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D5D224" w14:textId="2C472DD9" w:rsidR="00F4287E" w:rsidRDefault="00F4287E" w:rsidP="00576F27">
      <w:pPr>
        <w:pStyle w:val="Date"/>
        <w:spacing w:before="0" w:after="0"/>
        <w:ind w:left="2880"/>
        <w:rPr>
          <w:rFonts w:ascii="Cursive standard" w:hAnsi="Cursive standard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bookmarkStart w:id="0" w:name="_Hlk63429056"/>
      <w:bookmarkEnd w:id="0"/>
      <w:r>
        <w:rPr>
          <w:noProof/>
        </w:rPr>
        <w:drawing>
          <wp:anchor distT="0" distB="0" distL="114300" distR="114300" simplePos="0" relativeHeight="251657216" behindDoc="0" locked="0" layoutInCell="1" allowOverlap="1" wp14:anchorId="268B975B" wp14:editId="5855DF26">
            <wp:simplePos x="0" y="0"/>
            <wp:positionH relativeFrom="column">
              <wp:posOffset>-647700</wp:posOffset>
            </wp:positionH>
            <wp:positionV relativeFrom="paragraph">
              <wp:posOffset>105410</wp:posOffset>
            </wp:positionV>
            <wp:extent cx="3265170" cy="1685925"/>
            <wp:effectExtent l="133350" t="76200" r="87630" b="142875"/>
            <wp:wrapThrough wrapText="bothSides">
              <wp:wrapPolygon edited="0">
                <wp:start x="1134" y="-976"/>
                <wp:lineTo x="-882" y="-488"/>
                <wp:lineTo x="-882" y="20746"/>
                <wp:lineTo x="1008" y="23186"/>
                <wp:lineTo x="20163" y="23186"/>
                <wp:lineTo x="20289" y="22698"/>
                <wp:lineTo x="22054" y="19281"/>
                <wp:lineTo x="22054" y="2929"/>
                <wp:lineTo x="20289" y="-488"/>
                <wp:lineTo x="20037" y="-976"/>
                <wp:lineTo x="1134" y="-976"/>
              </wp:wrapPolygon>
            </wp:wrapThrough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5170" cy="168592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06A" w:rsidRPr="0079506A">
        <w:rPr>
          <w:rFonts w:ascii="Cursive standard" w:hAnsi="Cursive standard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3194B3D2" w14:textId="3E245B6D" w:rsidR="00D8179F" w:rsidRPr="00F4287E" w:rsidRDefault="002606A4" w:rsidP="00F4287E">
      <w:pPr>
        <w:pStyle w:val="Date"/>
        <w:spacing w:before="0" w:after="0"/>
        <w:ind w:left="2880"/>
        <w:jc w:val="center"/>
        <w:rPr>
          <w:rFonts w:ascii="Cursive standard" w:hAnsi="Cursive standard"/>
          <w:sz w:val="40"/>
          <w:szCs w:val="36"/>
        </w:rPr>
      </w:pPr>
      <w:r w:rsidRPr="00F4287E">
        <w:rPr>
          <w:rFonts w:ascii="Cursive standard" w:hAnsi="Cursive standard"/>
          <w:bCs/>
          <w:color w:val="000000" w:themeColor="text1"/>
          <w:sz w:val="96"/>
          <w:szCs w:val="7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CHEF D’OEUVRE</w:t>
      </w:r>
    </w:p>
    <w:p w14:paraId="4C77599D" w14:textId="0C1723A9" w:rsidR="00F4287E" w:rsidRDefault="004F071D" w:rsidP="00F4287E">
      <w:pPr>
        <w:pStyle w:val="Date"/>
        <w:spacing w:before="0" w:after="0"/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6B6340">
        <w:rPr>
          <w:noProof/>
        </w:rPr>
        <w:drawing>
          <wp:anchor distT="0" distB="0" distL="114300" distR="114300" simplePos="0" relativeHeight="251747328" behindDoc="1" locked="0" layoutInCell="1" allowOverlap="1" wp14:anchorId="75BA4569" wp14:editId="715E8919">
            <wp:simplePos x="0" y="0"/>
            <wp:positionH relativeFrom="column">
              <wp:posOffset>742950</wp:posOffset>
            </wp:positionH>
            <wp:positionV relativeFrom="paragraph">
              <wp:posOffset>1268583</wp:posOffset>
            </wp:positionV>
            <wp:extent cx="4448175" cy="2505075"/>
            <wp:effectExtent l="0" t="0" r="9525" b="9525"/>
            <wp:wrapNone/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250507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88F7C11" wp14:editId="52BE6B2F">
                <wp:simplePos x="0" y="0"/>
                <wp:positionH relativeFrom="column">
                  <wp:posOffset>198120</wp:posOffset>
                </wp:positionH>
                <wp:positionV relativeFrom="paragraph">
                  <wp:posOffset>648335</wp:posOffset>
                </wp:positionV>
                <wp:extent cx="5553075" cy="3467100"/>
                <wp:effectExtent l="0" t="0" r="0" b="0"/>
                <wp:wrapSquare wrapText="bothSides"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53075" cy="346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CCAA1B8" w14:textId="77777777" w:rsidR="00387D5C" w:rsidRDefault="00387D5C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RECYCLAGE </w:t>
                            </w:r>
                          </w:p>
                          <w:p w14:paraId="0DA55B4C" w14:textId="77777777" w:rsidR="00387D5C" w:rsidRDefault="00387D5C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DES </w:t>
                            </w:r>
                          </w:p>
                          <w:p w14:paraId="6AB04865" w14:textId="64AAF5D2" w:rsidR="00387D5C" w:rsidRPr="004F071D" w:rsidRDefault="00387D5C" w:rsidP="00F4287E">
                            <w:pPr>
                              <w:pStyle w:val="Paragraphedeliste"/>
                              <w:spacing w:after="0" w:line="360" w:lineRule="auto"/>
                              <w:ind w:left="76"/>
                              <w:jc w:val="center"/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071D">
                              <w:rPr>
                                <w:rFonts w:ascii="Curlz MT" w:hAnsi="Curlz MT" w:cs="Times New Roman"/>
                                <w:b/>
                                <w:bCs/>
                                <w:color w:val="12FA49"/>
                                <w:spacing w:val="10"/>
                                <w:sz w:val="96"/>
                                <w:szCs w:val="96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BOUCHONS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8F7C1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5.6pt;margin-top:51.05pt;width:437.25pt;height:273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" filled="f" stroked="f">
                <v:textbox>
                  <w:txbxContent>
                    <w:p w14:paraId="5CCAA1B8" w14:textId="77777777" w:rsidR="00387D5C" w:rsidRDefault="00387D5C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RECYCLAGE </w:t>
                      </w:r>
                    </w:p>
                    <w:p w14:paraId="0DA55B4C" w14:textId="77777777" w:rsidR="00387D5C" w:rsidRDefault="00387D5C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 xml:space="preserve">DES </w:t>
                      </w:r>
                    </w:p>
                    <w:p w14:paraId="6AB04865" w14:textId="64AAF5D2" w:rsidR="00387D5C" w:rsidRPr="004F071D" w:rsidRDefault="00387D5C" w:rsidP="00F4287E">
                      <w:pPr>
                        <w:pStyle w:val="Paragraphedeliste"/>
                        <w:spacing w:after="0" w:line="360" w:lineRule="auto"/>
                        <w:ind w:left="76"/>
                        <w:jc w:val="center"/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071D">
                        <w:rPr>
                          <w:rFonts w:ascii="Curlz MT" w:hAnsi="Curlz MT" w:cs="Times New Roman"/>
                          <w:b/>
                          <w:bCs/>
                          <w:color w:val="12FA49"/>
                          <w:spacing w:val="10"/>
                          <w:sz w:val="96"/>
                          <w:szCs w:val="96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</w:rPr>
                        <w:t>BOUCHONS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1572001" w14:textId="52B92416" w:rsidR="00333835" w:rsidRDefault="00333835" w:rsidP="00333835">
      <w:pPr>
        <w:pStyle w:val="Paragraphedeliste"/>
        <w:spacing w:after="0" w:line="360" w:lineRule="auto"/>
        <w:ind w:left="76"/>
        <w:rPr>
          <w:rFonts w:ascii="Times New Roman" w:hAnsi="Times New Roman" w:cs="Times New Roman"/>
        </w:rPr>
      </w:pPr>
    </w:p>
    <w:p w14:paraId="52897BD8" w14:textId="0B4FB673" w:rsidR="00F4287E" w:rsidRDefault="00F4287E" w:rsidP="00333835">
      <w:pPr>
        <w:pStyle w:val="Paragraphedeliste"/>
        <w:spacing w:after="0" w:line="360" w:lineRule="auto"/>
        <w:ind w:left="76"/>
        <w:rPr>
          <w:rFonts w:ascii="Times New Roman" w:hAnsi="Times New Roman" w:cs="Times New Roman"/>
        </w:rPr>
      </w:pPr>
    </w:p>
    <w:p w14:paraId="2E92B57F" w14:textId="5893A7B3" w:rsidR="00F4287E" w:rsidRPr="00F83AE2" w:rsidRDefault="004F071D" w:rsidP="00F83AE2">
      <w:pPr>
        <w:tabs>
          <w:tab w:val="left" w:pos="3255"/>
        </w:tabs>
        <w:spacing w:after="0" w:line="360" w:lineRule="auto"/>
        <w:jc w:val="right"/>
        <w:rPr>
          <w:rFonts w:ascii="Lucida Calligraphy" w:hAnsi="Lucida Calligraphy" w:cs="Times New Roman"/>
        </w:rPr>
      </w:pPr>
      <w:r>
        <w:rPr>
          <w:rFonts w:ascii="Times New Roman" w:hAnsi="Times New Roman" w:cs="Times New Roman"/>
        </w:rPr>
        <w:tab/>
      </w:r>
      <w:r w:rsidR="00F83AE2" w:rsidRPr="00F83AE2">
        <w:rPr>
          <w:rFonts w:ascii="Lucida Calligraphy" w:hAnsi="Lucida Calligraphy" w:cs="Times New Roman"/>
          <w:sz w:val="36"/>
          <w:szCs w:val="32"/>
        </w:rPr>
        <w:t>PARTIE 2</w:t>
      </w:r>
      <w:r w:rsidR="00F83AE2" w:rsidRPr="00F83AE2">
        <w:rPr>
          <w:rFonts w:ascii="Lucida Calligraphy" w:hAnsi="Lucida Calligraphy" w:cs="Times New Roman"/>
        </w:rPr>
        <w:t xml:space="preserve"> </w:t>
      </w:r>
    </w:p>
    <w:p w14:paraId="6FEB4297" w14:textId="55901E59" w:rsidR="00F4287E" w:rsidRDefault="006B6340" w:rsidP="006B6340">
      <w:pPr>
        <w:pStyle w:val="Paragraphedeliste"/>
        <w:tabs>
          <w:tab w:val="left" w:pos="6510"/>
        </w:tabs>
        <w:spacing w:after="0" w:line="360" w:lineRule="auto"/>
        <w:ind w:left="7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14:paraId="2B0E2322" w14:textId="7E0C4221" w:rsidR="00F4287E" w:rsidRPr="004F071D" w:rsidRDefault="00F4287E" w:rsidP="004F071D">
      <w:pPr>
        <w:spacing w:after="0" w:line="360" w:lineRule="auto"/>
        <w:rPr>
          <w:rFonts w:ascii="Times New Roman" w:hAnsi="Times New Roman" w:cs="Times New Roman"/>
        </w:rPr>
      </w:pPr>
      <w:bookmarkStart w:id="1" w:name="_GoBack"/>
      <w:bookmarkEnd w:id="1"/>
    </w:p>
    <w:p w14:paraId="3D51CA4F" w14:textId="05CB147E" w:rsidR="004F071D" w:rsidRDefault="00F4287E" w:rsidP="004F071D">
      <w:pPr>
        <w:pStyle w:val="Date"/>
        <w:spacing w:before="0" w:after="0"/>
        <w:jc w:val="right"/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576F27">
        <w:rPr>
          <w:rFonts w:ascii="ChopinScript" w:hAnsi="ChopinScript"/>
          <w:bCs/>
          <w:color w:val="000000" w:themeColor="text1"/>
          <w:sz w:val="56"/>
          <w:szCs w:val="5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CAP Couture</w:t>
      </w:r>
    </w:p>
    <w:p w14:paraId="5ADDC671" w14:textId="2FA67E78" w:rsidR="004F071D" w:rsidRPr="004F071D" w:rsidRDefault="004F071D" w:rsidP="004F071D">
      <w:pPr>
        <w:pStyle w:val="Salutations"/>
        <w:jc w:val="right"/>
        <w:rPr>
          <w:rFonts w:ascii="ChopinScript" w:hAnsi="ChopinScript"/>
          <w:sz w:val="36"/>
          <w:szCs w:val="32"/>
        </w:rPr>
      </w:pPr>
      <w:r w:rsidRPr="004F071D">
        <w:rPr>
          <w:rFonts w:ascii="ChopinScript" w:hAnsi="ChopinScript"/>
          <w:sz w:val="36"/>
          <w:szCs w:val="32"/>
        </w:rPr>
        <w:t>Année</w:t>
      </w:r>
      <w:r>
        <w:rPr>
          <w:rFonts w:ascii="ChopinScript" w:hAnsi="ChopinScript"/>
          <w:sz w:val="36"/>
          <w:szCs w:val="32"/>
        </w:rPr>
        <w:t>s</w:t>
      </w:r>
      <w:r w:rsidRPr="004F071D">
        <w:rPr>
          <w:rFonts w:ascii="ChopinScript" w:hAnsi="ChopinScript"/>
          <w:sz w:val="36"/>
          <w:szCs w:val="32"/>
        </w:rPr>
        <w:t xml:space="preserve"> scolaires</w:t>
      </w:r>
      <w:r>
        <w:rPr>
          <w:rFonts w:ascii="ChopinScript" w:hAnsi="ChopinScript"/>
          <w:sz w:val="36"/>
          <w:szCs w:val="32"/>
        </w:rPr>
        <w:t> </w:t>
      </w:r>
      <w:r w:rsidRPr="004F071D">
        <w:rPr>
          <w:rFonts w:ascii="ChopinScript" w:hAnsi="ChopinScript"/>
          <w:sz w:val="36"/>
          <w:szCs w:val="32"/>
        </w:rPr>
        <w:t>: 2019/2021</w:t>
      </w:r>
    </w:p>
    <w:p w14:paraId="7B8E79EE" w14:textId="77777777" w:rsidR="004F071D" w:rsidRPr="004F071D" w:rsidRDefault="004F071D" w:rsidP="004F071D">
      <w:pPr>
        <w:pStyle w:val="Date"/>
        <w:spacing w:before="0" w:after="0"/>
        <w:jc w:val="center"/>
        <w:rPr>
          <w:rFonts w:ascii="Bradley Hand ITC" w:hAnsi="Bradley Hand ITC" w:cs="ArialMT"/>
          <w:b/>
          <w:bCs/>
          <w:color w:val="000000" w:themeColor="text2" w:themeShade="BF"/>
          <w:sz w:val="12"/>
          <w:szCs w:val="12"/>
        </w:rPr>
      </w:pPr>
    </w:p>
    <w:p w14:paraId="5ED06CF4" w14:textId="33A31E97" w:rsidR="004F071D" w:rsidRPr="00B42E28" w:rsidRDefault="004F071D" w:rsidP="00B42E28">
      <w:pPr>
        <w:pStyle w:val="Date"/>
        <w:spacing w:before="0" w:after="0"/>
        <w:jc w:val="center"/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</w:pPr>
      <w:bookmarkStart w:id="2" w:name="_Hlk71725461"/>
      <w:r w:rsidRPr="00F4287E"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 xml:space="preserve">Projet : </w:t>
      </w:r>
      <w:r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>Un sac avec des</w:t>
      </w:r>
      <w:r w:rsidRPr="00F4287E">
        <w:rPr>
          <w:rFonts w:ascii="Bradley Hand ITC" w:hAnsi="Bradley Hand ITC" w:cs="ArialMT"/>
          <w:b/>
          <w:bCs/>
          <w:color w:val="000000" w:themeColor="text2" w:themeShade="BF"/>
          <w:sz w:val="40"/>
          <w:szCs w:val="32"/>
        </w:rPr>
        <w:t xml:space="preserve"> bouchons</w:t>
      </w:r>
    </w:p>
    <w:tbl>
      <w:tblPr>
        <w:tblStyle w:val="Grilledutableau"/>
        <w:tblW w:w="11168" w:type="dxa"/>
        <w:tblInd w:w="-998" w:type="dxa"/>
        <w:tblLook w:val="04A0" w:firstRow="1" w:lastRow="0" w:firstColumn="1" w:lastColumn="0" w:noHBand="0" w:noVBand="1"/>
      </w:tblPr>
      <w:tblGrid>
        <w:gridCol w:w="6116"/>
        <w:gridCol w:w="5052"/>
      </w:tblGrid>
      <w:tr w:rsidR="004F071D" w14:paraId="1D22EAA9" w14:textId="77777777" w:rsidTr="00E67D96">
        <w:trPr>
          <w:trHeight w:val="773"/>
        </w:trPr>
        <w:tc>
          <w:tcPr>
            <w:tcW w:w="6116" w:type="dxa"/>
          </w:tcPr>
          <w:p w14:paraId="0E08C5EF" w14:textId="1DA9D2E1" w:rsidR="004F071D" w:rsidRPr="00C32D29" w:rsidRDefault="00070D50" w:rsidP="00C32D2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THEMATIQUE </w:t>
            </w:r>
            <w:r w:rsidR="004F071D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:</w:t>
            </w:r>
            <w:r w:rsidR="004F071D" w:rsidRPr="00C32D29">
              <w:rPr>
                <w:rFonts w:ascii="Times New Roman" w:hAnsi="Times New Roman" w:cs="Times New Roman"/>
                <w:color w:val="FF0000"/>
                <w:szCs w:val="24"/>
                <w:u w:val="single"/>
              </w:rPr>
              <w:t xml:space="preserve"> </w:t>
            </w:r>
            <w:r w:rsidR="00C32D29">
              <w:rPr>
                <w:rFonts w:ascii="Times New Roman" w:hAnsi="Times New Roman" w:cs="Times New Roman"/>
                <w:color w:val="FF0000"/>
                <w:szCs w:val="24"/>
                <w:u w:val="single"/>
              </w:rPr>
              <w:t xml:space="preserve"> </w:t>
            </w:r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Développement durable</w:t>
            </w:r>
          </w:p>
        </w:tc>
        <w:tc>
          <w:tcPr>
            <w:tcW w:w="5052" w:type="dxa"/>
          </w:tcPr>
          <w:p w14:paraId="019E2830" w14:textId="573F25C0" w:rsidR="004F071D" w:rsidRDefault="00070D50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OBJECTIF GENERAL </w:t>
            </w:r>
            <w:r w:rsidR="004F071D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:</w:t>
            </w:r>
            <w:r w:rsidR="004F071D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Réaliser un sac </w:t>
            </w:r>
          </w:p>
          <w:p w14:paraId="2B785C0E" w14:textId="77777777" w:rsidR="004F071D" w:rsidRDefault="004F071D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</w:p>
          <w:p w14:paraId="692455C3" w14:textId="77777777" w:rsidR="004F071D" w:rsidRDefault="00070D50" w:rsidP="00C32D2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PUBLIC :</w:t>
            </w:r>
            <w:r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CAP </w:t>
            </w:r>
          </w:p>
          <w:p w14:paraId="487DCCB4" w14:textId="271B9B5F" w:rsidR="00FE2BFF" w:rsidRPr="00FE2BFF" w:rsidRDefault="00FE2BFF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4"/>
                <w:szCs w:val="4"/>
              </w:rPr>
            </w:pPr>
          </w:p>
        </w:tc>
      </w:tr>
      <w:tr w:rsidR="004F071D" w14:paraId="3F09C73D" w14:textId="77777777" w:rsidTr="00E67D96">
        <w:trPr>
          <w:trHeight w:val="773"/>
        </w:trPr>
        <w:tc>
          <w:tcPr>
            <w:tcW w:w="6116" w:type="dxa"/>
          </w:tcPr>
          <w:p w14:paraId="5F9123FE" w14:textId="6EF82AE8" w:rsidR="004F071D" w:rsidRPr="00C32D29" w:rsidRDefault="00070D50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PLANIFICATION DANS LE TEMPS DE LA SITUATION PROFESSIONNELLE OU GENERALE</w:t>
            </w:r>
          </w:p>
          <w:p w14:paraId="5E1EB5DE" w14:textId="77777777" w:rsidR="004F071D" w:rsidRDefault="00E67D96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213731738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Première année</w:t>
            </w:r>
          </w:p>
          <w:p w14:paraId="5B33E362" w14:textId="77777777" w:rsidR="004F071D" w:rsidRDefault="00E67D96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350386731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☒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="004F071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Deuxième année</w:t>
            </w:r>
          </w:p>
          <w:p w14:paraId="70A7095B" w14:textId="10A2F049" w:rsidR="004F071D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 xml:space="preserve">Nombre de semaines, dédié à la </w:t>
            </w:r>
            <w:r w:rsidR="00070D50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SITUATION</w:t>
            </w:r>
            <w:r w:rsidR="00070D50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: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4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semaines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soit 2h élèves</w:t>
            </w:r>
          </w:p>
          <w:p w14:paraId="531ED155" w14:textId="254A5F7B" w:rsidR="004F071D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Période</w:t>
            </w:r>
            <w:r w:rsidR="00C32D29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 : 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du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……..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.... au </w:t>
            </w: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……..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....</w:t>
            </w:r>
          </w:p>
          <w:p w14:paraId="60518BA9" w14:textId="61427566" w:rsidR="004F071D" w:rsidRPr="00E85599" w:rsidRDefault="004F071D" w:rsidP="00C32D29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Durée dédiée à la </w:t>
            </w:r>
            <w:r w:rsidR="003638DD"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situation :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  </w:t>
            </w:r>
            <w:r w:rsid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1</w:t>
            </w: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heure </w:t>
            </w:r>
          </w:p>
        </w:tc>
        <w:tc>
          <w:tcPr>
            <w:tcW w:w="5052" w:type="dxa"/>
          </w:tcPr>
          <w:p w14:paraId="3367ADCF" w14:textId="73D34870" w:rsidR="004F071D" w:rsidRPr="00C32D29" w:rsidRDefault="00070D50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>ACTIVITE(S)</w:t>
            </w:r>
            <w:r w:rsid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  <w:u w:val="single"/>
              </w:rPr>
              <w:t xml:space="preserve"> Mathématiques</w:t>
            </w:r>
          </w:p>
          <w:p w14:paraId="2B83A8C1" w14:textId="77777777" w:rsidR="004F071D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  <w:p w14:paraId="74EDC3AF" w14:textId="186ADABE" w:rsidR="004F071D" w:rsidRDefault="00E67D96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31877759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3638D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Déterminer </w:t>
            </w:r>
            <w:r w:rsidR="00825487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les diamètres des bouchons</w:t>
            </w:r>
          </w:p>
          <w:p w14:paraId="60790D07" w14:textId="4D9EBE45" w:rsidR="004F071D" w:rsidRDefault="00E67D96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118697747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="004F071D"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="00825487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Convertir des mesures en centimètre</w:t>
            </w:r>
            <w:r w:rsidR="004F071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</w:p>
          <w:p w14:paraId="5DF62C57" w14:textId="137D110B" w:rsidR="003638DD" w:rsidRDefault="003638DD" w:rsidP="003638D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Cs w:val="24"/>
                </w:rPr>
                <w:id w:val="-88089042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Times New Roman" w:hint="eastAsia"/>
                    <w:color w:val="000000" w:themeColor="text2" w:themeShade="BF"/>
                    <w:szCs w:val="24"/>
                  </w:rPr>
                  <w:t>☐</w:t>
                </w:r>
              </w:sdtContent>
            </w:sdt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Connaitre et savoir utiliser les aires des figures usuelles</w:t>
            </w:r>
          </w:p>
          <w:p w14:paraId="60BB139A" w14:textId="79291E2B" w:rsidR="003638DD" w:rsidRPr="003638DD" w:rsidRDefault="003638DD" w:rsidP="003638D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sdt>
              <w:sdtPr>
                <w:rPr>
                  <w:rFonts w:ascii="Times New Roman" w:hAnsi="Times New Roman" w:cs="Times New Roman"/>
                  <w:color w:val="000000" w:themeColor="text2" w:themeShade="BF"/>
                  <w:sz w:val="22"/>
                </w:rPr>
                <w:id w:val="115048688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>
                  <w:rPr>
                    <w:rFonts w:ascii="MS Gothic" w:eastAsia="MS Gothic" w:hAnsi="MS Gothic" w:cs="Times New Roman" w:hint="eastAsia"/>
                    <w:color w:val="000000" w:themeColor="text2" w:themeShade="BF"/>
                    <w:sz w:val="22"/>
                  </w:rPr>
                  <w:t>☐</w:t>
                </w:r>
              </w:sdtContent>
            </w:sdt>
            <w:r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 xml:space="preserve"> </w:t>
            </w:r>
            <w:r w:rsidRPr="003638DD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Calculer la troisième proportion</w:t>
            </w:r>
          </w:p>
          <w:p w14:paraId="1EF5BA82" w14:textId="28047004" w:rsidR="004F071D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  <w:p w14:paraId="0FAE9D78" w14:textId="77777777" w:rsidR="00C32D29" w:rsidRDefault="00C32D29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  <w:p w14:paraId="5400D575" w14:textId="0258AB75" w:rsidR="004F071D" w:rsidRDefault="004F071D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18"/>
                <w:szCs w:val="18"/>
              </w:rPr>
            </w:pPr>
            <w:r w:rsidRPr="00F4287E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</w:p>
        </w:tc>
      </w:tr>
      <w:tr w:rsidR="004F071D" w14:paraId="25B66E80" w14:textId="77777777" w:rsidTr="00E67D96">
        <w:trPr>
          <w:trHeight w:val="772"/>
        </w:trPr>
        <w:tc>
          <w:tcPr>
            <w:tcW w:w="6116" w:type="dxa"/>
          </w:tcPr>
          <w:p w14:paraId="2A81C3B9" w14:textId="727475DC" w:rsidR="004F071D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Séquence de</w:t>
            </w:r>
            <w:r w:rsidR="00070D50" w:rsidRPr="00C32D29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t> </w:t>
            </w:r>
            <w:r w:rsidR="00070D50"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: </w:t>
            </w:r>
            <w:r w:rsidRPr="00C32D29">
              <w:rPr>
                <w:rFonts w:ascii="Times New Roman" w:hAnsi="Times New Roman" w:cs="Times New Roman"/>
                <w:color w:val="FF0000"/>
                <w:szCs w:val="24"/>
              </w:rPr>
              <w:t xml:space="preserve"> </w:t>
            </w:r>
            <w:r w:rsidR="007B792B">
              <w:rPr>
                <w:rFonts w:ascii="Times New Roman" w:hAnsi="Times New Roman" w:cs="Times New Roman"/>
                <w:color w:val="FF0000"/>
                <w:szCs w:val="24"/>
              </w:rPr>
              <w:t>3</w:t>
            </w:r>
            <w:r w:rsidRPr="00070D50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séances</w:t>
            </w:r>
          </w:p>
          <w:p w14:paraId="4F3E4914" w14:textId="77777777" w:rsidR="00070D50" w:rsidRDefault="00070D50" w:rsidP="00070D50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1 : </w:t>
            </w:r>
          </w:p>
          <w:p w14:paraId="238658F0" w14:textId="123FBC57" w:rsidR="00070D50" w:rsidRPr="003638DD" w:rsidRDefault="00070D50" w:rsidP="00070D50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Déterminer </w:t>
            </w:r>
            <w:r w:rsidR="00825487"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les dimensions des bouchons</w:t>
            </w:r>
          </w:p>
          <w:p w14:paraId="754066EF" w14:textId="03F0E383" w:rsidR="00C32D29" w:rsidRPr="003638DD" w:rsidRDefault="00C32D29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 w:val="22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 w:val="22"/>
                <w:highlight w:val="green"/>
              </w:rPr>
              <w:t>Capacités</w:t>
            </w:r>
          </w:p>
          <w:p w14:paraId="554F7794" w14:textId="73308416" w:rsidR="007B792B" w:rsidRPr="003638DD" w:rsidRDefault="00C32D29" w:rsidP="00070D50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 w:val="28"/>
                <w:szCs w:val="28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Reconnaître</w:t>
            </w:r>
            <w:r w:rsidR="007B792B"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</w:t>
            </w: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une figure plane usuelle</w:t>
            </w:r>
            <w:r w:rsidR="007B792B" w:rsidRPr="003638DD">
              <w:rPr>
                <w:rFonts w:ascii="Times New Roman" w:hAnsi="Times New Roman" w:cs="Times New Roman"/>
                <w:color w:val="000000" w:themeColor="text2" w:themeShade="BF"/>
                <w:sz w:val="28"/>
                <w:szCs w:val="28"/>
              </w:rPr>
              <w:t>.</w:t>
            </w:r>
          </w:p>
          <w:p w14:paraId="7E82007B" w14:textId="77777777" w:rsidR="003638DD" w:rsidRDefault="003638DD" w:rsidP="00070D50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4805F470" w14:textId="36809933" w:rsidR="00070D50" w:rsidRDefault="00070D50" w:rsidP="00070D50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2 : </w:t>
            </w:r>
          </w:p>
          <w:p w14:paraId="1DF29776" w14:textId="2C2F826B" w:rsidR="007B792B" w:rsidRPr="003638DD" w:rsidRDefault="007B792B" w:rsidP="00825487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Reconnaître une figure plane usuelle </w:t>
            </w:r>
          </w:p>
          <w:p w14:paraId="33E355B7" w14:textId="129A31F4" w:rsidR="00070D50" w:rsidRPr="003638DD" w:rsidRDefault="007B792B" w:rsidP="00825487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Donner les formules et calculer </w:t>
            </w:r>
            <w:r w:rsidR="00825487"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les aitres des figures usuelles</w:t>
            </w:r>
            <w:r w:rsidR="00784F84"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.</w:t>
            </w:r>
          </w:p>
          <w:p w14:paraId="48D9A4ED" w14:textId="77777777" w:rsidR="00C32D29" w:rsidRPr="00C32D29" w:rsidRDefault="00C32D29" w:rsidP="007B792B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 w:val="10"/>
                <w:szCs w:val="10"/>
              </w:rPr>
            </w:pPr>
          </w:p>
          <w:p w14:paraId="70C053BC" w14:textId="0B8EF6BD" w:rsidR="00C32D29" w:rsidRDefault="00C32D29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Cs w:val="24"/>
                <w:highlight w:val="green"/>
              </w:rPr>
              <w:t>Capacités</w:t>
            </w:r>
          </w:p>
          <w:p w14:paraId="4B2AE136" w14:textId="4EB221C9" w:rsidR="00C32D29" w:rsidRPr="003638DD" w:rsidRDefault="007B792B" w:rsidP="00C32D29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Calculer la troisième proportion</w:t>
            </w:r>
          </w:p>
          <w:p w14:paraId="22C6F15D" w14:textId="1591BA06" w:rsidR="007B792B" w:rsidRPr="003638DD" w:rsidRDefault="007B792B" w:rsidP="00784F84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 w:val="22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Utiliser les formules pour calculer les aitres des figures usuelles</w:t>
            </w:r>
            <w:r w:rsidR="00784F84" w:rsidRPr="003638DD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.</w:t>
            </w:r>
          </w:p>
          <w:p w14:paraId="6E13EB61" w14:textId="77777777" w:rsidR="003638DD" w:rsidRDefault="003638DD" w:rsidP="007B792B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0F709CCC" w14:textId="5C596F69" w:rsidR="007B792B" w:rsidRDefault="007B792B" w:rsidP="007B792B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3 : </w:t>
            </w:r>
          </w:p>
          <w:p w14:paraId="6E3BF002" w14:textId="19BE9C20" w:rsidR="007B792B" w:rsidRPr="003638DD" w:rsidRDefault="007B792B" w:rsidP="003638DD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Comparaison entre la théorique et utilisé pour</w:t>
            </w:r>
            <w:r w:rsidR="003638DD"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la</w:t>
            </w: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 xml:space="preserve"> réalisation du sac en bouchon</w:t>
            </w:r>
          </w:p>
          <w:p w14:paraId="0C737BE2" w14:textId="77777777" w:rsidR="007B792B" w:rsidRPr="00C32D29" w:rsidRDefault="007B792B" w:rsidP="007B792B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 w:val="10"/>
                <w:szCs w:val="10"/>
              </w:rPr>
            </w:pPr>
          </w:p>
          <w:p w14:paraId="45644A05" w14:textId="77777777" w:rsidR="007B792B" w:rsidRDefault="007B792B" w:rsidP="007B792B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C32D29">
              <w:rPr>
                <w:rFonts w:ascii="Times New Roman" w:hAnsi="Times New Roman" w:cs="Times New Roman"/>
                <w:color w:val="000000" w:themeColor="text2" w:themeShade="BF"/>
                <w:szCs w:val="24"/>
                <w:highlight w:val="green"/>
              </w:rPr>
              <w:t>Capacités</w:t>
            </w:r>
          </w:p>
          <w:p w14:paraId="752D51EA" w14:textId="72852E63" w:rsidR="00070D50" w:rsidRPr="003638DD" w:rsidRDefault="007B792B" w:rsidP="00E67D96">
            <w:pPr>
              <w:pStyle w:val="Paragraphedeliste"/>
              <w:numPr>
                <w:ilvl w:val="0"/>
                <w:numId w:val="30"/>
              </w:num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 w:rsidRPr="003638DD"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Traiter des problèmes de pourcentages liés à la vie Courante ou professionnelle</w:t>
            </w:r>
            <w:r w:rsidRPr="003638DD">
              <w:rPr>
                <w:rFonts w:ascii="Times New Roman" w:hAnsi="Times New Roman" w:cs="Times New Roman"/>
                <w:color w:val="000000" w:themeColor="text2" w:themeShade="BF"/>
                <w:sz w:val="28"/>
                <w:szCs w:val="28"/>
              </w:rPr>
              <w:t xml:space="preserve"> </w:t>
            </w:r>
          </w:p>
        </w:tc>
        <w:tc>
          <w:tcPr>
            <w:tcW w:w="5052" w:type="dxa"/>
          </w:tcPr>
          <w:p w14:paraId="1A1B9786" w14:textId="77777777" w:rsidR="00FE2BFF" w:rsidRDefault="00FE2BFF" w:rsidP="00E67D96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5B8ADECC" w14:textId="77777777" w:rsidR="00FE2BFF" w:rsidRDefault="00FE2BFF" w:rsidP="00E67D96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73D0088F" w14:textId="5E8172BD" w:rsidR="00FE2BFF" w:rsidRDefault="00FE2BFF" w:rsidP="00E67D96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DATE : </w:t>
            </w:r>
          </w:p>
          <w:p w14:paraId="0D3E3DE7" w14:textId="77777777" w:rsidR="00FE2BFF" w:rsidRDefault="00FE2BFF" w:rsidP="00E67D96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</w:p>
          <w:p w14:paraId="2BF8BF2D" w14:textId="77777777" w:rsidR="00784F84" w:rsidRDefault="00784F84" w:rsidP="00784F84">
            <w:pPr>
              <w:autoSpaceDE w:val="0"/>
              <w:autoSpaceDN w:val="0"/>
              <w:adjustRightInd w:val="0"/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Bradley Hand ITC" w:hAnsi="Bradley Hand ITC" w:cs="ArialMT"/>
                <w:b/>
                <w:bCs/>
                <w:color w:val="000000" w:themeColor="text2" w:themeShade="BF"/>
                <w:szCs w:val="24"/>
              </w:rPr>
              <w:t xml:space="preserve">Séance 1 : </w:t>
            </w:r>
          </w:p>
          <w:p w14:paraId="00CAECA8" w14:textId="77777777" w:rsidR="00784F84" w:rsidRDefault="00784F84" w:rsidP="00784F84">
            <w:pPr>
              <w:autoSpaceDE w:val="0"/>
              <w:autoSpaceDN w:val="0"/>
              <w:adjustRightInd w:val="0"/>
              <w:ind w:left="720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  <w:t>Déterminer les dimensions des bouchons</w:t>
            </w:r>
          </w:p>
          <w:p w14:paraId="3493D09A" w14:textId="10B3B59A" w:rsidR="00070D50" w:rsidRPr="00070D50" w:rsidRDefault="00070D50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 w:themeColor="text2" w:themeShade="BF"/>
                <w:szCs w:val="24"/>
              </w:rPr>
            </w:pPr>
          </w:p>
        </w:tc>
      </w:tr>
      <w:tr w:rsidR="004F071D" w14:paraId="11BC815E" w14:textId="77777777" w:rsidTr="004F071D">
        <w:trPr>
          <w:trHeight w:val="850"/>
        </w:trPr>
        <w:tc>
          <w:tcPr>
            <w:tcW w:w="6116" w:type="dxa"/>
            <w:shd w:val="clear" w:color="auto" w:fill="FEFACE" w:themeFill="accent4" w:themeFillTint="33"/>
          </w:tcPr>
          <w:p w14:paraId="38ADDD28" w14:textId="49870AF8" w:rsidR="004F071D" w:rsidRDefault="004F071D" w:rsidP="00E67D9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50400" behindDoc="0" locked="0" layoutInCell="1" allowOverlap="1" wp14:anchorId="73DB784C" wp14:editId="6E22C183">
                  <wp:simplePos x="0" y="0"/>
                  <wp:positionH relativeFrom="column">
                    <wp:posOffset>523875</wp:posOffset>
                  </wp:positionH>
                  <wp:positionV relativeFrom="paragraph">
                    <wp:posOffset>22225</wp:posOffset>
                  </wp:positionV>
                  <wp:extent cx="438150" cy="467360"/>
                  <wp:effectExtent l="0" t="0" r="0" b="8890"/>
                  <wp:wrapThrough wrapText="bothSides">
                    <wp:wrapPolygon edited="0">
                      <wp:start x="0" y="0"/>
                      <wp:lineTo x="0" y="21130"/>
                      <wp:lineTo x="20661" y="21130"/>
                      <wp:lineTo x="20661" y="0"/>
                      <wp:lineTo x="0" y="0"/>
                    </wp:wrapPolygon>
                  </wp:wrapThrough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467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2B9F412" w14:textId="728BDB04" w:rsidR="004F071D" w:rsidRDefault="00070D50" w:rsidP="004F071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M</w:t>
            </w:r>
            <w:r w:rsidR="004F071D" w:rsidRPr="00E85599"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athématiques</w:t>
            </w:r>
          </w:p>
          <w:p w14:paraId="12D552FF" w14:textId="77777777" w:rsidR="004F071D" w:rsidRPr="00E85599" w:rsidRDefault="004F071D" w:rsidP="00E67D9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 w:val="18"/>
                <w:szCs w:val="18"/>
              </w:rPr>
            </w:pPr>
          </w:p>
        </w:tc>
        <w:tc>
          <w:tcPr>
            <w:tcW w:w="5052" w:type="dxa"/>
            <w:shd w:val="clear" w:color="auto" w:fill="FEFACE" w:themeFill="accent4" w:themeFillTint="33"/>
          </w:tcPr>
          <w:p w14:paraId="1CDDCF2A" w14:textId="77777777" w:rsidR="004F071D" w:rsidRDefault="004F071D" w:rsidP="00E67D9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749376" behindDoc="0" locked="0" layoutInCell="1" allowOverlap="1" wp14:anchorId="183E90C3" wp14:editId="4666BDD1">
                  <wp:simplePos x="0" y="0"/>
                  <wp:positionH relativeFrom="column">
                    <wp:posOffset>50165</wp:posOffset>
                  </wp:positionH>
                  <wp:positionV relativeFrom="paragraph">
                    <wp:posOffset>42545</wp:posOffset>
                  </wp:positionV>
                  <wp:extent cx="561975" cy="447675"/>
                  <wp:effectExtent l="0" t="0" r="9525" b="9525"/>
                  <wp:wrapThrough wrapText="bothSides">
                    <wp:wrapPolygon edited="0">
                      <wp:start x="0" y="0"/>
                      <wp:lineTo x="0" y="21140"/>
                      <wp:lineTo x="21234" y="21140"/>
                      <wp:lineTo x="21234" y="0"/>
                      <wp:lineTo x="0" y="0"/>
                    </wp:wrapPolygon>
                  </wp:wrapThrough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1975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4613F86" w14:textId="1FD7A809" w:rsidR="004F071D" w:rsidRDefault="00070D50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 xml:space="preserve">Enseignement </w:t>
            </w:r>
            <w:r w:rsidR="004F071D" w:rsidRPr="00E85599">
              <w:rPr>
                <w:rFonts w:ascii="Times New Roman" w:hAnsi="Times New Roman" w:cs="Times New Roman"/>
                <w:b/>
                <w:bCs/>
                <w:color w:val="000000" w:themeColor="text2" w:themeShade="BF"/>
                <w:szCs w:val="24"/>
              </w:rPr>
              <w:t>professionnel</w:t>
            </w:r>
          </w:p>
          <w:p w14:paraId="21CEB32D" w14:textId="77777777" w:rsidR="004F071D" w:rsidRPr="00E85599" w:rsidRDefault="004F071D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color w:val="000000" w:themeColor="text2" w:themeShade="BF"/>
                <w:sz w:val="18"/>
                <w:szCs w:val="18"/>
              </w:rPr>
            </w:pPr>
          </w:p>
        </w:tc>
      </w:tr>
      <w:tr w:rsidR="004F071D" w14:paraId="4ACF7DAD" w14:textId="77777777" w:rsidTr="00E67D96">
        <w:trPr>
          <w:trHeight w:val="1410"/>
        </w:trPr>
        <w:tc>
          <w:tcPr>
            <w:tcW w:w="6116" w:type="dxa"/>
          </w:tcPr>
          <w:p w14:paraId="161BA167" w14:textId="77777777" w:rsidR="00070D50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000000" w:themeColor="text2" w:themeShade="BF"/>
                <w:sz w:val="22"/>
              </w:rPr>
            </w:pPr>
          </w:p>
          <w:p w14:paraId="16C17D93" w14:textId="77777777" w:rsidR="00070D50" w:rsidRPr="00C32D29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</w:pPr>
            <w:r w:rsidRPr="00C32D29"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  <w:t>Domaine :</w:t>
            </w:r>
          </w:p>
          <w:p w14:paraId="07A3038F" w14:textId="79E44A22" w:rsidR="00EE445C" w:rsidRPr="00EE445C" w:rsidRDefault="00070D50" w:rsidP="00EE445C">
            <w:pPr>
              <w:pStyle w:val="NormalWeb"/>
              <w:rPr>
                <w:rFonts w:eastAsia="Times New Roman"/>
                <w:lang w:eastAsia="fr-FR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Algèbre – analyse</w:t>
            </w:r>
            <w:r w:rsidR="00EE445C" w:rsidRPr="00EE445C">
              <w:rPr>
                <w:rFonts w:eastAsia="Times New Roman"/>
                <w:b/>
                <w:bCs/>
                <w:lang w:eastAsia="fr-FR"/>
              </w:rPr>
              <w:t xml:space="preserve"> </w:t>
            </w:r>
          </w:p>
          <w:p w14:paraId="26762086" w14:textId="5A9D3599" w:rsidR="00070D50" w:rsidRPr="00070D50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</w:p>
          <w:p w14:paraId="35B34378" w14:textId="521ECABC" w:rsidR="00070D50" w:rsidRPr="00070D50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Géométrie</w:t>
            </w:r>
          </w:p>
          <w:p w14:paraId="065984B1" w14:textId="02547660" w:rsidR="00070D50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000000" w:themeColor="text2" w:themeShade="BF"/>
                <w:sz w:val="22"/>
              </w:rPr>
            </w:pPr>
          </w:p>
          <w:p w14:paraId="7D4DFFD0" w14:textId="3778ABBE" w:rsidR="00070D50" w:rsidRPr="00C32D29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</w:pPr>
            <w:r w:rsidRPr="00C32D29">
              <w:rPr>
                <w:rFonts w:ascii="ArialMT" w:hAnsi="ArialMT" w:cs="ArialMT"/>
                <w:b/>
                <w:bCs/>
                <w:i/>
                <w:iCs/>
                <w:color w:val="FF0000"/>
                <w:sz w:val="22"/>
              </w:rPr>
              <w:t>Modules</w:t>
            </w:r>
          </w:p>
          <w:p w14:paraId="65CBA8D3" w14:textId="03724A79" w:rsidR="00070D50" w:rsidRPr="00070D50" w:rsidRDefault="00070D50" w:rsidP="00E67D96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Situation proportionnalité</w:t>
            </w:r>
          </w:p>
          <w:p w14:paraId="3638A48E" w14:textId="160AF361" w:rsidR="004F071D" w:rsidRPr="005B2A58" w:rsidRDefault="00070D50" w:rsidP="00C32D29">
            <w:pPr>
              <w:autoSpaceDE w:val="0"/>
              <w:autoSpaceDN w:val="0"/>
              <w:adjustRightInd w:val="0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070D50">
              <w:rPr>
                <w:rFonts w:ascii="ArialMT" w:hAnsi="ArialMT" w:cs="ArialMT"/>
                <w:color w:val="000000" w:themeColor="text2" w:themeShade="BF"/>
                <w:sz w:val="22"/>
              </w:rPr>
              <w:t>Utilisation des outils de géométrie</w:t>
            </w:r>
          </w:p>
        </w:tc>
        <w:tc>
          <w:tcPr>
            <w:tcW w:w="5052" w:type="dxa"/>
          </w:tcPr>
          <w:p w14:paraId="580B254D" w14:textId="77777777" w:rsidR="003638DD" w:rsidRDefault="003638DD" w:rsidP="003638D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  <w:r w:rsidRPr="003638DD">
              <w:rPr>
                <w:rFonts w:ascii="Arial" w:hAnsi="Arial" w:cs="Arial"/>
                <w:b/>
                <w:bCs/>
                <w:i/>
                <w:iCs/>
                <w:sz w:val="22"/>
              </w:rPr>
              <w:t>3.  Réalisation du vêtement à partir de consignes opératoires et de sécurité</w:t>
            </w:r>
          </w:p>
          <w:p w14:paraId="07CB013D" w14:textId="77777777" w:rsidR="003638DD" w:rsidRDefault="003638DD" w:rsidP="003638DD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22"/>
              </w:rPr>
            </w:pPr>
          </w:p>
          <w:p w14:paraId="10D1B289" w14:textId="7F28CD6F" w:rsidR="00EE445C" w:rsidRDefault="003638DD" w:rsidP="003638DD">
            <w:pPr>
              <w:autoSpaceDE w:val="0"/>
              <w:autoSpaceDN w:val="0"/>
              <w:adjustRightInd w:val="0"/>
            </w:pPr>
            <w:r w:rsidRPr="003638DD">
              <w:rPr>
                <w:rFonts w:ascii="Arial" w:hAnsi="Arial" w:cs="Arial"/>
                <w:b/>
                <w:bCs/>
                <w:i/>
                <w:iCs/>
                <w:sz w:val="22"/>
              </w:rPr>
              <w:t xml:space="preserve"> </w:t>
            </w:r>
            <w:r w:rsidR="00EE445C" w:rsidRPr="003638DD">
              <w:rPr>
                <w:rFonts w:ascii="Arial" w:hAnsi="Arial" w:cs="Arial"/>
                <w:sz w:val="22"/>
              </w:rPr>
              <w:t>T</w:t>
            </w:r>
            <w:r w:rsidRPr="003638DD">
              <w:rPr>
                <w:rFonts w:ascii="Arial" w:hAnsi="Arial" w:cs="Arial"/>
                <w:sz w:val="22"/>
              </w:rPr>
              <w:t>.</w:t>
            </w:r>
            <w:r w:rsidR="00EE445C" w:rsidRPr="003638DD">
              <w:rPr>
                <w:rFonts w:ascii="Arial" w:hAnsi="Arial" w:cs="Arial"/>
                <w:sz w:val="22"/>
              </w:rPr>
              <w:t>3.1 : Réaliser des opérations de coupe et d’entoilage</w:t>
            </w:r>
            <w:r>
              <w:t>.</w:t>
            </w:r>
          </w:p>
          <w:p w14:paraId="4CBE7712" w14:textId="3591B191" w:rsidR="003638DD" w:rsidRDefault="003638DD" w:rsidP="00EE445C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T.</w:t>
            </w:r>
            <w:r w:rsidR="00EE445C" w:rsidRPr="00EE445C">
              <w:rPr>
                <w:rFonts w:ascii="Arial" w:hAnsi="Arial" w:cs="Arial"/>
                <w:sz w:val="22"/>
              </w:rPr>
              <w:t xml:space="preserve">3.3 : Réaliser des opérations d’assemblage et de montage </w:t>
            </w:r>
          </w:p>
          <w:p w14:paraId="59C6CE1E" w14:textId="7AD41760" w:rsidR="003638DD" w:rsidRDefault="003638DD" w:rsidP="00EE445C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T.</w:t>
            </w:r>
            <w:r w:rsidR="00EE445C" w:rsidRPr="00EE445C">
              <w:rPr>
                <w:rFonts w:ascii="Arial" w:hAnsi="Arial" w:cs="Arial"/>
                <w:sz w:val="22"/>
              </w:rPr>
              <w:t>3.4 : Réaliser des opérations de repassage à tous les stades de la fabrication</w:t>
            </w:r>
            <w:r>
              <w:rPr>
                <w:rFonts w:ascii="Arial" w:hAnsi="Arial" w:cs="Arial"/>
                <w:sz w:val="22"/>
              </w:rPr>
              <w:t xml:space="preserve"> </w:t>
            </w:r>
          </w:p>
          <w:p w14:paraId="0216C622" w14:textId="069770EE" w:rsidR="003638DD" w:rsidRDefault="003638DD" w:rsidP="00EE445C">
            <w:pPr>
              <w:autoSpaceDE w:val="0"/>
              <w:autoSpaceDN w:val="0"/>
              <w:adjustRightInd w:val="0"/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T.</w:t>
            </w:r>
            <w:r w:rsidR="00EE445C" w:rsidRPr="00EE445C">
              <w:rPr>
                <w:rFonts w:ascii="Arial" w:hAnsi="Arial" w:cs="Arial"/>
                <w:sz w:val="22"/>
              </w:rPr>
              <w:t xml:space="preserve">3.5 : Réaliser des opérations de finition </w:t>
            </w:r>
          </w:p>
          <w:p w14:paraId="1F0E763A" w14:textId="3FF20CED" w:rsidR="00EE445C" w:rsidRPr="00EE445C" w:rsidRDefault="003638DD" w:rsidP="00EE445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sz w:val="22"/>
              </w:rPr>
              <w:t>T.</w:t>
            </w:r>
            <w:r w:rsidR="00EE445C" w:rsidRPr="00EE445C">
              <w:rPr>
                <w:rFonts w:ascii="Arial" w:hAnsi="Arial" w:cs="Arial"/>
                <w:sz w:val="22"/>
              </w:rPr>
              <w:t>3.6: Réaliser les opérations de contrôle à tous les stades de la fabrication</w:t>
            </w:r>
          </w:p>
          <w:p w14:paraId="4432C815" w14:textId="77777777" w:rsidR="004F071D" w:rsidRPr="00C32D29" w:rsidRDefault="004F071D" w:rsidP="00E67D96">
            <w:pPr>
              <w:pStyle w:val="Paragraphedeliste"/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i/>
                <w:iCs/>
                <w:sz w:val="8"/>
                <w:szCs w:val="8"/>
              </w:rPr>
            </w:pPr>
          </w:p>
          <w:p w14:paraId="64206BAB" w14:textId="15F66C8D" w:rsidR="004F071D" w:rsidRPr="00C32D29" w:rsidRDefault="004F071D" w:rsidP="00EE445C">
            <w:pPr>
              <w:autoSpaceDE w:val="0"/>
              <w:autoSpaceDN w:val="0"/>
              <w:adjustRightInd w:val="0"/>
              <w:spacing w:line="276" w:lineRule="auto"/>
              <w:rPr>
                <w:rFonts w:ascii="Arial" w:hAnsi="Arial" w:cs="Arial"/>
                <w:sz w:val="22"/>
              </w:rPr>
            </w:pPr>
          </w:p>
        </w:tc>
      </w:tr>
      <w:tr w:rsidR="004F071D" w14:paraId="587B2F0E" w14:textId="77777777" w:rsidTr="00E67D96">
        <w:trPr>
          <w:trHeight w:val="705"/>
        </w:trPr>
        <w:tc>
          <w:tcPr>
            <w:tcW w:w="11168" w:type="dxa"/>
            <w:gridSpan w:val="2"/>
          </w:tcPr>
          <w:p w14:paraId="15153EAD" w14:textId="77777777" w:rsidR="004F071D" w:rsidRPr="00745D2B" w:rsidRDefault="004F071D" w:rsidP="00E67D9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  <w:lastRenderedPageBreak/>
              <w:t xml:space="preserve">Moyens et ressources disponibles : </w:t>
            </w:r>
          </w:p>
          <w:p w14:paraId="6B122ABE" w14:textId="77777777" w:rsidR="004F071D" w:rsidRPr="003801FD" w:rsidRDefault="004F071D" w:rsidP="00E67D9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801FD">
              <w:rPr>
                <w:rFonts w:ascii="Times New Roman" w:hAnsi="Times New Roman" w:cs="Times New Roman"/>
                <w:szCs w:val="24"/>
              </w:rPr>
              <w:t>Les données techniques :</w:t>
            </w:r>
          </w:p>
          <w:p w14:paraId="6E8752AA" w14:textId="25620B14" w:rsidR="004F071D" w:rsidRPr="00C32D29" w:rsidRDefault="004F071D" w:rsidP="00C32D29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3801FD">
              <w:rPr>
                <w:rFonts w:ascii="Times New Roman" w:hAnsi="Times New Roman" w:cs="Times New Roman"/>
                <w:szCs w:val="24"/>
              </w:rPr>
              <w:t>-Patrons (différents éléments constitutifs du modèle),</w:t>
            </w:r>
          </w:p>
        </w:tc>
      </w:tr>
      <w:tr w:rsidR="004F071D" w14:paraId="250A11F2" w14:textId="77777777" w:rsidTr="00E67D96">
        <w:trPr>
          <w:trHeight w:val="705"/>
        </w:trPr>
        <w:tc>
          <w:tcPr>
            <w:tcW w:w="6116" w:type="dxa"/>
          </w:tcPr>
          <w:p w14:paraId="08C90A20" w14:textId="77777777" w:rsidR="004F071D" w:rsidRPr="00745D2B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  <w:t>RÉSULTATS ATTENDUS</w:t>
            </w:r>
          </w:p>
          <w:p w14:paraId="23961F88" w14:textId="77777777" w:rsidR="004F071D" w:rsidRPr="004B59A1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sz w:val="22"/>
                <w:u w:val="single"/>
              </w:rPr>
            </w:pPr>
          </w:p>
          <w:p w14:paraId="27CEAEE4" w14:textId="77777777" w:rsidR="005B2A58" w:rsidRPr="005B2A58" w:rsidRDefault="005B2A58" w:rsidP="003D71FB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360" w:lineRule="auto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>
              <w:rPr>
                <w:rFonts w:ascii="Times New Roman" w:hAnsi="Times New Roman" w:cs="Times New Roman"/>
                <w:sz w:val="22"/>
              </w:rPr>
              <w:t>Savoir utiliser un pied à coulisse</w:t>
            </w:r>
            <w:r w:rsidRPr="004B59A1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 xml:space="preserve"> </w:t>
            </w:r>
          </w:p>
          <w:p w14:paraId="4665107D" w14:textId="2EDA1985" w:rsidR="005B2A58" w:rsidRPr="005B2A58" w:rsidRDefault="005B2A58" w:rsidP="003D71FB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360" w:lineRule="auto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 w:rsidRPr="004B59A1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 xml:space="preserve">Savoir Identifier les figures usuelles </w:t>
            </w:r>
          </w:p>
          <w:p w14:paraId="514456D5" w14:textId="5FDD5A49" w:rsidR="004F071D" w:rsidRPr="004B59A1" w:rsidRDefault="004F071D" w:rsidP="003D71FB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360" w:lineRule="auto"/>
              <w:rPr>
                <w:rFonts w:ascii="Times New Roman" w:hAnsi="Times New Roman" w:cs="Times New Roman"/>
                <w:sz w:val="22"/>
              </w:rPr>
            </w:pPr>
            <w:r w:rsidRPr="004B59A1">
              <w:rPr>
                <w:rFonts w:ascii="Times New Roman" w:hAnsi="Times New Roman" w:cs="Times New Roman"/>
                <w:sz w:val="22"/>
              </w:rPr>
              <w:t xml:space="preserve">Savoir </w:t>
            </w:r>
            <w:r w:rsidR="005B2A58">
              <w:rPr>
                <w:rFonts w:ascii="Times New Roman" w:hAnsi="Times New Roman" w:cs="Times New Roman"/>
                <w:sz w:val="22"/>
              </w:rPr>
              <w:t>donner et utiliser la formule</w:t>
            </w:r>
            <w:r w:rsidRPr="004B59A1">
              <w:rPr>
                <w:rFonts w:ascii="Times New Roman" w:hAnsi="Times New Roman" w:cs="Times New Roman"/>
                <w:sz w:val="22"/>
              </w:rPr>
              <w:t xml:space="preserve"> </w:t>
            </w:r>
            <w:r w:rsidR="005B2A58">
              <w:rPr>
                <w:rFonts w:ascii="Times New Roman" w:hAnsi="Times New Roman" w:cs="Times New Roman"/>
                <w:sz w:val="22"/>
              </w:rPr>
              <w:t>de l’aire d’une figure usuelle.</w:t>
            </w:r>
          </w:p>
          <w:p w14:paraId="2A45202D" w14:textId="3A065B89" w:rsidR="004F071D" w:rsidRPr="004B59A1" w:rsidRDefault="005B2A58" w:rsidP="003D71FB">
            <w:pPr>
              <w:pStyle w:val="Paragraphedeliste"/>
              <w:numPr>
                <w:ilvl w:val="0"/>
                <w:numId w:val="24"/>
              </w:numPr>
              <w:autoSpaceDE w:val="0"/>
              <w:autoSpaceDN w:val="0"/>
              <w:adjustRightInd w:val="0"/>
              <w:spacing w:line="360" w:lineRule="auto"/>
              <w:rPr>
                <w:rFonts w:ascii="ArialMT" w:hAnsi="ArialMT" w:cs="ArialMT"/>
                <w:color w:val="000000" w:themeColor="text2" w:themeShade="BF"/>
                <w:sz w:val="22"/>
              </w:rPr>
            </w:pPr>
            <w:r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Faire une comparaison</w:t>
            </w:r>
            <w:r w:rsidR="004F071D" w:rsidRPr="004B59A1">
              <w:rPr>
                <w:rFonts w:ascii="Times New Roman" w:hAnsi="Times New Roman" w:cs="Times New Roman"/>
                <w:color w:val="000000" w:themeColor="text2" w:themeShade="BF"/>
                <w:sz w:val="22"/>
              </w:rPr>
              <w:t>.</w:t>
            </w:r>
          </w:p>
        </w:tc>
        <w:tc>
          <w:tcPr>
            <w:tcW w:w="5052" w:type="dxa"/>
          </w:tcPr>
          <w:p w14:paraId="38F0350A" w14:textId="77777777" w:rsidR="004F071D" w:rsidRPr="00745D2B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FF0000"/>
                <w:sz w:val="22"/>
              </w:rPr>
            </w:pPr>
            <w:r w:rsidRPr="00745D2B">
              <w:rPr>
                <w:rFonts w:ascii="Times New Roman" w:hAnsi="Times New Roman" w:cs="Times New Roman"/>
                <w:b/>
                <w:bCs/>
                <w:color w:val="FF0000"/>
                <w:sz w:val="22"/>
                <w:u w:val="single"/>
              </w:rPr>
              <w:t>RÉSULTATS ATTENDUS</w:t>
            </w:r>
            <w:r w:rsidRPr="00745D2B">
              <w:rPr>
                <w:rFonts w:ascii="Times New Roman" w:hAnsi="Times New Roman" w:cs="Times New Roman"/>
                <w:color w:val="FF0000"/>
                <w:sz w:val="22"/>
              </w:rPr>
              <w:t xml:space="preserve"> : </w:t>
            </w:r>
          </w:p>
          <w:p w14:paraId="722FA08A" w14:textId="77777777" w:rsidR="004F071D" w:rsidRPr="004B59A1" w:rsidRDefault="004F071D" w:rsidP="00E67D96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2"/>
              </w:rPr>
            </w:pPr>
          </w:p>
          <w:p w14:paraId="00B1A65A" w14:textId="62CDB8E0" w:rsidR="003638DD" w:rsidRP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hAnsi="Times New Roman" w:cs="Times New Roman"/>
                <w:b/>
                <w:bCs/>
                <w:sz w:val="22"/>
              </w:rPr>
            </w:pPr>
            <w:r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-</w:t>
            </w: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 xml:space="preserve">L’organisation et la mise en œuvre du poste de travail garantissent la qualité de la réalisation et respectent les règles d’hygiène, de sécurité et d’ergonomie.  </w:t>
            </w:r>
          </w:p>
          <w:p w14:paraId="0FD3AAA9" w14:textId="77777777" w:rsid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-La coupe des différents éléments du vêtement est conforme aux spécifications techniques.</w:t>
            </w:r>
          </w:p>
          <w:p w14:paraId="2646F128" w14:textId="77777777" w:rsid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 xml:space="preserve"> -Les opérations sont réalisées dans le temps imparti et sont conformes aux critères attendus. </w:t>
            </w:r>
          </w:p>
          <w:p w14:paraId="784DAE92" w14:textId="77777777" w:rsid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 xml:space="preserve">-La maintenance de premier niveau est assurée. </w:t>
            </w:r>
          </w:p>
          <w:p w14:paraId="434B267A" w14:textId="77777777" w:rsid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 xml:space="preserve">-Le lieu de travail est maintenu en état. </w:t>
            </w:r>
          </w:p>
          <w:p w14:paraId="2BC44EA6" w14:textId="572F0E79" w:rsidR="004F071D" w:rsidRPr="003638DD" w:rsidRDefault="003638DD" w:rsidP="003D71FB">
            <w:pPr>
              <w:pStyle w:val="Paragraphedeliste"/>
              <w:autoSpaceDE w:val="0"/>
              <w:autoSpaceDN w:val="0"/>
              <w:adjustRightInd w:val="0"/>
              <w:spacing w:line="360" w:lineRule="auto"/>
              <w:ind w:left="11"/>
              <w:rPr>
                <w:rFonts w:ascii="Times New Roman" w:hAnsi="Times New Roman" w:cs="Times New Roman"/>
                <w:b/>
                <w:bCs/>
                <w:sz w:val="22"/>
              </w:rPr>
            </w:pPr>
            <w:r w:rsidRPr="003638DD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 xml:space="preserve">-Les opérations de contrôle et de suivi qualité sont effectuées. </w:t>
            </w:r>
          </w:p>
        </w:tc>
      </w:tr>
    </w:tbl>
    <w:p w14:paraId="0E5F2A03" w14:textId="4A6A2289" w:rsidR="004F071D" w:rsidRDefault="004F071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4BBB0D1" w14:textId="0F7B33F8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0485761B" w14:textId="0F10A874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0D1B17ED" w14:textId="637191E6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16F7043E" w14:textId="1D6A7047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17621EA6" w14:textId="2A3E8B64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3C7640F0" w14:textId="1FA60737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3F6F7C28" w14:textId="32FAE6B2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5E70FE2C" w14:textId="2FD3D113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C089FBD" w14:textId="21E50DB3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B4B3F33" w14:textId="40C48A0D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4EF0FEBF" w14:textId="0E69C00E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09F98453" w14:textId="44561036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34B8B9F7" w14:textId="2DC3041C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2D8175AC" w14:textId="5A8C169B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4B4C3151" w14:textId="450CD7AD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18BAED3A" w14:textId="562B9AB1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1DA6339" w14:textId="121D6344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0C75EE37" w14:textId="23406489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785DAA37" w14:textId="3C580700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18117121" w14:textId="702DC891" w:rsidR="003638DD" w:rsidRDefault="003638DD" w:rsidP="004F071D">
      <w:pPr>
        <w:pStyle w:val="Paragraphedeliste"/>
        <w:spacing w:after="0" w:line="360" w:lineRule="auto"/>
        <w:ind w:left="76"/>
        <w:jc w:val="center"/>
        <w:rPr>
          <w:rFonts w:ascii="Times New Roman" w:hAnsi="Times New Roman" w:cs="Times New Roman"/>
        </w:rPr>
      </w:pPr>
    </w:p>
    <w:p w14:paraId="6E3D089E" w14:textId="77777777" w:rsidR="003638DD" w:rsidRPr="003D71FB" w:rsidRDefault="003638DD" w:rsidP="003D71FB">
      <w:pPr>
        <w:spacing w:after="0" w:line="360" w:lineRule="auto"/>
        <w:rPr>
          <w:rFonts w:ascii="Times New Roman" w:hAnsi="Times New Roman" w:cs="Times New Roman"/>
        </w:rPr>
      </w:pPr>
    </w:p>
    <w:p w14:paraId="6B53F24B" w14:textId="29BA4ABF" w:rsidR="006B6340" w:rsidRPr="004F071D" w:rsidRDefault="00F4287E" w:rsidP="004F071D">
      <w:pPr>
        <w:spacing w:after="0" w:line="360" w:lineRule="auto"/>
        <w:jc w:val="center"/>
        <w:rPr>
          <w:rFonts w:ascii="Lucida Calligraphy" w:hAnsi="Lucida Calligraphy" w:cs="Times New Roman"/>
          <w:color w:val="000000" w:themeColor="text1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4F071D">
        <w:rPr>
          <w:rFonts w:ascii="Lucida Calligraphy" w:hAnsi="Lucida Calligraphy" w:cs="Times New Roman"/>
          <w:color w:val="000000" w:themeColor="text1"/>
          <w:sz w:val="44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>Évaluations</w:t>
      </w:r>
    </w:p>
    <w:p w14:paraId="581DB573" w14:textId="7A92C31C" w:rsidR="00F4287E" w:rsidRDefault="006B6340" w:rsidP="00F4287E">
      <w:pPr>
        <w:pStyle w:val="Paragraphedeliste"/>
        <w:spacing w:after="0" w:line="360" w:lineRule="auto"/>
        <w:ind w:left="76"/>
        <w:jc w:val="center"/>
        <w:rPr>
          <w:rFonts w:ascii="Lucida Calligraphy" w:hAnsi="Lucida Calligraphy" w:cs="Times New Roman"/>
          <w:color w:val="000000" w:themeColor="text1"/>
          <w:sz w:val="44"/>
          <w:szCs w:val="4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294BB2">
        <w:rPr>
          <w:rFonts w:ascii="Lucida Calligraphy" w:hAnsi="Lucida Calligraphy" w:cs="Times New Roman"/>
          <w:color w:val="000000" w:themeColor="text1"/>
          <w:sz w:val="32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Mathématiques</w:t>
      </w:r>
    </w:p>
    <w:tbl>
      <w:tblPr>
        <w:tblpPr w:leftFromText="141" w:rightFromText="141" w:vertAnchor="text" w:horzAnchor="margin" w:tblpXSpec="center" w:tblpY="115"/>
        <w:tblW w:w="103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1"/>
        <w:gridCol w:w="1514"/>
        <w:gridCol w:w="1518"/>
        <w:gridCol w:w="1521"/>
        <w:gridCol w:w="1511"/>
        <w:gridCol w:w="1294"/>
        <w:gridCol w:w="1516"/>
      </w:tblGrid>
      <w:tr w:rsidR="004F071D" w:rsidRPr="00904391" w14:paraId="2E8EBADF" w14:textId="77777777" w:rsidTr="004F071D">
        <w:trPr>
          <w:trHeight w:val="895"/>
        </w:trPr>
        <w:tc>
          <w:tcPr>
            <w:tcW w:w="1521" w:type="dxa"/>
            <w:shd w:val="clear" w:color="auto" w:fill="auto"/>
          </w:tcPr>
          <w:p w14:paraId="762D7852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48BAD76D" wp14:editId="6E8CE53F">
                  <wp:extent cx="495300" cy="590550"/>
                  <wp:effectExtent l="0" t="0" r="0" b="0"/>
                  <wp:docPr id="47" name="Image 47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21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4" w:type="dxa"/>
            <w:shd w:val="clear" w:color="auto" w:fill="auto"/>
          </w:tcPr>
          <w:p w14:paraId="496DC704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F392FB0" wp14:editId="2E43986D">
                  <wp:extent cx="457200" cy="590550"/>
                  <wp:effectExtent l="0" t="0" r="0" b="0"/>
                  <wp:docPr id="48" name="Image 48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20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8" w:type="dxa"/>
            <w:shd w:val="clear" w:color="auto" w:fill="auto"/>
          </w:tcPr>
          <w:p w14:paraId="1378CD95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45FE3A9" wp14:editId="723B4EDC">
                  <wp:extent cx="466725" cy="590550"/>
                  <wp:effectExtent l="0" t="0" r="9525" b="0"/>
                  <wp:docPr id="49" name="Image 49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45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auto"/>
          </w:tcPr>
          <w:p w14:paraId="1C737A8A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676BBB85" wp14:editId="684D2FC7">
                  <wp:extent cx="485775" cy="590550"/>
                  <wp:effectExtent l="0" t="0" r="9525" b="0"/>
                  <wp:docPr id="56" name="Image 56" descr="VALIDER 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7" descr="VALIDER 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96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shd w:val="clear" w:color="auto" w:fill="auto"/>
          </w:tcPr>
          <w:p w14:paraId="1530B675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1AE20B0F" wp14:editId="742EC7D2">
                  <wp:extent cx="428625" cy="533400"/>
                  <wp:effectExtent l="0" t="0" r="9525" b="0"/>
                  <wp:docPr id="57" name="Image 57" descr="COMMUNIQU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6" descr="COMMUNIQU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81" cy="533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4" w:type="dxa"/>
          </w:tcPr>
          <w:p w14:paraId="08D4746F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59837634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  <w:tc>
          <w:tcPr>
            <w:tcW w:w="1516" w:type="dxa"/>
          </w:tcPr>
          <w:p w14:paraId="235A855B" w14:textId="77777777" w:rsidR="004F071D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62BAAD14" w14:textId="77777777" w:rsidR="004F071D" w:rsidRPr="00904391" w:rsidRDefault="004F071D" w:rsidP="004F071D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</w:tr>
      <w:tr w:rsidR="004F071D" w:rsidRPr="00904391" w14:paraId="5D2DFFCA" w14:textId="77777777" w:rsidTr="004F071D">
        <w:trPr>
          <w:trHeight w:val="164"/>
        </w:trPr>
        <w:tc>
          <w:tcPr>
            <w:tcW w:w="1521" w:type="dxa"/>
            <w:shd w:val="clear" w:color="auto" w:fill="auto"/>
          </w:tcPr>
          <w:p w14:paraId="34A3D85A" w14:textId="22A87FB3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 w:rsidR="003E3FE3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45</w:t>
            </w:r>
          </w:p>
        </w:tc>
        <w:tc>
          <w:tcPr>
            <w:tcW w:w="1514" w:type="dxa"/>
            <w:shd w:val="clear" w:color="auto" w:fill="auto"/>
          </w:tcPr>
          <w:p w14:paraId="0CAFB849" w14:textId="53A8CB1C" w:rsidR="004F071D" w:rsidRPr="00904391" w:rsidRDefault="003E3FE3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……../15</w:t>
            </w:r>
          </w:p>
        </w:tc>
        <w:tc>
          <w:tcPr>
            <w:tcW w:w="1518" w:type="dxa"/>
            <w:shd w:val="clear" w:color="auto" w:fill="auto"/>
          </w:tcPr>
          <w:p w14:paraId="4C3D75DA" w14:textId="4412F254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 w:rsidR="003E3FE3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171</w:t>
            </w:r>
          </w:p>
        </w:tc>
        <w:tc>
          <w:tcPr>
            <w:tcW w:w="1521" w:type="dxa"/>
            <w:shd w:val="clear" w:color="auto" w:fill="auto"/>
          </w:tcPr>
          <w:p w14:paraId="6CDF01E9" w14:textId="0D923902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</w:t>
            </w:r>
            <w:r w:rsidR="003E3FE3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21</w:t>
            </w:r>
          </w:p>
        </w:tc>
        <w:tc>
          <w:tcPr>
            <w:tcW w:w="1511" w:type="dxa"/>
            <w:shd w:val="clear" w:color="auto" w:fill="auto"/>
          </w:tcPr>
          <w:p w14:paraId="4259400E" w14:textId="77777777" w:rsidR="004F071D" w:rsidRPr="00904391" w:rsidRDefault="004F071D" w:rsidP="004F071D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…………/3</w:t>
            </w:r>
          </w:p>
        </w:tc>
        <w:tc>
          <w:tcPr>
            <w:tcW w:w="1294" w:type="dxa"/>
          </w:tcPr>
          <w:p w14:paraId="74FB2F07" w14:textId="36C724FF" w:rsidR="004F071D" w:rsidRDefault="004F071D" w:rsidP="004F071D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</w:t>
            </w:r>
            <w:r w:rsidR="003E3FE3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255</w:t>
            </w:r>
          </w:p>
        </w:tc>
        <w:tc>
          <w:tcPr>
            <w:tcW w:w="1516" w:type="dxa"/>
          </w:tcPr>
          <w:p w14:paraId="6348067E" w14:textId="77777777" w:rsidR="004F071D" w:rsidRPr="00904391" w:rsidRDefault="004F071D" w:rsidP="004F071D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…………/20</w:t>
            </w:r>
          </w:p>
        </w:tc>
      </w:tr>
    </w:tbl>
    <w:p w14:paraId="20CFBC7C" w14:textId="77777777" w:rsidR="004F071D" w:rsidRPr="004F071D" w:rsidRDefault="004F071D" w:rsidP="004F071D">
      <w:pPr>
        <w:spacing w:after="0" w:line="360" w:lineRule="auto"/>
        <w:rPr>
          <w:rFonts w:ascii="Lucida Calligraphy" w:hAnsi="Lucida Calligraphy" w:cs="Times New Roman"/>
          <w:color w:val="000000" w:themeColor="text1"/>
          <w:sz w:val="14"/>
          <w:szCs w:val="12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63C53284" w14:textId="77777777" w:rsidR="006B6340" w:rsidRPr="006B6340" w:rsidRDefault="006B6340" w:rsidP="006B6340">
      <w:pPr>
        <w:pStyle w:val="Paragraphedeliste"/>
        <w:spacing w:after="0" w:line="360" w:lineRule="auto"/>
        <w:ind w:left="76"/>
        <w:rPr>
          <w:rFonts w:ascii="Lucida Calligraphy" w:hAnsi="Lucida Calligraphy" w:cs="Times New Roman"/>
          <w:color w:val="000000" w:themeColor="text1"/>
          <w:sz w:val="6"/>
          <w:szCs w:val="4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Grilledutableau"/>
        <w:tblpPr w:leftFromText="141" w:rightFromText="141" w:vertAnchor="text" w:horzAnchor="margin" w:tblpXSpec="center" w:tblpY="169"/>
        <w:tblW w:w="10888" w:type="dxa"/>
        <w:tblLook w:val="04A0" w:firstRow="1" w:lastRow="0" w:firstColumn="1" w:lastColumn="0" w:noHBand="0" w:noVBand="1"/>
      </w:tblPr>
      <w:tblGrid>
        <w:gridCol w:w="3256"/>
        <w:gridCol w:w="4240"/>
        <w:gridCol w:w="1334"/>
        <w:gridCol w:w="2058"/>
      </w:tblGrid>
      <w:tr w:rsidR="00294BB2" w14:paraId="045C5417" w14:textId="77777777" w:rsidTr="00294BB2">
        <w:trPr>
          <w:trHeight w:val="415"/>
        </w:trPr>
        <w:tc>
          <w:tcPr>
            <w:tcW w:w="3256" w:type="dxa"/>
          </w:tcPr>
          <w:p w14:paraId="1318462D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  <w:sz w:val="22"/>
              </w:rPr>
            </w:pPr>
            <w:r>
              <w:rPr>
                <w:b/>
                <w:bCs/>
                <w:noProof/>
                <w:sz w:val="22"/>
              </w:rPr>
              <w:t>Icones</w:t>
            </w:r>
          </w:p>
        </w:tc>
        <w:tc>
          <w:tcPr>
            <w:tcW w:w="4240" w:type="dxa"/>
          </w:tcPr>
          <w:p w14:paraId="2548F7F4" w14:textId="77777777" w:rsidR="00294BB2" w:rsidRPr="00F4287E" w:rsidRDefault="00294BB2" w:rsidP="00294BB2">
            <w:pPr>
              <w:pStyle w:val="Paragraphedeliste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Compétences</w:t>
            </w:r>
          </w:p>
        </w:tc>
        <w:tc>
          <w:tcPr>
            <w:tcW w:w="1334" w:type="dxa"/>
          </w:tcPr>
          <w:p w14:paraId="7B5D09AE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Date </w:t>
            </w:r>
          </w:p>
        </w:tc>
        <w:tc>
          <w:tcPr>
            <w:tcW w:w="2058" w:type="dxa"/>
          </w:tcPr>
          <w:p w14:paraId="3B494156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Acquis</w:t>
            </w:r>
          </w:p>
        </w:tc>
      </w:tr>
      <w:tr w:rsidR="00294BB2" w14:paraId="3475D7F1" w14:textId="77777777" w:rsidTr="00294BB2">
        <w:trPr>
          <w:trHeight w:val="754"/>
        </w:trPr>
        <w:tc>
          <w:tcPr>
            <w:tcW w:w="3256" w:type="dxa"/>
          </w:tcPr>
          <w:p w14:paraId="6512B3A5" w14:textId="77777777" w:rsidR="00294BB2" w:rsidRDefault="00294BB2" w:rsidP="00294BB2">
            <w:pPr>
              <w:pStyle w:val="Paragraphedeliste"/>
              <w:spacing w:line="360" w:lineRule="auto"/>
              <w:ind w:left="0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noProof/>
                <w:sz w:val="22"/>
              </w:rPr>
              <w:drawing>
                <wp:anchor distT="0" distB="0" distL="114300" distR="114300" simplePos="0" relativeHeight="251737088" behindDoc="0" locked="0" layoutInCell="1" allowOverlap="1" wp14:anchorId="5D35D80C" wp14:editId="41B4BE06">
                  <wp:simplePos x="0" y="0"/>
                  <wp:positionH relativeFrom="column">
                    <wp:posOffset>-34290</wp:posOffset>
                  </wp:positionH>
                  <wp:positionV relativeFrom="paragraph">
                    <wp:posOffset>62230</wp:posOffset>
                  </wp:positionV>
                  <wp:extent cx="400050" cy="436880"/>
                  <wp:effectExtent l="0" t="0" r="0" b="0"/>
                  <wp:wrapNone/>
                  <wp:docPr id="62" name="Image 36" descr="S'APPROPRI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436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1982B11D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b/>
                <w:bCs/>
                <w:sz w:val="20"/>
                <w:szCs w:val="20"/>
              </w:rPr>
              <w:t xml:space="preserve"> S’approprier</w:t>
            </w:r>
          </w:p>
        </w:tc>
        <w:tc>
          <w:tcPr>
            <w:tcW w:w="4240" w:type="dxa"/>
          </w:tcPr>
          <w:p w14:paraId="45D155CA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hAnsi="Times New Roman" w:cs="Times New Roman"/>
                <w:szCs w:val="24"/>
              </w:rPr>
              <w:t xml:space="preserve"> Rechercher, extraire et organiser l’information</w:t>
            </w:r>
          </w:p>
        </w:tc>
        <w:tc>
          <w:tcPr>
            <w:tcW w:w="1334" w:type="dxa"/>
          </w:tcPr>
          <w:p w14:paraId="0AD4FF54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2853DDEF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2026B2CE" w14:textId="77777777" w:rsidTr="00294BB2">
        <w:trPr>
          <w:trHeight w:val="866"/>
        </w:trPr>
        <w:tc>
          <w:tcPr>
            <w:tcW w:w="3256" w:type="dxa"/>
          </w:tcPr>
          <w:p w14:paraId="27EA0248" w14:textId="77777777" w:rsidR="00294BB2" w:rsidRDefault="00294BB2" w:rsidP="00294BB2">
            <w:pPr>
              <w:jc w:val="center"/>
              <w:rPr>
                <w:rFonts w:ascii="Calibri" w:eastAsia="Calibri" w:hAnsi="Calibri" w:cs="Arial"/>
                <w:b/>
                <w:color w:val="000000"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39136" behindDoc="0" locked="0" layoutInCell="1" allowOverlap="1" wp14:anchorId="38C2C2E9" wp14:editId="4DEAB409">
                  <wp:simplePos x="0" y="0"/>
                  <wp:positionH relativeFrom="column">
                    <wp:posOffset>-38735</wp:posOffset>
                  </wp:positionH>
                  <wp:positionV relativeFrom="paragraph">
                    <wp:posOffset>24130</wp:posOffset>
                  </wp:positionV>
                  <wp:extent cx="371475" cy="389891"/>
                  <wp:effectExtent l="0" t="0" r="9525" b="0"/>
                  <wp:wrapNone/>
                  <wp:docPr id="63" name="Image 38" descr="ANALYSER-RAISONN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898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 </w:t>
            </w:r>
          </w:p>
          <w:p w14:paraId="576653CE" w14:textId="77777777" w:rsidR="00294BB2" w:rsidRDefault="00294BB2" w:rsidP="00294BB2">
            <w:pPr>
              <w:jc w:val="center"/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Analyser / </w:t>
            </w:r>
            <w:r>
              <w:rPr>
                <w:rFonts w:ascii="Calibri" w:eastAsia="Calibri" w:hAnsi="Calibri" w:cs="Arial"/>
                <w:b/>
                <w:sz w:val="22"/>
              </w:rPr>
              <w:t>Raisonner</w:t>
            </w: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           </w:t>
            </w:r>
          </w:p>
          <w:p w14:paraId="0BA9E2E7" w14:textId="77777777" w:rsidR="00294BB2" w:rsidRDefault="00294BB2" w:rsidP="00294BB2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4240" w:type="dxa"/>
          </w:tcPr>
          <w:p w14:paraId="5ACC7C94" w14:textId="77777777" w:rsidR="003801FD" w:rsidRDefault="003801FD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eastAsia="Calibri" w:hAnsi="Times New Roman" w:cs="Times New Roman"/>
                <w:szCs w:val="24"/>
              </w:rPr>
            </w:pPr>
          </w:p>
          <w:p w14:paraId="0F725BF6" w14:textId="2CEEA8BF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Émettre une conjecture, une hypothèse</w:t>
            </w:r>
          </w:p>
        </w:tc>
        <w:tc>
          <w:tcPr>
            <w:tcW w:w="1334" w:type="dxa"/>
          </w:tcPr>
          <w:p w14:paraId="313EAE01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4CA63AB3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3A2896FF" w14:textId="77777777" w:rsidTr="00294BB2">
        <w:trPr>
          <w:trHeight w:val="1293"/>
        </w:trPr>
        <w:tc>
          <w:tcPr>
            <w:tcW w:w="3256" w:type="dxa"/>
          </w:tcPr>
          <w:p w14:paraId="07A65125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38112" behindDoc="0" locked="0" layoutInCell="1" allowOverlap="1" wp14:anchorId="2746544B" wp14:editId="40099E87">
                  <wp:simplePos x="0" y="0"/>
                  <wp:positionH relativeFrom="column">
                    <wp:posOffset>41910</wp:posOffset>
                  </wp:positionH>
                  <wp:positionV relativeFrom="paragraph">
                    <wp:posOffset>163830</wp:posOffset>
                  </wp:positionV>
                  <wp:extent cx="295275" cy="332740"/>
                  <wp:effectExtent l="0" t="0" r="9525" b="0"/>
                  <wp:wrapNone/>
                  <wp:docPr id="65" name="Image 37" descr="REALIS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75" cy="332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14:paraId="1283B6C9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 xml:space="preserve">Réaliser </w:t>
            </w:r>
            <w:r>
              <w:rPr>
                <w:rFonts w:eastAsia="Calibri"/>
                <w:sz w:val="20"/>
                <w:szCs w:val="20"/>
              </w:rPr>
              <w:t xml:space="preserve">  </w:t>
            </w:r>
          </w:p>
        </w:tc>
        <w:tc>
          <w:tcPr>
            <w:tcW w:w="4240" w:type="dxa"/>
          </w:tcPr>
          <w:p w14:paraId="6207F54A" w14:textId="77777777" w:rsidR="00294BB2" w:rsidRPr="00F4287E" w:rsidRDefault="00294BB2" w:rsidP="00294BB2">
            <w:pPr>
              <w:spacing w:line="276" w:lineRule="auto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Choisir une méthode de résolution, un protocole expérimental.</w:t>
            </w:r>
          </w:p>
          <w:p w14:paraId="665A0188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color w:val="000000"/>
                <w:szCs w:val="24"/>
              </w:rPr>
              <w:t xml:space="preserve">              Exécuter une méthode de résolution, expérimenter, simuler</w:t>
            </w:r>
          </w:p>
        </w:tc>
        <w:tc>
          <w:tcPr>
            <w:tcW w:w="1334" w:type="dxa"/>
          </w:tcPr>
          <w:p w14:paraId="25F99C98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73F9330E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44D1FF3A" w14:textId="77777777" w:rsidTr="00294BB2">
        <w:trPr>
          <w:trHeight w:val="970"/>
        </w:trPr>
        <w:tc>
          <w:tcPr>
            <w:tcW w:w="3256" w:type="dxa"/>
          </w:tcPr>
          <w:p w14:paraId="423598AB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Calibri" w:eastAsia="Calibri" w:hAnsi="Calibri" w:cs="Arial"/>
                <w:b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sz w:val="22"/>
              </w:rPr>
              <w:drawing>
                <wp:anchor distT="0" distB="0" distL="114300" distR="114300" simplePos="0" relativeHeight="251740160" behindDoc="0" locked="0" layoutInCell="1" allowOverlap="1" wp14:anchorId="73A775F9" wp14:editId="4C13720A">
                  <wp:simplePos x="0" y="0"/>
                  <wp:positionH relativeFrom="column">
                    <wp:posOffset>-10792</wp:posOffset>
                  </wp:positionH>
                  <wp:positionV relativeFrom="paragraph">
                    <wp:posOffset>88265</wp:posOffset>
                  </wp:positionV>
                  <wp:extent cx="400050" cy="381003"/>
                  <wp:effectExtent l="0" t="0" r="0" b="0"/>
                  <wp:wrapNone/>
                  <wp:docPr id="66" name="Image 5" descr="VALID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0050" cy="381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D2E9E68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Calibri" w:eastAsia="Calibri" w:hAnsi="Calibri" w:cs="Arial"/>
                <w:b/>
                <w:sz w:val="22"/>
              </w:rPr>
              <w:t xml:space="preserve">Valider 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4240" w:type="dxa"/>
          </w:tcPr>
          <w:p w14:paraId="207FBDCC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Contrôler la vraisemblance d’une conjecture, d’une hypothèse. Critiquer un résultat, argumenter.</w:t>
            </w:r>
          </w:p>
        </w:tc>
        <w:tc>
          <w:tcPr>
            <w:tcW w:w="1334" w:type="dxa"/>
          </w:tcPr>
          <w:p w14:paraId="5FA0EF8F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3C13207C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4BB2" w14:paraId="22B38D06" w14:textId="77777777" w:rsidTr="00294BB2">
        <w:trPr>
          <w:trHeight w:val="646"/>
        </w:trPr>
        <w:tc>
          <w:tcPr>
            <w:tcW w:w="3256" w:type="dxa"/>
          </w:tcPr>
          <w:p w14:paraId="4739272A" w14:textId="77777777" w:rsidR="00294BB2" w:rsidRDefault="00294BB2" w:rsidP="00294BB2">
            <w:pPr>
              <w:jc w:val="center"/>
              <w:rPr>
                <w:rFonts w:ascii="Calibri" w:eastAsia="Calibri" w:hAnsi="Calibri" w:cs="Arial"/>
                <w:b/>
                <w:color w:val="000000"/>
                <w:sz w:val="22"/>
              </w:rPr>
            </w:pPr>
            <w:r>
              <w:rPr>
                <w:rFonts w:ascii="Calibri" w:eastAsia="Calibri" w:hAnsi="Calibri" w:cs="Arial"/>
                <w:b/>
                <w:noProof/>
                <w:color w:val="000000"/>
                <w:sz w:val="22"/>
              </w:rPr>
              <w:drawing>
                <wp:anchor distT="0" distB="0" distL="114300" distR="114300" simplePos="0" relativeHeight="251741184" behindDoc="0" locked="0" layoutInCell="1" allowOverlap="1" wp14:anchorId="2D90E482" wp14:editId="210AD109">
                  <wp:simplePos x="0" y="0"/>
                  <wp:positionH relativeFrom="column">
                    <wp:posOffset>17145</wp:posOffset>
                  </wp:positionH>
                  <wp:positionV relativeFrom="paragraph">
                    <wp:posOffset>29846</wp:posOffset>
                  </wp:positionV>
                  <wp:extent cx="381003" cy="322582"/>
                  <wp:effectExtent l="0" t="0" r="0" b="1268"/>
                  <wp:wrapNone/>
                  <wp:docPr id="67" name="Image 6" descr="COMMUNIQUE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3" cy="322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6A060F4" w14:textId="77777777" w:rsidR="00294BB2" w:rsidRPr="00F4287E" w:rsidRDefault="00294BB2" w:rsidP="00294BB2">
            <w:pPr>
              <w:jc w:val="center"/>
            </w:pPr>
            <w:r>
              <w:rPr>
                <w:rFonts w:ascii="Calibri" w:eastAsia="Calibri" w:hAnsi="Calibri" w:cs="Arial"/>
                <w:b/>
                <w:color w:val="000000"/>
                <w:sz w:val="22"/>
              </w:rPr>
              <w:t>Communiquer</w:t>
            </w:r>
          </w:p>
        </w:tc>
        <w:tc>
          <w:tcPr>
            <w:tcW w:w="4240" w:type="dxa"/>
          </w:tcPr>
          <w:p w14:paraId="01B463A9" w14:textId="77777777" w:rsidR="00294BB2" w:rsidRPr="00F4287E" w:rsidRDefault="00294BB2" w:rsidP="00294BB2">
            <w:pPr>
              <w:pStyle w:val="Paragraphedeliste"/>
              <w:spacing w:line="276" w:lineRule="auto"/>
              <w:ind w:left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F4287E">
              <w:rPr>
                <w:rFonts w:ascii="Times New Roman" w:eastAsia="Calibri" w:hAnsi="Times New Roman" w:cs="Times New Roman"/>
                <w:szCs w:val="24"/>
              </w:rPr>
              <w:t>Rendre compte d’une démarche, d’un résultat, à l’oral ou à l’écrit.</w:t>
            </w:r>
          </w:p>
        </w:tc>
        <w:tc>
          <w:tcPr>
            <w:tcW w:w="1334" w:type="dxa"/>
          </w:tcPr>
          <w:p w14:paraId="005FF6FB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058" w:type="dxa"/>
          </w:tcPr>
          <w:p w14:paraId="7C92B195" w14:textId="77777777" w:rsidR="00294BB2" w:rsidRDefault="00294BB2" w:rsidP="00294BB2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4A038AEB" w14:textId="3E25AB20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32992" behindDoc="0" locked="0" layoutInCell="1" allowOverlap="1" wp14:anchorId="22C5C84E" wp14:editId="37021339">
            <wp:simplePos x="0" y="0"/>
            <wp:positionH relativeFrom="column">
              <wp:posOffset>1565910</wp:posOffset>
            </wp:positionH>
            <wp:positionV relativeFrom="paragraph">
              <wp:posOffset>3426460</wp:posOffset>
            </wp:positionV>
            <wp:extent cx="661035" cy="542925"/>
            <wp:effectExtent l="0" t="0" r="5715" b="9525"/>
            <wp:wrapThrough wrapText="bothSides">
              <wp:wrapPolygon edited="0">
                <wp:start x="0" y="0"/>
                <wp:lineTo x="0" y="21221"/>
                <wp:lineTo x="21164" y="21221"/>
                <wp:lineTo x="21164" y="0"/>
                <wp:lineTo x="0" y="0"/>
              </wp:wrapPolygon>
            </wp:wrapThrough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D48375" w14:textId="5E6D997D" w:rsidR="00F4287E" w:rsidRPr="00294BB2" w:rsidRDefault="00F4287E" w:rsidP="00294BB2">
      <w:pPr>
        <w:tabs>
          <w:tab w:val="left" w:pos="3750"/>
          <w:tab w:val="center" w:pos="4775"/>
        </w:tabs>
        <w:spacing w:after="0" w:line="360" w:lineRule="auto"/>
        <w:rPr>
          <w:rFonts w:ascii="Lucida Calligraphy" w:hAnsi="Lucida Calligraphy" w:cs="Times New Roman"/>
          <w:sz w:val="32"/>
          <w:szCs w:val="28"/>
        </w:rPr>
      </w:pPr>
      <w:r w:rsidRPr="00294BB2">
        <w:rPr>
          <w:rFonts w:ascii="Lucida Calligraphy" w:hAnsi="Lucida Calligraphy" w:cs="Times New Roman"/>
          <w:sz w:val="32"/>
          <w:szCs w:val="28"/>
        </w:rPr>
        <w:t>Professionnelles</w:t>
      </w:r>
    </w:p>
    <w:tbl>
      <w:tblPr>
        <w:tblStyle w:val="Grilledutableau"/>
        <w:tblW w:w="10915" w:type="dxa"/>
        <w:tblInd w:w="-714" w:type="dxa"/>
        <w:tblLook w:val="04A0" w:firstRow="1" w:lastRow="0" w:firstColumn="1" w:lastColumn="0" w:noHBand="0" w:noVBand="1"/>
      </w:tblPr>
      <w:tblGrid>
        <w:gridCol w:w="1723"/>
        <w:gridCol w:w="6080"/>
        <w:gridCol w:w="1414"/>
        <w:gridCol w:w="1698"/>
      </w:tblGrid>
      <w:tr w:rsidR="00F4287E" w14:paraId="79193134" w14:textId="50ACEB80" w:rsidTr="00294BB2">
        <w:tc>
          <w:tcPr>
            <w:tcW w:w="7797" w:type="dxa"/>
            <w:gridSpan w:val="2"/>
          </w:tcPr>
          <w:p w14:paraId="24121CB5" w14:textId="3012DE75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hAnsi="Times New Roman" w:cs="Times New Roman"/>
              </w:rPr>
              <w:tab/>
              <w:t>Compétences</w:t>
            </w:r>
            <w:r w:rsidRPr="00F4287E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417" w:type="dxa"/>
          </w:tcPr>
          <w:p w14:paraId="65E40ED0" w14:textId="3A382268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hAnsi="Times New Roman" w:cs="Times New Roman"/>
              </w:rPr>
              <w:t>Date</w:t>
            </w:r>
          </w:p>
        </w:tc>
        <w:tc>
          <w:tcPr>
            <w:tcW w:w="1701" w:type="dxa"/>
          </w:tcPr>
          <w:p w14:paraId="14D37D72" w14:textId="6C74F76C" w:rsidR="00F4287E" w:rsidRP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Acquis</w:t>
            </w:r>
          </w:p>
        </w:tc>
      </w:tr>
      <w:tr w:rsidR="00F4287E" w14:paraId="0046556B" w14:textId="10804021" w:rsidTr="00294BB2">
        <w:tc>
          <w:tcPr>
            <w:tcW w:w="1702" w:type="dxa"/>
            <w:vAlign w:val="center"/>
          </w:tcPr>
          <w:p w14:paraId="42A97A01" w14:textId="0BB5FC39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C1 - S'informer</w:t>
            </w:r>
          </w:p>
        </w:tc>
        <w:tc>
          <w:tcPr>
            <w:tcW w:w="6095" w:type="dxa"/>
          </w:tcPr>
          <w:p w14:paraId="7ABA477C" w14:textId="77777777" w:rsidR="00F4287E" w:rsidRPr="00F4287E" w:rsidRDefault="00F4287E" w:rsidP="00E67D96">
            <w:pPr>
              <w:numPr>
                <w:ilvl w:val="0"/>
                <w:numId w:val="26"/>
              </w:numPr>
              <w:spacing w:before="100" w:beforeAutospacing="1" w:after="100" w:afterAutospacing="1"/>
              <w:ind w:left="72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Lire, décoder, sélectionner et classer les information</w:t>
            </w:r>
          </w:p>
        </w:tc>
        <w:tc>
          <w:tcPr>
            <w:tcW w:w="1417" w:type="dxa"/>
          </w:tcPr>
          <w:p w14:paraId="5755590E" w14:textId="77777777" w:rsidR="00F4287E" w:rsidRPr="00F4287E" w:rsidRDefault="00F4287E" w:rsidP="00F4287E">
            <w:pPr>
              <w:spacing w:before="100" w:beforeAutospacing="1" w:after="100" w:afterAutospacing="1"/>
              <w:ind w:left="1276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1701" w:type="dxa"/>
          </w:tcPr>
          <w:p w14:paraId="2328F0EE" w14:textId="77777777" w:rsidR="00F4287E" w:rsidRPr="00F4287E" w:rsidRDefault="00F4287E" w:rsidP="00F4287E">
            <w:pPr>
              <w:spacing w:before="100" w:beforeAutospacing="1" w:after="100" w:afterAutospacing="1"/>
              <w:ind w:left="1636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</w:tr>
      <w:tr w:rsidR="00F4287E" w14:paraId="7AE97436" w14:textId="74AFA41D" w:rsidTr="00294BB2">
        <w:tc>
          <w:tcPr>
            <w:tcW w:w="1702" w:type="dxa"/>
            <w:vAlign w:val="center"/>
          </w:tcPr>
          <w:p w14:paraId="2547897E" w14:textId="77777777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C2 - S'organiser et préparer</w:t>
            </w:r>
          </w:p>
          <w:p w14:paraId="44727347" w14:textId="77777777" w:rsidR="00F4287E" w:rsidRPr="00F4287E" w:rsidRDefault="00F4287E" w:rsidP="00F4287E">
            <w:pPr>
              <w:spacing w:before="100" w:beforeAutospacing="1" w:after="100" w:afterAutospacing="1"/>
              <w:ind w:left="720"/>
              <w:jc w:val="center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6095" w:type="dxa"/>
          </w:tcPr>
          <w:p w14:paraId="75BD3E1C" w14:textId="77777777" w:rsidR="00F4287E" w:rsidRPr="00F4287E" w:rsidRDefault="00F4287E" w:rsidP="00E67D96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Participer à la construction des éléments du modèle</w:t>
            </w:r>
          </w:p>
          <w:p w14:paraId="7804B7C6" w14:textId="77777777" w:rsidR="00F4287E" w:rsidRPr="00F4287E" w:rsidRDefault="00F4287E" w:rsidP="00E67D96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préparation à la coupe</w:t>
            </w:r>
          </w:p>
          <w:p w14:paraId="680B0DA7" w14:textId="77777777" w:rsidR="00F4287E" w:rsidRPr="00F4287E" w:rsidRDefault="00F4287E" w:rsidP="00E67D96">
            <w:pPr>
              <w:numPr>
                <w:ilvl w:val="0"/>
                <w:numId w:val="27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Régler, mettre en œuvre et maintenir en état les matériels</w:t>
            </w:r>
          </w:p>
          <w:p w14:paraId="0B17C113" w14:textId="77777777" w:rsidR="00F4287E" w:rsidRDefault="00F4287E" w:rsidP="00E67D96">
            <w:pPr>
              <w:pStyle w:val="Paragraphedeliste"/>
              <w:numPr>
                <w:ilvl w:val="0"/>
                <w:numId w:val="27"/>
              </w:num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Appliquer une organisation au poste de trava</w:t>
            </w:r>
            <w:r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il</w:t>
            </w:r>
          </w:p>
        </w:tc>
        <w:tc>
          <w:tcPr>
            <w:tcW w:w="1417" w:type="dxa"/>
          </w:tcPr>
          <w:p w14:paraId="29569D9E" w14:textId="77777777" w:rsidR="00F4287E" w:rsidRPr="00F4287E" w:rsidRDefault="00F4287E" w:rsidP="00F4287E">
            <w:pPr>
              <w:spacing w:before="100" w:beforeAutospacing="1" w:after="100" w:afterAutospacing="1"/>
              <w:ind w:left="36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  <w:tc>
          <w:tcPr>
            <w:tcW w:w="1701" w:type="dxa"/>
          </w:tcPr>
          <w:p w14:paraId="1137DB95" w14:textId="77777777" w:rsidR="00F4287E" w:rsidRPr="00F4287E" w:rsidRDefault="00F4287E" w:rsidP="00F4287E">
            <w:pPr>
              <w:spacing w:before="100" w:beforeAutospacing="1" w:after="100" w:afterAutospacing="1"/>
              <w:ind w:left="360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</w:p>
        </w:tc>
      </w:tr>
      <w:tr w:rsidR="00F4287E" w14:paraId="7123305C" w14:textId="26EF9E19" w:rsidTr="00294BB2">
        <w:tc>
          <w:tcPr>
            <w:tcW w:w="1702" w:type="dxa"/>
            <w:vAlign w:val="center"/>
          </w:tcPr>
          <w:p w14:paraId="691C3633" w14:textId="77777777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C3 - Réaliser</w:t>
            </w:r>
          </w:p>
          <w:p w14:paraId="7A5822A8" w14:textId="77777777" w:rsidR="00F4287E" w:rsidRPr="00F4287E" w:rsidRDefault="00F4287E" w:rsidP="00F4287E">
            <w:pPr>
              <w:spacing w:before="100" w:beforeAutospacing="1" w:after="100" w:afterAutospacing="1"/>
              <w:ind w:left="720"/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6095" w:type="dxa"/>
          </w:tcPr>
          <w:p w14:paraId="223688F6" w14:textId="77777777" w:rsidR="00F4287E" w:rsidRPr="00F4287E" w:rsidRDefault="00F4287E" w:rsidP="00E67D96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coupe et d’entoilage</w:t>
            </w:r>
          </w:p>
          <w:p w14:paraId="2130F7A5" w14:textId="77777777" w:rsidR="00F4287E" w:rsidRPr="00F4287E" w:rsidRDefault="00F4287E" w:rsidP="00E67D96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Effectuer les opérations de préparation à l’essayage</w:t>
            </w:r>
          </w:p>
          <w:p w14:paraId="6E994A35" w14:textId="77777777" w:rsidR="00F4287E" w:rsidRPr="00F4287E" w:rsidRDefault="00F4287E" w:rsidP="00E67D96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Réaliser les opérations d’assemblage, de montage, de finition et repassage</w:t>
            </w:r>
          </w:p>
          <w:p w14:paraId="43CDD4A6" w14:textId="0598C2CE" w:rsidR="00F4287E" w:rsidRPr="00F4287E" w:rsidRDefault="00F4287E" w:rsidP="00F4287E">
            <w:pPr>
              <w:numPr>
                <w:ilvl w:val="0"/>
                <w:numId w:val="28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Contrôler la qualité à tous les stades de fabrication</w:t>
            </w:r>
          </w:p>
        </w:tc>
        <w:tc>
          <w:tcPr>
            <w:tcW w:w="1417" w:type="dxa"/>
          </w:tcPr>
          <w:p w14:paraId="4A63C902" w14:textId="77777777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14:paraId="5190FD0C" w14:textId="77777777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4287E" w14:paraId="591FF781" w14:textId="424898A4" w:rsidTr="00294BB2">
        <w:tc>
          <w:tcPr>
            <w:tcW w:w="1702" w:type="dxa"/>
            <w:vAlign w:val="center"/>
          </w:tcPr>
          <w:p w14:paraId="096547E1" w14:textId="019CCD5B" w:rsidR="00F4287E" w:rsidRPr="00F4287E" w:rsidRDefault="00F4287E" w:rsidP="00F4287E">
            <w:pPr>
              <w:spacing w:before="100" w:beforeAutospacing="1" w:after="100" w:afterAutospacing="1"/>
              <w:jc w:val="center"/>
              <w:outlineLvl w:val="4"/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b/>
                <w:bCs/>
                <w:szCs w:val="24"/>
                <w:lang w:eastAsia="fr-FR"/>
              </w:rPr>
              <w:t>C4 - Communiquer</w:t>
            </w:r>
          </w:p>
        </w:tc>
        <w:tc>
          <w:tcPr>
            <w:tcW w:w="6095" w:type="dxa"/>
          </w:tcPr>
          <w:p w14:paraId="0D832A3B" w14:textId="77777777" w:rsidR="00F4287E" w:rsidRPr="00F4287E" w:rsidRDefault="00F4287E" w:rsidP="00E67D96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Transmettre des informations</w:t>
            </w:r>
          </w:p>
          <w:p w14:paraId="6AE78A8D" w14:textId="13DAD3AC" w:rsidR="00F4287E" w:rsidRPr="00F4287E" w:rsidRDefault="00F4287E" w:rsidP="003638DD">
            <w:pPr>
              <w:numPr>
                <w:ilvl w:val="0"/>
                <w:numId w:val="29"/>
              </w:num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Cs w:val="24"/>
                <w:lang w:eastAsia="fr-FR"/>
              </w:rPr>
            </w:pPr>
            <w:r w:rsidRPr="00F4287E"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S’intégrer dans une équip</w:t>
            </w:r>
            <w:r>
              <w:rPr>
                <w:rFonts w:ascii="Times New Roman" w:eastAsia="Times New Roman" w:hAnsi="Times New Roman" w:cs="Times New Roman"/>
                <w:szCs w:val="24"/>
                <w:lang w:eastAsia="fr-FR"/>
              </w:rPr>
              <w:t>e</w:t>
            </w:r>
          </w:p>
        </w:tc>
        <w:tc>
          <w:tcPr>
            <w:tcW w:w="1417" w:type="dxa"/>
          </w:tcPr>
          <w:p w14:paraId="4FBB224E" w14:textId="77777777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</w:tcPr>
          <w:p w14:paraId="761498E7" w14:textId="77777777" w:rsidR="00F4287E" w:rsidRDefault="00F4287E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2861EBF6" w14:textId="77777777" w:rsidR="00825487" w:rsidRDefault="00825487" w:rsidP="00294BB2">
      <w:pPr>
        <w:spacing w:after="0" w:line="360" w:lineRule="auto"/>
        <w:rPr>
          <w:rFonts w:ascii="Times New Roman" w:hAnsi="Times New Roman" w:cs="Times New Roman"/>
        </w:rPr>
      </w:pPr>
    </w:p>
    <w:p w14:paraId="345B4314" w14:textId="03535D3E" w:rsidR="00294BB2" w:rsidRPr="00294BB2" w:rsidRDefault="00686F24" w:rsidP="00294BB2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2F53DAA" wp14:editId="199C32BE">
                <wp:simplePos x="0" y="0"/>
                <wp:positionH relativeFrom="column">
                  <wp:posOffset>-619125</wp:posOffset>
                </wp:positionH>
                <wp:positionV relativeFrom="paragraph">
                  <wp:posOffset>133985</wp:posOffset>
                </wp:positionV>
                <wp:extent cx="3400425" cy="1076325"/>
                <wp:effectExtent l="0" t="0" r="28575" b="2857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425" cy="1076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C853A04" w14:textId="7C5B8CDD" w:rsidR="00387D5C" w:rsidRPr="00A85E3E" w:rsidRDefault="00387D5C" w:rsidP="00FE2BFF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A85E3E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SEANCE 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 </w:t>
                            </w:r>
                          </w:p>
                          <w:p w14:paraId="6E6EE57E" w14:textId="50523DEC" w:rsidR="00387D5C" w:rsidRPr="00784F84" w:rsidRDefault="00387D5C" w:rsidP="00784F84">
                            <w:pPr>
                              <w:autoSpaceDE w:val="0"/>
                              <w:autoSpaceDN w:val="0"/>
                              <w:adjustRightInd w:val="0"/>
                              <w:ind w:left="720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 xml:space="preserve">     Déterminer les dimensions des bouchons.</w:t>
                            </w:r>
                          </w:p>
                          <w:p w14:paraId="2F670A96" w14:textId="77777777" w:rsidR="00387D5C" w:rsidRDefault="00387D5C" w:rsidP="00FE2BFF"/>
                          <w:p w14:paraId="1F0DE10E" w14:textId="77777777" w:rsidR="00387D5C" w:rsidRDefault="00387D5C" w:rsidP="00FE2BF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53DAA" id="Zone de texte 39" o:spid="_x0000_s1027" type="#_x0000_t202" style="position:absolute;margin-left:-48.75pt;margin-top:10.55pt;width:267.75pt;height:84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" fillcolor="window" strokeweight=".5pt">
                <v:textbox>
                  <w:txbxContent>
                    <w:p w14:paraId="1C853A04" w14:textId="7C5B8CDD" w:rsidR="00387D5C" w:rsidRPr="00A85E3E" w:rsidRDefault="00387D5C" w:rsidP="00FE2BFF">
                      <w:pPr>
                        <w:rPr>
                          <w:b/>
                          <w:bCs/>
                          <w:u w:val="single"/>
                        </w:rPr>
                      </w:pPr>
                      <w:r w:rsidRPr="00A85E3E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SEANCE </w:t>
                      </w:r>
                      <w:r>
                        <w:rPr>
                          <w:b/>
                          <w:bCs/>
                          <w:color w:val="FF0000"/>
                          <w:u w:val="single"/>
                        </w:rPr>
                        <w:t>1</w:t>
                      </w:r>
                      <w:r>
                        <w:rPr>
                          <w:b/>
                          <w:bCs/>
                          <w:u w:val="single"/>
                        </w:rPr>
                        <w:t> </w:t>
                      </w:r>
                    </w:p>
                    <w:p w14:paraId="6E6EE57E" w14:textId="50523DEC" w:rsidR="00387D5C" w:rsidRPr="00784F84" w:rsidRDefault="00387D5C" w:rsidP="00784F84">
                      <w:pPr>
                        <w:autoSpaceDE w:val="0"/>
                        <w:autoSpaceDN w:val="0"/>
                        <w:adjustRightInd w:val="0"/>
                        <w:ind w:left="720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 xml:space="preserve">     Déterminer les dimensions des bouchons.</w:t>
                      </w:r>
                    </w:p>
                    <w:p w14:paraId="2F670A96" w14:textId="77777777" w:rsidR="00387D5C" w:rsidRDefault="00387D5C" w:rsidP="00FE2BFF"/>
                    <w:p w14:paraId="1F0DE10E" w14:textId="77777777" w:rsidR="00387D5C" w:rsidRDefault="00387D5C" w:rsidP="00FE2BFF"/>
                  </w:txbxContent>
                </v:textbox>
              </v:shape>
            </w:pict>
          </mc:Fallback>
        </mc:AlternateContent>
      </w:r>
    </w:p>
    <w:p w14:paraId="6A7D8A0A" w14:textId="479F4318" w:rsidR="00686F24" w:rsidRDefault="00784F84" w:rsidP="00686F24">
      <w:pPr>
        <w:pStyle w:val="Paragraphedeliste"/>
        <w:spacing w:after="0" w:line="360" w:lineRule="auto"/>
        <w:ind w:left="2880"/>
        <w:jc w:val="center"/>
        <w:rPr>
          <w:rFonts w:ascii="Curlz MT" w:hAnsi="Curlz MT" w:cs="Times New Roman"/>
          <w:b/>
          <w:bCs/>
          <w:color w:val="FF0000"/>
          <w:sz w:val="40"/>
          <w:szCs w:val="36"/>
        </w:rPr>
      </w:pPr>
      <w:r>
        <w:rPr>
          <w:noProof/>
        </w:rPr>
        <w:drawing>
          <wp:anchor distT="0" distB="0" distL="114300" distR="114300" simplePos="0" relativeHeight="251757568" behindDoc="0" locked="0" layoutInCell="1" allowOverlap="1" wp14:anchorId="0475C290" wp14:editId="0FFD0459">
            <wp:simplePos x="0" y="0"/>
            <wp:positionH relativeFrom="column">
              <wp:posOffset>-523875</wp:posOffset>
            </wp:positionH>
            <wp:positionV relativeFrom="paragraph">
              <wp:posOffset>160655</wp:posOffset>
            </wp:positionV>
            <wp:extent cx="571500" cy="572135"/>
            <wp:effectExtent l="0" t="0" r="0" b="0"/>
            <wp:wrapNone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86F24">
        <w:rPr>
          <w:rFonts w:ascii="Curlz MT" w:hAnsi="Curlz MT" w:cs="Times New Roman"/>
          <w:b/>
          <w:bCs/>
          <w:color w:val="FF0000"/>
          <w:sz w:val="40"/>
          <w:szCs w:val="36"/>
        </w:rPr>
        <w:t xml:space="preserve">      Mesurer le diamètre</w:t>
      </w:r>
    </w:p>
    <w:p w14:paraId="41EAAB8D" w14:textId="62A74F6F" w:rsidR="002F181B" w:rsidRPr="00F56015" w:rsidRDefault="00686F24" w:rsidP="00686F24">
      <w:pPr>
        <w:pStyle w:val="Paragraphedeliste"/>
        <w:spacing w:after="0" w:line="360" w:lineRule="auto"/>
        <w:ind w:left="2880"/>
        <w:jc w:val="center"/>
        <w:rPr>
          <w:rFonts w:ascii="Curlz MT" w:hAnsi="Curlz MT" w:cs="Times New Roman"/>
          <w:b/>
          <w:bCs/>
          <w:color w:val="FF0000"/>
          <w:sz w:val="40"/>
          <w:szCs w:val="36"/>
        </w:rPr>
      </w:pPr>
      <w:proofErr w:type="gramStart"/>
      <w:r>
        <w:rPr>
          <w:rFonts w:ascii="Curlz MT" w:hAnsi="Curlz MT" w:cs="Times New Roman"/>
          <w:b/>
          <w:bCs/>
          <w:color w:val="FF0000"/>
          <w:sz w:val="40"/>
          <w:szCs w:val="36"/>
        </w:rPr>
        <w:t>des</w:t>
      </w:r>
      <w:proofErr w:type="gramEnd"/>
      <w:r>
        <w:rPr>
          <w:rFonts w:ascii="Curlz MT" w:hAnsi="Curlz MT" w:cs="Times New Roman"/>
          <w:b/>
          <w:bCs/>
          <w:color w:val="FF0000"/>
          <w:sz w:val="40"/>
          <w:szCs w:val="36"/>
        </w:rPr>
        <w:t xml:space="preserve"> Bouchons</w:t>
      </w:r>
    </w:p>
    <w:bookmarkEnd w:id="2"/>
    <w:p w14:paraId="72FDAC18" w14:textId="49C05F59" w:rsidR="00A85E3E" w:rsidRPr="00FE2BFF" w:rsidRDefault="00A85E3E" w:rsidP="00FE2BFF">
      <w:pPr>
        <w:spacing w:after="0" w:line="360" w:lineRule="auto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</w:p>
    <w:p w14:paraId="74AE6315" w14:textId="11123397" w:rsidR="00173945" w:rsidRPr="00387D5C" w:rsidRDefault="002F181B" w:rsidP="00387D5C">
      <w:pPr>
        <w:pStyle w:val="Paragraphedeliste"/>
        <w:spacing w:after="0" w:line="360" w:lineRule="auto"/>
        <w:ind w:left="7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 w:rsidRPr="002F181B"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</w:t>
      </w:r>
      <w:r w:rsidR="004D2108">
        <w:rPr>
          <w:rFonts w:ascii="Times New Roman" w:hAnsi="Times New Roman" w:cs="Times New Roman"/>
          <w:b/>
          <w:bCs/>
          <w:sz w:val="32"/>
          <w:szCs w:val="28"/>
          <w:u w:val="single"/>
        </w:rPr>
        <w:t>Découverte</w:t>
      </w:r>
      <w:r w:rsidR="00686F24"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du Pied à Coulisse</w:t>
      </w:r>
    </w:p>
    <w:p w14:paraId="5A88DCB1" w14:textId="0251DC29" w:rsidR="00FF401A" w:rsidRPr="00173945" w:rsidRDefault="00387D5C" w:rsidP="00173945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1873280" behindDoc="0" locked="0" layoutInCell="1" allowOverlap="1" wp14:anchorId="7746251A" wp14:editId="51BDBE9A">
            <wp:simplePos x="0" y="0"/>
            <wp:positionH relativeFrom="column">
              <wp:posOffset>6134100</wp:posOffset>
            </wp:positionH>
            <wp:positionV relativeFrom="paragraph">
              <wp:posOffset>1668145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59" name="Image 159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871232" behindDoc="0" locked="0" layoutInCell="1" allowOverlap="1" wp14:anchorId="5E60573B" wp14:editId="60A8697C">
            <wp:simplePos x="0" y="0"/>
            <wp:positionH relativeFrom="column">
              <wp:posOffset>6134100</wp:posOffset>
            </wp:positionH>
            <wp:positionV relativeFrom="paragraph">
              <wp:posOffset>1220470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58" name="Image 158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869184" behindDoc="0" locked="0" layoutInCell="1" allowOverlap="1" wp14:anchorId="4623FD34" wp14:editId="79958DE5">
            <wp:simplePos x="0" y="0"/>
            <wp:positionH relativeFrom="column">
              <wp:posOffset>6134100</wp:posOffset>
            </wp:positionH>
            <wp:positionV relativeFrom="paragraph">
              <wp:posOffset>772795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44" name="Image 144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867136" behindDoc="0" locked="0" layoutInCell="1" allowOverlap="1" wp14:anchorId="4CA0F16C" wp14:editId="06ACE3C8">
            <wp:simplePos x="0" y="0"/>
            <wp:positionH relativeFrom="column">
              <wp:posOffset>6134100</wp:posOffset>
            </wp:positionH>
            <wp:positionV relativeFrom="paragraph">
              <wp:posOffset>353695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43" name="Image 143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6F24">
        <w:rPr>
          <w:rFonts w:ascii="Times New Roman" w:hAnsi="Times New Roman" w:cs="Times New Roman"/>
          <w:b/>
          <w:bCs/>
        </w:rPr>
        <w:t xml:space="preserve">Nommer </w:t>
      </w:r>
      <w:r w:rsidR="00173945" w:rsidRPr="00173945">
        <w:rPr>
          <w:rFonts w:ascii="Times New Roman" w:hAnsi="Times New Roman" w:cs="Times New Roman"/>
        </w:rPr>
        <w:t>les instruments suivants :</w:t>
      </w:r>
    </w:p>
    <w:tbl>
      <w:tblPr>
        <w:tblStyle w:val="Grilledutableau"/>
        <w:tblW w:w="0" w:type="auto"/>
        <w:tblInd w:w="-714" w:type="dxa"/>
        <w:tblLook w:val="04A0" w:firstRow="1" w:lastRow="0" w:firstColumn="1" w:lastColumn="0" w:noHBand="0" w:noVBand="1"/>
      </w:tblPr>
      <w:tblGrid>
        <w:gridCol w:w="2423"/>
        <w:gridCol w:w="2563"/>
        <w:gridCol w:w="2676"/>
        <w:gridCol w:w="2517"/>
      </w:tblGrid>
      <w:tr w:rsidR="00173945" w14:paraId="73D7A187" w14:textId="77777777" w:rsidTr="00173945">
        <w:trPr>
          <w:trHeight w:val="322"/>
        </w:trPr>
        <w:tc>
          <w:tcPr>
            <w:tcW w:w="3316" w:type="dxa"/>
            <w:tcBorders>
              <w:left w:val="single" w:sz="4" w:space="0" w:color="auto"/>
            </w:tcBorders>
            <w:vAlign w:val="center"/>
          </w:tcPr>
          <w:p w14:paraId="33F9A92B" w14:textId="65E71C14" w:rsidR="00686F24" w:rsidRDefault="00686F24" w:rsidP="0017394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1F4A2F70" wp14:editId="515D40A4">
                  <wp:extent cx="1295400" cy="1247775"/>
                  <wp:effectExtent l="0" t="0" r="0" b="9525"/>
                  <wp:docPr id="74" name="Imag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14:paraId="0BDB9796" w14:textId="6C6E7D37" w:rsidR="00686F24" w:rsidRDefault="00686F24" w:rsidP="0017394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23685A3F" wp14:editId="1165F395">
                  <wp:extent cx="1419225" cy="1818640"/>
                  <wp:effectExtent l="0" t="0" r="9525" b="0"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480" cy="1827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3" w:type="dxa"/>
            <w:vAlign w:val="center"/>
          </w:tcPr>
          <w:p w14:paraId="02531B7B" w14:textId="245B3957" w:rsidR="00686F24" w:rsidRDefault="00686F24" w:rsidP="0017394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2E32F2C4" wp14:editId="363CC6FA">
                  <wp:extent cx="1552575" cy="971550"/>
                  <wp:effectExtent l="0" t="0" r="9525" b="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2580" cy="9715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46" w:type="dxa"/>
            <w:vAlign w:val="center"/>
          </w:tcPr>
          <w:p w14:paraId="659DDA96" w14:textId="463BD5C8" w:rsidR="00686F24" w:rsidRDefault="00686F24" w:rsidP="00173945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7A64A7E7" wp14:editId="6571E8F2">
                  <wp:extent cx="1410528" cy="1247775"/>
                  <wp:effectExtent l="0" t="0" r="0" b="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115" cy="12518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73945" w14:paraId="5C32E372" w14:textId="77777777" w:rsidTr="00173945">
        <w:trPr>
          <w:trHeight w:val="322"/>
        </w:trPr>
        <w:tc>
          <w:tcPr>
            <w:tcW w:w="3316" w:type="dxa"/>
            <w:vAlign w:val="center"/>
          </w:tcPr>
          <w:p w14:paraId="287CED00" w14:textId="77777777" w:rsidR="00686F24" w:rsidRDefault="00686F24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081" w:type="dxa"/>
            <w:vAlign w:val="center"/>
          </w:tcPr>
          <w:p w14:paraId="5B9CDCBC" w14:textId="77777777" w:rsidR="00686F24" w:rsidRDefault="00686F24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13" w:type="dxa"/>
            <w:vAlign w:val="center"/>
          </w:tcPr>
          <w:p w14:paraId="2BCCF9EE" w14:textId="77777777" w:rsidR="00686F24" w:rsidRDefault="00686F24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946" w:type="dxa"/>
            <w:vAlign w:val="center"/>
          </w:tcPr>
          <w:p w14:paraId="2C3A85FC" w14:textId="00B19CF1" w:rsidR="00686F24" w:rsidRDefault="00686F24" w:rsidP="0032207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14:paraId="3DB29FFB" w14:textId="5BD8FD5A" w:rsidR="00FF401A" w:rsidRPr="00FF401A" w:rsidRDefault="00FF401A" w:rsidP="00FF401A">
      <w:pPr>
        <w:spacing w:after="0" w:line="360" w:lineRule="auto"/>
        <w:rPr>
          <w:rFonts w:ascii="Times New Roman" w:hAnsi="Times New Roman" w:cs="Times New Roman"/>
        </w:rPr>
      </w:pPr>
    </w:p>
    <w:p w14:paraId="79D22933" w14:textId="216F5B57" w:rsidR="002F181B" w:rsidRPr="00173945" w:rsidRDefault="00387D5C" w:rsidP="002F181B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1662336" behindDoc="0" locked="0" layoutInCell="1" allowOverlap="1" wp14:anchorId="530E047E" wp14:editId="2DF3B3B2">
            <wp:simplePos x="0" y="0"/>
            <wp:positionH relativeFrom="column">
              <wp:posOffset>6151245</wp:posOffset>
            </wp:positionH>
            <wp:positionV relativeFrom="paragraph">
              <wp:posOffset>264160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6" name="Image 6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3945" w:rsidRPr="00173945">
        <w:rPr>
          <w:rFonts w:ascii="Times New Roman" w:hAnsi="Times New Roman" w:cs="Times New Roman"/>
        </w:rPr>
        <w:t xml:space="preserve">Parmi les outils ci-dessus, </w:t>
      </w:r>
      <w:r w:rsidR="00173945" w:rsidRPr="00173945">
        <w:rPr>
          <w:rFonts w:ascii="Times New Roman" w:hAnsi="Times New Roman" w:cs="Times New Roman"/>
          <w:b/>
          <w:bCs/>
        </w:rPr>
        <w:t>quelle</w:t>
      </w:r>
      <w:r w:rsidR="00173945" w:rsidRPr="00173945">
        <w:rPr>
          <w:rFonts w:ascii="Times New Roman" w:hAnsi="Times New Roman" w:cs="Times New Roman"/>
        </w:rPr>
        <w:t xml:space="preserve"> est celui le plus adapté pour mesurer le diamètre d’un bouchon ?</w:t>
      </w:r>
    </w:p>
    <w:p w14:paraId="169FFE83" w14:textId="5E7EC8AA" w:rsidR="002F181B" w:rsidRDefault="00173945" w:rsidP="00173945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……………………………………………………………………………………………</w:t>
      </w:r>
    </w:p>
    <w:p w14:paraId="4E48ACCA" w14:textId="77777777" w:rsidR="00CE1810" w:rsidRPr="00173945" w:rsidRDefault="00CE1810" w:rsidP="00173945">
      <w:pPr>
        <w:spacing w:after="0" w:line="360" w:lineRule="auto"/>
        <w:rPr>
          <w:rFonts w:ascii="Times New Roman" w:hAnsi="Times New Roman" w:cs="Times New Roman"/>
        </w:rPr>
      </w:pPr>
    </w:p>
    <w:p w14:paraId="18FA59A9" w14:textId="507B02B5" w:rsidR="003801FD" w:rsidRPr="00173945" w:rsidRDefault="00173945" w:rsidP="004B59A1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173945">
        <w:rPr>
          <w:rFonts w:ascii="Times New Roman" w:hAnsi="Times New Roman" w:cs="Times New Roman"/>
        </w:rPr>
        <w:t xml:space="preserve">En utilisant l’annexe, </w:t>
      </w:r>
      <w:r w:rsidRPr="00387D5C">
        <w:rPr>
          <w:rFonts w:ascii="Times New Roman" w:hAnsi="Times New Roman" w:cs="Times New Roman"/>
          <w:b/>
          <w:bCs/>
        </w:rPr>
        <w:t>effectuer</w:t>
      </w:r>
      <w:r w:rsidRPr="00173945">
        <w:rPr>
          <w:rFonts w:ascii="Times New Roman" w:hAnsi="Times New Roman" w:cs="Times New Roman"/>
        </w:rPr>
        <w:t xml:space="preserve"> les lectures et </w:t>
      </w:r>
      <w:r w:rsidRPr="00387D5C">
        <w:rPr>
          <w:rFonts w:ascii="Times New Roman" w:hAnsi="Times New Roman" w:cs="Times New Roman"/>
          <w:b/>
          <w:bCs/>
        </w:rPr>
        <w:t xml:space="preserve">comparer </w:t>
      </w:r>
      <w:r w:rsidRPr="00173945">
        <w:rPr>
          <w:rFonts w:ascii="Times New Roman" w:hAnsi="Times New Roman" w:cs="Times New Roman"/>
        </w:rPr>
        <w:t>les avec les valeurs affichées à droite des schémas</w:t>
      </w:r>
      <w:r w:rsidR="00F56015" w:rsidRPr="00173945">
        <w:rPr>
          <w:rFonts w:ascii="Times New Roman" w:hAnsi="Times New Roman" w:cs="Times New Roman"/>
        </w:rPr>
        <w:t xml:space="preserve"> </w:t>
      </w:r>
    </w:p>
    <w:p w14:paraId="2C5841AC" w14:textId="343681C6" w:rsidR="00F56015" w:rsidRPr="004B59A1" w:rsidRDefault="00F56015" w:rsidP="00A917FE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5E62CC95" w14:textId="325D2BBA" w:rsidR="003801FD" w:rsidRDefault="00B42E28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796480" behindDoc="0" locked="0" layoutInCell="1" allowOverlap="1" wp14:anchorId="6D472ED5" wp14:editId="6C12D386">
            <wp:simplePos x="0" y="0"/>
            <wp:positionH relativeFrom="column">
              <wp:posOffset>-381000</wp:posOffset>
            </wp:positionH>
            <wp:positionV relativeFrom="paragraph">
              <wp:posOffset>110490</wp:posOffset>
            </wp:positionV>
            <wp:extent cx="5534025" cy="1009650"/>
            <wp:effectExtent l="0" t="0" r="9525" b="0"/>
            <wp:wrapThrough wrapText="bothSides">
              <wp:wrapPolygon edited="0">
                <wp:start x="10038" y="0"/>
                <wp:lineTo x="669" y="815"/>
                <wp:lineTo x="223" y="1223"/>
                <wp:lineTo x="372" y="6521"/>
                <wp:lineTo x="0" y="11819"/>
                <wp:lineTo x="0" y="21192"/>
                <wp:lineTo x="21563" y="21192"/>
                <wp:lineTo x="21563" y="8966"/>
                <wp:lineTo x="20968" y="6521"/>
                <wp:lineTo x="21191" y="1223"/>
                <wp:lineTo x="20596" y="815"/>
                <wp:lineTo x="10410" y="0"/>
                <wp:lineTo x="10038" y="0"/>
              </wp:wrapPolygon>
            </wp:wrapThrough>
            <wp:docPr id="9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23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E38919" w14:textId="300EA578" w:rsidR="003801FD" w:rsidRDefault="00B42E28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0" distR="0" simplePos="0" relativeHeight="251795456" behindDoc="1" locked="0" layoutInCell="1" allowOverlap="1" wp14:anchorId="125EFF95" wp14:editId="2C3A24C9">
                <wp:simplePos x="0" y="0"/>
                <wp:positionH relativeFrom="page">
                  <wp:posOffset>6369685</wp:posOffset>
                </wp:positionH>
                <wp:positionV relativeFrom="paragraph">
                  <wp:posOffset>438150</wp:posOffset>
                </wp:positionV>
                <wp:extent cx="752475" cy="342900"/>
                <wp:effectExtent l="0" t="0" r="9525" b="0"/>
                <wp:wrapTopAndBottom/>
                <wp:docPr id="146" name="Group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2475" cy="342900"/>
                          <a:chOff x="10185" y="1142"/>
                          <a:chExt cx="1185" cy="540"/>
                        </a:xfrm>
                      </wpg:grpSpPr>
                      <pic:pic xmlns:pic="http://schemas.openxmlformats.org/drawingml/2006/picture">
                        <pic:nvPicPr>
                          <pic:cNvPr id="147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00" y="1142"/>
                            <a:ext cx="1170" cy="54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48" name="Text Box 59"/>
                        <wps:cNvSpPr txBox="1">
                          <a:spLocks noChangeArrowheads="1"/>
                        </wps:cNvSpPr>
                        <wps:spPr bwMode="auto">
                          <a:xfrm>
                            <a:off x="10185" y="1142"/>
                            <a:ext cx="117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7FBB3D" w14:textId="77777777" w:rsidR="00387D5C" w:rsidRDefault="00387D5C" w:rsidP="00B42E28">
                              <w:pPr>
                                <w:spacing w:before="56" w:line="206" w:lineRule="auto"/>
                                <w:ind w:left="182" w:right="177" w:firstLine="101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z w:val="20"/>
                                </w:rPr>
                                <w:t>Valeur</w:t>
                              </w: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z w:val="20"/>
                                </w:rPr>
                                <w:t>0,48</w:t>
                              </w: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z w:val="20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5EFF95" id="Groupe 146" o:spid="_x0000_s1028" style="position:absolute;left:0;text-align:left;margin-left:501.55pt;margin-top:34.5pt;width:59.25pt;height:27pt;z-index:-251521024;mso-wrap-distance-left:0;mso-wrap-distance-right:0;mso-position-horizontal-relative:page" coordorigin="10185,1142" coordsize="1185,5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">
                <v:shape id="Picture 58" o:spid="_x0000_s1029" type="#_x0000_t75" style="position:absolute;left:10200;top:1142;width:1170;height: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">
                  <v:imagedata r:id="rId36" o:title=""/>
                </v:shape>
                <v:shape id="Text Box 59" o:spid="_x0000_s1030" type="#_x0000_t202" style="position:absolute;left:10185;top:1142;width:117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" filled="f" stroked="f">
                  <v:textbox inset="0,0,0,0">
                    <w:txbxContent>
                      <w:p w14:paraId="617FBB3D" w14:textId="77777777" w:rsidR="00387D5C" w:rsidRDefault="00387D5C" w:rsidP="00B42E28">
                        <w:pPr>
                          <w:spacing w:before="56" w:line="206" w:lineRule="auto"/>
                          <w:ind w:left="182" w:right="177" w:firstLine="101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rFonts w:ascii="Arial"/>
                            <w:b/>
                            <w:color w:val="171615"/>
                            <w:sz w:val="20"/>
                          </w:rPr>
                          <w:t>Valeur</w:t>
                        </w:r>
                        <w:r>
                          <w:rPr>
                            <w:rFonts w:ascii="Arial"/>
                            <w:b/>
                            <w:color w:val="171615"/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171615"/>
                            <w:sz w:val="20"/>
                          </w:rPr>
                          <w:t>0,48</w:t>
                        </w:r>
                        <w:r>
                          <w:rPr>
                            <w:rFonts w:ascii="Arial"/>
                            <w:b/>
                            <w:color w:val="171615"/>
                            <w:spacing w:val="-10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171615"/>
                            <w:sz w:val="20"/>
                          </w:rPr>
                          <w:t>mm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05F123AA" w14:textId="573BAF89" w:rsidR="00B42E28" w:rsidRDefault="00B42E28" w:rsidP="00B42E28">
      <w:pPr>
        <w:pStyle w:val="Corpsdetexte"/>
        <w:rPr>
          <w:color w:val="171615"/>
        </w:rPr>
      </w:pPr>
    </w:p>
    <w:p w14:paraId="0F61E7CA" w14:textId="6419E1C8" w:rsidR="00B42E28" w:rsidRDefault="00164E31" w:rsidP="00B42E28">
      <w:pPr>
        <w:pStyle w:val="Corpsdetexte"/>
        <w:rPr>
          <w:color w:val="171615"/>
          <w:spacing w:val="36"/>
        </w:rPr>
      </w:pPr>
      <w:proofErr w:type="gramStart"/>
      <w:r>
        <w:rPr>
          <w:color w:val="171615"/>
        </w:rPr>
        <w:t>côte</w:t>
      </w:r>
      <w:proofErr w:type="gramEnd"/>
      <w:r>
        <w:rPr>
          <w:color w:val="171615"/>
          <w:spacing w:val="-2"/>
        </w:rPr>
        <w:t xml:space="preserve"> </w:t>
      </w:r>
      <w:r>
        <w:rPr>
          <w:color w:val="171615"/>
        </w:rPr>
        <w:t>nominale</w:t>
      </w:r>
      <w:r>
        <w:rPr>
          <w:color w:val="171615"/>
          <w:spacing w:val="15"/>
        </w:rPr>
        <w:t xml:space="preserve"> </w:t>
      </w:r>
      <w:r>
        <w:rPr>
          <w:noProof/>
          <w:color w:val="171615"/>
          <w:spacing w:val="1"/>
          <w:position w:val="-13"/>
        </w:rPr>
        <w:drawing>
          <wp:inline distT="0" distB="0" distL="0" distR="0" wp14:anchorId="2B778EEF" wp14:editId="14976F54">
            <wp:extent cx="428625" cy="295275"/>
            <wp:effectExtent l="0" t="0" r="9525" b="9525"/>
            <wp:docPr id="129" name="Imag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2E28" w:rsidRPr="00B42E28">
        <w:rPr>
          <w:color w:val="171615"/>
        </w:rPr>
        <w:t xml:space="preserve"> </w:t>
      </w:r>
      <w:r w:rsidR="00B42E28">
        <w:rPr>
          <w:color w:val="171615"/>
        </w:rPr>
        <w:t xml:space="preserve">    centième</w:t>
      </w:r>
      <w:r w:rsidR="00B42E28">
        <w:rPr>
          <w:color w:val="171615"/>
          <w:spacing w:val="-2"/>
        </w:rPr>
        <w:t xml:space="preserve"> </w:t>
      </w:r>
      <w:r w:rsidR="00B42E28">
        <w:rPr>
          <w:color w:val="171615"/>
        </w:rPr>
        <w:t>de</w:t>
      </w:r>
      <w:r w:rsidR="00B42E28">
        <w:rPr>
          <w:color w:val="171615"/>
          <w:spacing w:val="-1"/>
        </w:rPr>
        <w:t xml:space="preserve"> </w:t>
      </w:r>
      <w:r w:rsidR="00B42E28">
        <w:rPr>
          <w:color w:val="171615"/>
        </w:rPr>
        <w:t>mm</w:t>
      </w:r>
      <w:r w:rsidR="00B42E28">
        <w:rPr>
          <w:color w:val="171615"/>
          <w:spacing w:val="-3"/>
        </w:rPr>
        <w:t xml:space="preserve"> </w:t>
      </w:r>
      <w:r w:rsidR="00B42E28">
        <w:rPr>
          <w:noProof/>
          <w:color w:val="171615"/>
          <w:spacing w:val="-18"/>
          <w:position w:val="-13"/>
        </w:rPr>
        <w:drawing>
          <wp:inline distT="0" distB="0" distL="0" distR="0" wp14:anchorId="4DE442D9" wp14:editId="1096A7B6">
            <wp:extent cx="638175" cy="295275"/>
            <wp:effectExtent l="0" t="0" r="9525" b="9525"/>
            <wp:docPr id="128" name="Image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42E28">
        <w:t xml:space="preserve">    </w:t>
      </w:r>
      <w:r w:rsidR="00B42E28">
        <w:rPr>
          <w:color w:val="171615"/>
          <w:spacing w:val="-4"/>
        </w:rPr>
        <w:t>Valeur</w:t>
      </w:r>
      <w:r w:rsidR="00B42E28">
        <w:rPr>
          <w:color w:val="171615"/>
          <w:spacing w:val="36"/>
        </w:rPr>
        <w:t xml:space="preserve"> </w:t>
      </w:r>
      <w:r w:rsidR="00B42E28">
        <w:rPr>
          <w:noProof/>
          <w:color w:val="171615"/>
          <w:spacing w:val="15"/>
          <w:position w:val="-13"/>
        </w:rPr>
        <w:drawing>
          <wp:inline distT="0" distB="0" distL="0" distR="0" wp14:anchorId="31F6B183" wp14:editId="5FC375C8">
            <wp:extent cx="1095375" cy="295275"/>
            <wp:effectExtent l="0" t="0" r="9525" b="9525"/>
            <wp:docPr id="127" name="Image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838A7A" w14:textId="57B3E8D1" w:rsidR="0014637D" w:rsidRPr="0014637D" w:rsidRDefault="00387D5C" w:rsidP="0014637D">
      <w:pPr>
        <w:tabs>
          <w:tab w:val="left" w:pos="3615"/>
          <w:tab w:val="left" w:pos="7125"/>
        </w:tabs>
        <w:rPr>
          <w:rFonts w:ascii="Times New Roman" w:hAnsi="Times New Roman" w:cs="Times New Roman"/>
          <w:i/>
          <w:iCs/>
        </w:rPr>
      </w:pPr>
      <w:r w:rsidRPr="00490439">
        <w:rPr>
          <w:noProof/>
        </w:rPr>
        <w:drawing>
          <wp:anchor distT="0" distB="0" distL="114300" distR="114300" simplePos="0" relativeHeight="251879424" behindDoc="0" locked="0" layoutInCell="1" allowOverlap="1" wp14:anchorId="4876DEF3" wp14:editId="72AD689C">
            <wp:simplePos x="0" y="0"/>
            <wp:positionH relativeFrom="column">
              <wp:posOffset>6210300</wp:posOffset>
            </wp:positionH>
            <wp:positionV relativeFrom="paragraph">
              <wp:posOffset>563245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12291" name="Image 12291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666432" behindDoc="0" locked="0" layoutInCell="1" allowOverlap="1" wp14:anchorId="372BC0D3" wp14:editId="5674C1B6">
            <wp:simplePos x="0" y="0"/>
            <wp:positionH relativeFrom="column">
              <wp:posOffset>6212840</wp:posOffset>
            </wp:positionH>
            <wp:positionV relativeFrom="paragraph">
              <wp:posOffset>69850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8" name="Image 8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4637D">
        <w:rPr>
          <w:rFonts w:ascii="Times New Roman" w:hAnsi="Times New Roman" w:cs="Times New Roman"/>
        </w:rPr>
        <w:t>a</w:t>
      </w:r>
      <w:r w:rsidR="0014637D" w:rsidRPr="0014637D">
        <w:rPr>
          <w:rFonts w:ascii="Times New Roman" w:hAnsi="Times New Roman" w:cs="Times New Roman"/>
        </w:rPr>
        <w:t>) Lire sur la règle le nombre entier de mm avant le zéro du vernier.</w:t>
      </w:r>
      <w:r w:rsidR="0014637D">
        <w:rPr>
          <w:rFonts w:ascii="Times New Roman" w:hAnsi="Times New Roman" w:cs="Times New Roman"/>
        </w:rPr>
        <w:t xml:space="preserve"> Le noter dans la case « </w:t>
      </w:r>
      <w:r w:rsidR="0014637D" w:rsidRPr="0014637D">
        <w:rPr>
          <w:rFonts w:ascii="Times New Roman" w:hAnsi="Times New Roman" w:cs="Times New Roman"/>
          <w:i/>
          <w:iCs/>
        </w:rPr>
        <w:t>côte nominale</w:t>
      </w:r>
      <w:r w:rsidR="0014637D">
        <w:rPr>
          <w:rFonts w:ascii="Times New Roman" w:hAnsi="Times New Roman" w:cs="Times New Roman"/>
          <w:i/>
          <w:iCs/>
        </w:rPr>
        <w:t> »</w:t>
      </w:r>
      <w:r w:rsidR="003F0707">
        <w:rPr>
          <w:rFonts w:ascii="Times New Roman" w:hAnsi="Times New Roman" w:cs="Times New Roman"/>
          <w:i/>
          <w:iCs/>
        </w:rPr>
        <w:t xml:space="preserve"> en </w:t>
      </w:r>
      <w:proofErr w:type="gramStart"/>
      <w:r w:rsidR="003F0707">
        <w:rPr>
          <w:rFonts w:ascii="Times New Roman" w:hAnsi="Times New Roman" w:cs="Times New Roman"/>
          <w:i/>
          <w:iCs/>
        </w:rPr>
        <w:t>mm .</w:t>
      </w:r>
      <w:proofErr w:type="gramEnd"/>
    </w:p>
    <w:p w14:paraId="12643208" w14:textId="14D8AEBB" w:rsidR="0014637D" w:rsidRDefault="0014637D" w:rsidP="0014637D">
      <w:pPr>
        <w:tabs>
          <w:tab w:val="left" w:pos="3615"/>
          <w:tab w:val="left" w:pos="7125"/>
        </w:tabs>
        <w:rPr>
          <w:rFonts w:ascii="Times New Roman" w:hAnsi="Times New Roman" w:cs="Times New Roman"/>
        </w:rPr>
      </w:pPr>
      <w:r w:rsidRPr="0014637D">
        <w:rPr>
          <w:rFonts w:ascii="Times New Roman" w:hAnsi="Times New Roman" w:cs="Times New Roman"/>
        </w:rPr>
        <w:t>b) Repérer la graduation du vernier qui est le mieux alignée à une graduation quelconque de la règle.</w:t>
      </w:r>
    </w:p>
    <w:p w14:paraId="54B19AB3" w14:textId="5090BD12" w:rsidR="003F0707" w:rsidRDefault="00387D5C" w:rsidP="003F0707">
      <w:pPr>
        <w:tabs>
          <w:tab w:val="left" w:pos="3615"/>
          <w:tab w:val="left" w:pos="7125"/>
        </w:tabs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81472" behindDoc="0" locked="0" layoutInCell="1" allowOverlap="1" wp14:anchorId="3541AC5C" wp14:editId="02C41EA4">
            <wp:simplePos x="0" y="0"/>
            <wp:positionH relativeFrom="column">
              <wp:posOffset>6229350</wp:posOffset>
            </wp:positionH>
            <wp:positionV relativeFrom="paragraph">
              <wp:posOffset>100330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2" name="Image 1229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0707">
        <w:rPr>
          <w:rFonts w:ascii="Times New Roman" w:hAnsi="Times New Roman" w:cs="Times New Roman"/>
        </w:rPr>
        <w:t xml:space="preserve">c) </w:t>
      </w:r>
      <w:r w:rsidR="003F0707" w:rsidRPr="003F0707">
        <w:rPr>
          <w:rFonts w:ascii="Times New Roman" w:hAnsi="Times New Roman" w:cs="Times New Roman"/>
        </w:rPr>
        <w:t>Lire sur le vernier, le chiffre situé avant les graduations alignées. Ce chiffre indique le nombre de 1/10 de millimètres</w:t>
      </w:r>
      <w:r w:rsidR="003F0707">
        <w:rPr>
          <w:rFonts w:ascii="Times New Roman" w:hAnsi="Times New Roman" w:cs="Times New Roman"/>
        </w:rPr>
        <w:t xml:space="preserve"> : </w:t>
      </w:r>
      <w:proofErr w:type="gramStart"/>
      <w:r w:rsidR="004A5B40">
        <w:rPr>
          <w:rFonts w:ascii="Times New Roman" w:hAnsi="Times New Roman" w:cs="Times New Roman"/>
        </w:rPr>
        <w:t>0,…</w:t>
      </w:r>
      <w:proofErr w:type="gramEnd"/>
      <w:r w:rsidR="004A5B40">
        <w:rPr>
          <w:rFonts w:ascii="Times New Roman" w:hAnsi="Times New Roman" w:cs="Times New Roman"/>
        </w:rPr>
        <w:t>…</w:t>
      </w:r>
      <w:r w:rsidRPr="00387D5C">
        <w:rPr>
          <w:rFonts w:ascii="Comic Sans MS" w:hAnsi="Comic Sans MS"/>
          <w:b/>
          <w:i/>
          <w:noProof/>
          <w:sz w:val="20"/>
        </w:rPr>
        <w:t xml:space="preserve"> </w:t>
      </w:r>
    </w:p>
    <w:p w14:paraId="68CD9296" w14:textId="1152274D" w:rsidR="003F0707" w:rsidRDefault="00BD71E7" w:rsidP="003F0707">
      <w:pPr>
        <w:tabs>
          <w:tab w:val="left" w:pos="3615"/>
          <w:tab w:val="left" w:pos="7125"/>
        </w:tabs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lastRenderedPageBreak/>
        <w:drawing>
          <wp:anchor distT="0" distB="0" distL="114300" distR="114300" simplePos="0" relativeHeight="251885568" behindDoc="0" locked="0" layoutInCell="1" allowOverlap="1" wp14:anchorId="4707F1B9" wp14:editId="4A8E633B">
            <wp:simplePos x="0" y="0"/>
            <wp:positionH relativeFrom="column">
              <wp:posOffset>6259830</wp:posOffset>
            </wp:positionH>
            <wp:positionV relativeFrom="paragraph">
              <wp:posOffset>382905</wp:posOffset>
            </wp:positionV>
            <wp:extent cx="314325" cy="391160"/>
            <wp:effectExtent l="0" t="0" r="9525" b="8890"/>
            <wp:wrapThrough wrapText="bothSides">
              <wp:wrapPolygon edited="0">
                <wp:start x="17018" y="0"/>
                <wp:lineTo x="0" y="0"/>
                <wp:lineTo x="0" y="21039"/>
                <wp:lineTo x="20945" y="21039"/>
                <wp:lineTo x="20945" y="0"/>
                <wp:lineTo x="17018" y="0"/>
              </wp:wrapPolygon>
            </wp:wrapThrough>
            <wp:docPr id="43" name="Image 43" descr="COMMUNIQU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6" descr="COMMUNIQUER 123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39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87D5C"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83520" behindDoc="0" locked="0" layoutInCell="1" allowOverlap="1" wp14:anchorId="5DED64F6" wp14:editId="7FB17F22">
            <wp:simplePos x="0" y="0"/>
            <wp:positionH relativeFrom="column">
              <wp:posOffset>6289675</wp:posOffset>
            </wp:positionH>
            <wp:positionV relativeFrom="paragraph">
              <wp:posOffset>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3" name="Image 1229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0707">
        <w:rPr>
          <w:rFonts w:ascii="Times New Roman" w:hAnsi="Times New Roman" w:cs="Times New Roman"/>
        </w:rPr>
        <w:t xml:space="preserve"> </w:t>
      </w:r>
      <w:r w:rsidR="003F0707" w:rsidRPr="003F0707">
        <w:rPr>
          <w:rFonts w:ascii="Times New Roman" w:hAnsi="Times New Roman" w:cs="Times New Roman"/>
        </w:rPr>
        <w:t>Compter le nombre de divisions après le chiffre et le multiplier par 2. On obtient les 1/100 de mm correspondant à la cote mesurée</w:t>
      </w:r>
      <w:r w:rsidR="003F0707">
        <w:rPr>
          <w:rFonts w:ascii="Times New Roman" w:hAnsi="Times New Roman" w:cs="Times New Roman"/>
        </w:rPr>
        <w:t>.</w:t>
      </w:r>
      <w:r w:rsidR="003F0707" w:rsidRPr="003F0707">
        <w:rPr>
          <w:rFonts w:ascii="Times New Roman" w:hAnsi="Times New Roman" w:cs="Times New Roman"/>
        </w:rPr>
        <w:t xml:space="preserve"> </w:t>
      </w:r>
      <w:r w:rsidR="003F0707">
        <w:rPr>
          <w:rFonts w:ascii="Times New Roman" w:hAnsi="Times New Roman" w:cs="Times New Roman"/>
        </w:rPr>
        <w:t xml:space="preserve"> …………..</w:t>
      </w:r>
    </w:p>
    <w:p w14:paraId="1245D2E1" w14:textId="744EE272" w:rsidR="003F0707" w:rsidRDefault="00387D5C" w:rsidP="003F0707">
      <w:pPr>
        <w:tabs>
          <w:tab w:val="left" w:pos="3615"/>
          <w:tab w:val="left" w:pos="7125"/>
        </w:tabs>
        <w:rPr>
          <w:rFonts w:ascii="Times New Roman" w:hAnsi="Times New Roman" w:cs="Times New Roman"/>
          <w:i/>
          <w:iCs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77376" behindDoc="0" locked="0" layoutInCell="1" allowOverlap="1" wp14:anchorId="512FD654" wp14:editId="54F7085F">
            <wp:simplePos x="0" y="0"/>
            <wp:positionH relativeFrom="column">
              <wp:posOffset>6276975</wp:posOffset>
            </wp:positionH>
            <wp:positionV relativeFrom="paragraph">
              <wp:posOffset>247015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33" name="Image 3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0707">
        <w:rPr>
          <w:rFonts w:ascii="Times New Roman" w:hAnsi="Times New Roman" w:cs="Times New Roman"/>
        </w:rPr>
        <w:t>Le noter dans la case « </w:t>
      </w:r>
      <w:r w:rsidR="003F0707">
        <w:rPr>
          <w:color w:val="171615"/>
        </w:rPr>
        <w:t>centième</w:t>
      </w:r>
      <w:r w:rsidR="003F0707">
        <w:rPr>
          <w:color w:val="171615"/>
          <w:spacing w:val="-2"/>
        </w:rPr>
        <w:t xml:space="preserve"> </w:t>
      </w:r>
      <w:r w:rsidR="003F0707">
        <w:rPr>
          <w:color w:val="171615"/>
        </w:rPr>
        <w:t>de</w:t>
      </w:r>
      <w:r w:rsidR="003F0707">
        <w:rPr>
          <w:color w:val="171615"/>
          <w:spacing w:val="-1"/>
        </w:rPr>
        <w:t xml:space="preserve"> </w:t>
      </w:r>
      <w:proofErr w:type="gramStart"/>
      <w:r w:rsidR="003F0707">
        <w:rPr>
          <w:color w:val="171615"/>
        </w:rPr>
        <w:t>mm</w:t>
      </w:r>
      <w:r w:rsidR="003F0707">
        <w:rPr>
          <w:rFonts w:ascii="Times New Roman" w:hAnsi="Times New Roman" w:cs="Times New Roman"/>
          <w:i/>
          <w:iCs/>
        </w:rPr>
        <w:t>»</w:t>
      </w:r>
      <w:proofErr w:type="gramEnd"/>
      <w:r w:rsidR="003F0707">
        <w:rPr>
          <w:rFonts w:ascii="Times New Roman" w:hAnsi="Times New Roman" w:cs="Times New Roman"/>
          <w:i/>
          <w:iCs/>
        </w:rPr>
        <w:t xml:space="preserve"> </w:t>
      </w:r>
    </w:p>
    <w:p w14:paraId="46CAF65D" w14:textId="0E587E46" w:rsidR="003F0707" w:rsidRPr="003F0707" w:rsidRDefault="00387D5C" w:rsidP="003F0707">
      <w:pPr>
        <w:tabs>
          <w:tab w:val="left" w:pos="3615"/>
          <w:tab w:val="left" w:pos="7125"/>
        </w:tabs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1875328" behindDoc="0" locked="0" layoutInCell="1" allowOverlap="1" wp14:anchorId="4E4045FE" wp14:editId="1DCE0A8C">
            <wp:simplePos x="0" y="0"/>
            <wp:positionH relativeFrom="column">
              <wp:posOffset>6278883</wp:posOffset>
            </wp:positionH>
            <wp:positionV relativeFrom="paragraph">
              <wp:posOffset>210185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2288" name="Image 12288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0707">
        <w:rPr>
          <w:rFonts w:ascii="Times New Roman" w:hAnsi="Times New Roman" w:cs="Times New Roman"/>
        </w:rPr>
        <w:t>d) Additionner la case « </w:t>
      </w:r>
      <w:r w:rsidR="003F0707" w:rsidRPr="0014637D">
        <w:rPr>
          <w:rFonts w:ascii="Times New Roman" w:hAnsi="Times New Roman" w:cs="Times New Roman"/>
          <w:i/>
          <w:iCs/>
        </w:rPr>
        <w:t>côte nominale</w:t>
      </w:r>
      <w:r w:rsidR="003F0707">
        <w:rPr>
          <w:rFonts w:ascii="Times New Roman" w:hAnsi="Times New Roman" w:cs="Times New Roman"/>
          <w:i/>
          <w:iCs/>
        </w:rPr>
        <w:t xml:space="preserve"> » en mm avec </w:t>
      </w:r>
      <w:r w:rsidR="003F0707">
        <w:rPr>
          <w:rFonts w:ascii="Times New Roman" w:hAnsi="Times New Roman" w:cs="Times New Roman"/>
        </w:rPr>
        <w:t>la case « </w:t>
      </w:r>
      <w:r w:rsidR="003F0707">
        <w:rPr>
          <w:color w:val="171615"/>
        </w:rPr>
        <w:t>centième</w:t>
      </w:r>
      <w:r w:rsidR="003F0707">
        <w:rPr>
          <w:color w:val="171615"/>
          <w:spacing w:val="-2"/>
        </w:rPr>
        <w:t xml:space="preserve"> </w:t>
      </w:r>
      <w:r w:rsidR="003F0707">
        <w:rPr>
          <w:color w:val="171615"/>
        </w:rPr>
        <w:t>de</w:t>
      </w:r>
      <w:r w:rsidR="003F0707">
        <w:rPr>
          <w:color w:val="171615"/>
          <w:spacing w:val="-1"/>
        </w:rPr>
        <w:t xml:space="preserve"> </w:t>
      </w:r>
      <w:proofErr w:type="gramStart"/>
      <w:r w:rsidR="003F0707">
        <w:rPr>
          <w:color w:val="171615"/>
        </w:rPr>
        <w:t>mm</w:t>
      </w:r>
      <w:r w:rsidR="003F0707">
        <w:rPr>
          <w:rFonts w:ascii="Times New Roman" w:hAnsi="Times New Roman" w:cs="Times New Roman"/>
          <w:i/>
          <w:iCs/>
        </w:rPr>
        <w:t>»</w:t>
      </w:r>
      <w:proofErr w:type="gramEnd"/>
      <w:r w:rsidR="003F0707">
        <w:rPr>
          <w:rFonts w:ascii="Times New Roman" w:hAnsi="Times New Roman" w:cs="Times New Roman"/>
          <w:i/>
          <w:iCs/>
        </w:rPr>
        <w:t xml:space="preserve">, </w:t>
      </w:r>
      <w:r w:rsidR="003F0707" w:rsidRPr="003F0707">
        <w:rPr>
          <w:rFonts w:ascii="Times New Roman" w:hAnsi="Times New Roman" w:cs="Times New Roman"/>
        </w:rPr>
        <w:t>pour obtenir la valeur</w:t>
      </w:r>
      <w:r w:rsidR="003F0707">
        <w:rPr>
          <w:rFonts w:ascii="Times New Roman" w:hAnsi="Times New Roman" w:cs="Times New Roman"/>
        </w:rPr>
        <w:t>.</w:t>
      </w:r>
    </w:p>
    <w:p w14:paraId="5872BE64" w14:textId="5A736DF4" w:rsidR="00B42E28" w:rsidRPr="004D2108" w:rsidRDefault="004D2108" w:rsidP="00B42E28">
      <w:pPr>
        <w:pStyle w:val="Corpsdetexte"/>
        <w:rPr>
          <w:rFonts w:ascii="Times New Roman" w:hAnsi="Times New Roman" w:cs="Times New Roman"/>
          <w:b/>
          <w:bCs/>
          <w:u w:val="single"/>
        </w:rPr>
      </w:pPr>
      <w:r w:rsidRPr="004D2108">
        <w:rPr>
          <w:rFonts w:ascii="Times New Roman" w:hAnsi="Times New Roman" w:cs="Times New Roman"/>
          <w:b/>
          <w:bCs/>
          <w:u w:val="single"/>
        </w:rPr>
        <w:t>4) Applications</w:t>
      </w:r>
    </w:p>
    <w:p w14:paraId="0E7666EF" w14:textId="606592FB" w:rsidR="00B42E28" w:rsidRDefault="00BD71E7" w:rsidP="00B42E28">
      <w:pPr>
        <w:pStyle w:val="Corpsdetexte"/>
        <w:spacing w:before="9"/>
        <w:rPr>
          <w:sz w:val="20"/>
        </w:rPr>
      </w:pPr>
      <w:r w:rsidRPr="00490439">
        <w:rPr>
          <w:noProof/>
        </w:rPr>
        <w:drawing>
          <wp:anchor distT="0" distB="0" distL="114300" distR="114300" simplePos="0" relativeHeight="251897856" behindDoc="0" locked="0" layoutInCell="1" allowOverlap="1" wp14:anchorId="4ACFEA09" wp14:editId="00CD5682">
            <wp:simplePos x="0" y="0"/>
            <wp:positionH relativeFrom="column">
              <wp:posOffset>6276975</wp:posOffset>
            </wp:positionH>
            <wp:positionV relativeFrom="paragraph">
              <wp:posOffset>1000125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12299" name="Image 12299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87616" behindDoc="0" locked="0" layoutInCell="1" allowOverlap="1" wp14:anchorId="369BC2BF" wp14:editId="3A51B965">
            <wp:simplePos x="0" y="0"/>
            <wp:positionH relativeFrom="column">
              <wp:posOffset>6257925</wp:posOffset>
            </wp:positionH>
            <wp:positionV relativeFrom="paragraph">
              <wp:posOffset>581025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4" name="Image 12294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E28">
        <w:rPr>
          <w:noProof/>
        </w:rPr>
        <w:drawing>
          <wp:inline distT="0" distB="0" distL="0" distR="0" wp14:anchorId="529714EB" wp14:editId="04014144">
            <wp:extent cx="6016625" cy="1070610"/>
            <wp:effectExtent l="0" t="0" r="3175" b="0"/>
            <wp:docPr id="145" name="Image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107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56245" w14:textId="096D9A37" w:rsidR="00B42E28" w:rsidRDefault="00B42E28" w:rsidP="00B42E28">
      <w:pPr>
        <w:pStyle w:val="Corpsdetexte"/>
        <w:spacing w:before="9"/>
        <w:rPr>
          <w:color w:val="171615"/>
        </w:rPr>
      </w:pPr>
      <w:r>
        <w:rPr>
          <w:noProof/>
        </w:rPr>
        <w:drawing>
          <wp:anchor distT="0" distB="0" distL="0" distR="0" simplePos="0" relativeHeight="251793408" behindDoc="0" locked="0" layoutInCell="1" allowOverlap="1" wp14:anchorId="3B927F29" wp14:editId="710C2718">
            <wp:simplePos x="0" y="0"/>
            <wp:positionH relativeFrom="page">
              <wp:posOffset>6016625</wp:posOffset>
            </wp:positionH>
            <wp:positionV relativeFrom="paragraph">
              <wp:posOffset>294640</wp:posOffset>
            </wp:positionV>
            <wp:extent cx="1092200" cy="292100"/>
            <wp:effectExtent l="0" t="0" r="0" b="0"/>
            <wp:wrapNone/>
            <wp:docPr id="131" name="Imag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200" cy="29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791360" behindDoc="0" locked="0" layoutInCell="1" allowOverlap="1" wp14:anchorId="579500D4" wp14:editId="0E363C1E">
            <wp:simplePos x="0" y="0"/>
            <wp:positionH relativeFrom="page">
              <wp:posOffset>3810000</wp:posOffset>
            </wp:positionH>
            <wp:positionV relativeFrom="paragraph">
              <wp:posOffset>296545</wp:posOffset>
            </wp:positionV>
            <wp:extent cx="635000" cy="292100"/>
            <wp:effectExtent l="0" t="0" r="0" b="0"/>
            <wp:wrapNone/>
            <wp:docPr id="132" name="Image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000" cy="292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CCFA42" w14:textId="3A4EF55C" w:rsidR="00B42E28" w:rsidRPr="00B42E28" w:rsidRDefault="00B42E28" w:rsidP="00B42E28">
      <w:pPr>
        <w:pStyle w:val="Corpsdetexte"/>
        <w:spacing w:before="1"/>
        <w:ind w:left="190"/>
      </w:pPr>
      <w:r>
        <w:rPr>
          <w:color w:val="171615"/>
        </w:rPr>
        <w:t>Côte</w:t>
      </w:r>
      <w:r>
        <w:rPr>
          <w:color w:val="171615"/>
          <w:spacing w:val="-2"/>
        </w:rPr>
        <w:t xml:space="preserve"> </w:t>
      </w:r>
      <w:r>
        <w:rPr>
          <w:color w:val="171615"/>
        </w:rPr>
        <w:t>nominale</w:t>
      </w:r>
      <w:r>
        <w:rPr>
          <w:color w:val="171615"/>
          <w:spacing w:val="15"/>
        </w:rPr>
        <w:t xml:space="preserve"> </w:t>
      </w:r>
      <w:r>
        <w:rPr>
          <w:noProof/>
          <w:color w:val="171615"/>
          <w:spacing w:val="1"/>
          <w:position w:val="-13"/>
        </w:rPr>
        <w:drawing>
          <wp:inline distT="0" distB="0" distL="0" distR="0" wp14:anchorId="6E7920C9" wp14:editId="37EBB1F6">
            <wp:extent cx="428625" cy="295275"/>
            <wp:effectExtent l="0" t="0" r="9525" b="9525"/>
            <wp:docPr id="149" name="Image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42E28">
        <w:rPr>
          <w:color w:val="171615"/>
        </w:rPr>
        <w:t xml:space="preserve"> </w:t>
      </w:r>
      <w:r>
        <w:rPr>
          <w:color w:val="171615"/>
        </w:rPr>
        <w:t xml:space="preserve">     centième</w:t>
      </w:r>
      <w:r>
        <w:rPr>
          <w:color w:val="171615"/>
          <w:spacing w:val="-2"/>
        </w:rPr>
        <w:t xml:space="preserve"> </w:t>
      </w:r>
      <w:r>
        <w:rPr>
          <w:color w:val="171615"/>
        </w:rPr>
        <w:t>de</w:t>
      </w:r>
      <w:r>
        <w:rPr>
          <w:color w:val="171615"/>
          <w:spacing w:val="-1"/>
        </w:rPr>
        <w:t xml:space="preserve"> </w:t>
      </w:r>
      <w:r>
        <w:rPr>
          <w:color w:val="171615"/>
        </w:rPr>
        <w:t>mm</w:t>
      </w:r>
      <w:r>
        <w:t xml:space="preserve">                                                     </w:t>
      </w:r>
      <w:r>
        <w:rPr>
          <w:color w:val="171615"/>
        </w:rPr>
        <w:t>Valeur</w:t>
      </w:r>
    </w:p>
    <w:p w14:paraId="4897918A" w14:textId="3FA37CFE" w:rsidR="00B42E28" w:rsidRDefault="00B42E28" w:rsidP="00B42E28">
      <w:pPr>
        <w:pStyle w:val="Corpsdetexte"/>
        <w:spacing w:before="2"/>
        <w:rPr>
          <w:sz w:val="19"/>
        </w:rPr>
      </w:pPr>
      <w:r>
        <w:rPr>
          <w:noProof/>
        </w:rPr>
        <w:drawing>
          <wp:anchor distT="0" distB="0" distL="0" distR="0" simplePos="0" relativeHeight="251798528" behindDoc="0" locked="0" layoutInCell="1" allowOverlap="1" wp14:anchorId="5C998225" wp14:editId="0DCE551A">
            <wp:simplePos x="0" y="0"/>
            <wp:positionH relativeFrom="page">
              <wp:posOffset>393700</wp:posOffset>
            </wp:positionH>
            <wp:positionV relativeFrom="paragraph">
              <wp:posOffset>165100</wp:posOffset>
            </wp:positionV>
            <wp:extent cx="3506470" cy="1571625"/>
            <wp:effectExtent l="0" t="0" r="0" b="9525"/>
            <wp:wrapTopAndBottom/>
            <wp:docPr id="153" name="Image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7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0" distR="0" simplePos="0" relativeHeight="251799552" behindDoc="0" locked="0" layoutInCell="1" allowOverlap="1" wp14:anchorId="0822A01C" wp14:editId="09AD28E1">
            <wp:simplePos x="0" y="0"/>
            <wp:positionH relativeFrom="page">
              <wp:posOffset>3949700</wp:posOffset>
            </wp:positionH>
            <wp:positionV relativeFrom="paragraph">
              <wp:posOffset>177800</wp:posOffset>
            </wp:positionV>
            <wp:extent cx="3506470" cy="1571625"/>
            <wp:effectExtent l="0" t="0" r="0" b="9525"/>
            <wp:wrapTopAndBottom/>
            <wp:docPr id="152" name="Imag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70" cy="1571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B72AA1" w14:textId="2671C2F1" w:rsidR="00B42E28" w:rsidRDefault="00BD71E7" w:rsidP="00B42E28">
      <w:pPr>
        <w:pStyle w:val="Corpsdetexte"/>
        <w:spacing w:before="11"/>
        <w:rPr>
          <w:sz w:val="3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91712" behindDoc="0" locked="0" layoutInCell="1" allowOverlap="1" wp14:anchorId="555F107B" wp14:editId="799C1F1C">
            <wp:simplePos x="0" y="0"/>
            <wp:positionH relativeFrom="column">
              <wp:posOffset>6266815</wp:posOffset>
            </wp:positionH>
            <wp:positionV relativeFrom="paragraph">
              <wp:posOffset>1619885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6" name="Image 12296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89664" behindDoc="0" locked="0" layoutInCell="1" allowOverlap="1" wp14:anchorId="7758F44E" wp14:editId="699ACFBE">
            <wp:simplePos x="0" y="0"/>
            <wp:positionH relativeFrom="column">
              <wp:posOffset>-76200</wp:posOffset>
            </wp:positionH>
            <wp:positionV relativeFrom="paragraph">
              <wp:posOffset>1619885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5" name="Image 1229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EB57FB" w14:textId="200978F3" w:rsidR="00B42E28" w:rsidRDefault="00B42E28" w:rsidP="00B42E28">
      <w:pPr>
        <w:tabs>
          <w:tab w:val="left" w:pos="6300"/>
        </w:tabs>
        <w:ind w:left="870"/>
        <w:rPr>
          <w:sz w:val="20"/>
        </w:rPr>
      </w:pPr>
      <w:r>
        <w:rPr>
          <w:noProof/>
        </w:rPr>
        <w:drawing>
          <wp:anchor distT="0" distB="0" distL="114300" distR="114300" simplePos="0" relativeHeight="251800576" behindDoc="0" locked="0" layoutInCell="1" allowOverlap="1" wp14:anchorId="499D045D" wp14:editId="24B1194D">
            <wp:simplePos x="0" y="0"/>
            <wp:positionH relativeFrom="column">
              <wp:posOffset>3038475</wp:posOffset>
            </wp:positionH>
            <wp:positionV relativeFrom="paragraph">
              <wp:posOffset>913130</wp:posOffset>
            </wp:positionV>
            <wp:extent cx="3404870" cy="1571625"/>
            <wp:effectExtent l="0" t="0" r="5080" b="9525"/>
            <wp:wrapThrough wrapText="bothSides">
              <wp:wrapPolygon edited="0">
                <wp:start x="10393" y="0"/>
                <wp:lineTo x="5922" y="2095"/>
                <wp:lineTo x="4109" y="3142"/>
                <wp:lineTo x="4109" y="4189"/>
                <wp:lineTo x="0" y="6807"/>
                <wp:lineTo x="0" y="7593"/>
                <wp:lineTo x="3263" y="8378"/>
                <wp:lineTo x="604" y="10211"/>
                <wp:lineTo x="363" y="10735"/>
                <wp:lineTo x="0" y="14400"/>
                <wp:lineTo x="0" y="14924"/>
                <wp:lineTo x="3988" y="16756"/>
                <wp:lineTo x="3988" y="21469"/>
                <wp:lineTo x="7976" y="21469"/>
                <wp:lineTo x="18128" y="21207"/>
                <wp:lineTo x="18490" y="20945"/>
                <wp:lineTo x="19336" y="18327"/>
                <wp:lineTo x="19215" y="16756"/>
                <wp:lineTo x="21511" y="15971"/>
                <wp:lineTo x="21511" y="5760"/>
                <wp:lineTo x="19457" y="3404"/>
                <wp:lineTo x="18248" y="2618"/>
                <wp:lineTo x="13052" y="0"/>
                <wp:lineTo x="10393" y="0"/>
              </wp:wrapPolygon>
            </wp:wrapThrough>
            <wp:docPr id="155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40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487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</w:rPr>
        <w:drawing>
          <wp:inline distT="0" distB="0" distL="0" distR="0" wp14:anchorId="3364FD68" wp14:editId="2CE73C62">
            <wp:extent cx="2171700" cy="390525"/>
            <wp:effectExtent l="0" t="0" r="0" b="9525"/>
            <wp:docPr id="151" name="Image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                     </w:t>
      </w:r>
      <w:r>
        <w:rPr>
          <w:noProof/>
          <w:sz w:val="20"/>
        </w:rPr>
        <w:drawing>
          <wp:inline distT="0" distB="0" distL="0" distR="0" wp14:anchorId="6BBB537F" wp14:editId="2FBCAEC4">
            <wp:extent cx="2095500" cy="390525"/>
            <wp:effectExtent l="0" t="0" r="0" b="9525"/>
            <wp:docPr id="150" name="Image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</w:p>
    <w:p w14:paraId="199AE478" w14:textId="6B8783AE" w:rsidR="00B42E28" w:rsidRDefault="00B42E28" w:rsidP="00B42E28">
      <w:pPr>
        <w:pStyle w:val="Corpsdetexte"/>
        <w:rPr>
          <w:sz w:val="20"/>
        </w:rPr>
      </w:pPr>
      <w:r>
        <w:rPr>
          <w:noProof/>
        </w:rPr>
        <w:drawing>
          <wp:anchor distT="0" distB="0" distL="114300" distR="114300" simplePos="0" relativeHeight="251801600" behindDoc="0" locked="0" layoutInCell="1" allowOverlap="1" wp14:anchorId="2226ABF0" wp14:editId="07EC2828">
            <wp:simplePos x="0" y="0"/>
            <wp:positionH relativeFrom="column">
              <wp:posOffset>-422275</wp:posOffset>
            </wp:positionH>
            <wp:positionV relativeFrom="paragraph">
              <wp:posOffset>121285</wp:posOffset>
            </wp:positionV>
            <wp:extent cx="3404870" cy="1571625"/>
            <wp:effectExtent l="0" t="0" r="5080" b="9525"/>
            <wp:wrapThrough wrapText="bothSides">
              <wp:wrapPolygon edited="0">
                <wp:start x="11722" y="0"/>
                <wp:lineTo x="7251" y="2095"/>
                <wp:lineTo x="5438" y="3142"/>
                <wp:lineTo x="5438" y="4189"/>
                <wp:lineTo x="0" y="6807"/>
                <wp:lineTo x="0" y="7593"/>
                <wp:lineTo x="3263" y="8378"/>
                <wp:lineTo x="604" y="10211"/>
                <wp:lineTo x="363" y="10735"/>
                <wp:lineTo x="0" y="14662"/>
                <wp:lineTo x="121" y="14924"/>
                <wp:lineTo x="5317" y="16756"/>
                <wp:lineTo x="5317" y="21469"/>
                <wp:lineTo x="9305" y="21469"/>
                <wp:lineTo x="19457" y="21207"/>
                <wp:lineTo x="19819" y="20945"/>
                <wp:lineTo x="20665" y="18327"/>
                <wp:lineTo x="20545" y="16756"/>
                <wp:lineTo x="21511" y="15971"/>
                <wp:lineTo x="21511" y="6022"/>
                <wp:lineTo x="20786" y="3404"/>
                <wp:lineTo x="19578" y="2618"/>
                <wp:lineTo x="14381" y="0"/>
                <wp:lineTo x="11722" y="0"/>
              </wp:wrapPolygon>
            </wp:wrapThrough>
            <wp:docPr id="154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39.png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487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2E28">
        <w:rPr>
          <w:noProof/>
        </w:rPr>
        <w:t xml:space="preserve"> </w:t>
      </w:r>
    </w:p>
    <w:p w14:paraId="665B1627" w14:textId="518CB5F2" w:rsidR="00B42E28" w:rsidRDefault="00B42E28" w:rsidP="00B42E28">
      <w:pPr>
        <w:pStyle w:val="Corpsdetexte"/>
        <w:spacing w:before="121"/>
        <w:rPr>
          <w:szCs w:val="24"/>
        </w:rPr>
      </w:pPr>
    </w:p>
    <w:p w14:paraId="42BD5815" w14:textId="243D747E" w:rsidR="00B42E28" w:rsidRDefault="00B42E28" w:rsidP="00B42E28">
      <w:pPr>
        <w:pStyle w:val="Corpsdetexte"/>
        <w:spacing w:before="121"/>
        <w:rPr>
          <w:szCs w:val="24"/>
        </w:rPr>
      </w:pPr>
    </w:p>
    <w:p w14:paraId="5E4B238F" w14:textId="7ECB7654" w:rsidR="00B42E28" w:rsidRDefault="00BD71E7" w:rsidP="00B42E28">
      <w:pPr>
        <w:pStyle w:val="Corpsdetexte"/>
        <w:spacing w:before="121"/>
        <w:rPr>
          <w:szCs w:val="24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95808" behindDoc="0" locked="0" layoutInCell="1" allowOverlap="1" wp14:anchorId="4A3180F4" wp14:editId="40E5140B">
            <wp:simplePos x="0" y="0"/>
            <wp:positionH relativeFrom="column">
              <wp:posOffset>6096000</wp:posOffset>
            </wp:positionH>
            <wp:positionV relativeFrom="paragraph">
              <wp:posOffset>314325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8" name="Image 12298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E28">
        <w:rPr>
          <w:szCs w:val="24"/>
        </w:rPr>
        <w:t xml:space="preserve">                                                         </w:t>
      </w:r>
      <w:r w:rsidR="00B42E28" w:rsidRPr="00B42E28">
        <w:rPr>
          <w:noProof/>
        </w:rPr>
        <w:t xml:space="preserve"> </w:t>
      </w:r>
    </w:p>
    <w:p w14:paraId="2FF7EF46" w14:textId="61907AFF" w:rsidR="00B42E28" w:rsidRDefault="00BD71E7" w:rsidP="00B42E28">
      <w:pPr>
        <w:pStyle w:val="Corpsdetexte"/>
        <w:spacing w:before="121"/>
        <w:rPr>
          <w:szCs w:val="24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93760" behindDoc="0" locked="0" layoutInCell="1" allowOverlap="1" wp14:anchorId="28B38B2B" wp14:editId="15955753">
            <wp:simplePos x="0" y="0"/>
            <wp:positionH relativeFrom="column">
              <wp:posOffset>85725</wp:posOffset>
            </wp:positionH>
            <wp:positionV relativeFrom="paragraph">
              <wp:posOffset>19050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297" name="Image 1229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2E28">
        <w:rPr>
          <w:noProof/>
        </w:rPr>
        <w:drawing>
          <wp:anchor distT="0" distB="0" distL="114300" distR="114300" simplePos="0" relativeHeight="251802624" behindDoc="0" locked="0" layoutInCell="1" allowOverlap="1" wp14:anchorId="008B9254" wp14:editId="64656CD1">
            <wp:simplePos x="0" y="0"/>
            <wp:positionH relativeFrom="column">
              <wp:posOffset>600075</wp:posOffset>
            </wp:positionH>
            <wp:positionV relativeFrom="paragraph">
              <wp:posOffset>19050</wp:posOffset>
            </wp:positionV>
            <wp:extent cx="2247900" cy="394970"/>
            <wp:effectExtent l="0" t="0" r="0" b="5080"/>
            <wp:wrapThrough wrapText="bothSides">
              <wp:wrapPolygon edited="0">
                <wp:start x="0" y="0"/>
                <wp:lineTo x="0" y="20836"/>
                <wp:lineTo x="21417" y="20836"/>
                <wp:lineTo x="21417" y="0"/>
                <wp:lineTo x="0" y="0"/>
              </wp:wrapPolygon>
            </wp:wrapThrough>
            <wp:docPr id="157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41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394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42E28">
        <w:rPr>
          <w:noProof/>
        </w:rPr>
        <w:drawing>
          <wp:anchor distT="0" distB="0" distL="114300" distR="114300" simplePos="0" relativeHeight="251803648" behindDoc="0" locked="0" layoutInCell="1" allowOverlap="1" wp14:anchorId="55E143BB" wp14:editId="3CBE09A5">
            <wp:simplePos x="0" y="0"/>
            <wp:positionH relativeFrom="column">
              <wp:posOffset>4038600</wp:posOffset>
            </wp:positionH>
            <wp:positionV relativeFrom="paragraph">
              <wp:posOffset>19050</wp:posOffset>
            </wp:positionV>
            <wp:extent cx="1885950" cy="394970"/>
            <wp:effectExtent l="0" t="0" r="0" b="5080"/>
            <wp:wrapThrough wrapText="bothSides">
              <wp:wrapPolygon edited="0">
                <wp:start x="0" y="0"/>
                <wp:lineTo x="0" y="20836"/>
                <wp:lineTo x="21382" y="20836"/>
                <wp:lineTo x="21382" y="0"/>
                <wp:lineTo x="0" y="0"/>
              </wp:wrapPolygon>
            </wp:wrapThrough>
            <wp:docPr id="156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image41.pn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394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5FED52" w14:textId="4E20683C" w:rsidR="00B42E28" w:rsidRDefault="00B42E28" w:rsidP="00B42E28">
      <w:pPr>
        <w:pStyle w:val="Corpsdetexte"/>
        <w:spacing w:before="121"/>
        <w:rPr>
          <w:szCs w:val="24"/>
        </w:rPr>
      </w:pPr>
    </w:p>
    <w:p w14:paraId="0543C7B2" w14:textId="33C48C0A" w:rsidR="0014637D" w:rsidRDefault="0014637D" w:rsidP="00B42E28">
      <w:pPr>
        <w:pStyle w:val="Corpsdetexte"/>
        <w:spacing w:before="121"/>
      </w:pPr>
    </w:p>
    <w:p w14:paraId="163D21D8" w14:textId="63D43ACE" w:rsidR="00BD71E7" w:rsidRDefault="00BD71E7" w:rsidP="00B42E28">
      <w:pPr>
        <w:pStyle w:val="Corpsdetexte"/>
        <w:spacing w:before="121"/>
      </w:pPr>
    </w:p>
    <w:p w14:paraId="5FE0D89C" w14:textId="77777777" w:rsidR="00BD71E7" w:rsidRPr="00B42E28" w:rsidRDefault="00BD71E7" w:rsidP="00B42E28">
      <w:pPr>
        <w:pStyle w:val="Corpsdetexte"/>
        <w:spacing w:before="121"/>
      </w:pPr>
    </w:p>
    <w:p w14:paraId="7EB51164" w14:textId="231655A0" w:rsidR="00FE2BFF" w:rsidRDefault="00EB50DD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32"/>
          <w:szCs w:val="28"/>
          <w:u w:val="single"/>
        </w:rPr>
        <w:lastRenderedPageBreak/>
        <w:t xml:space="preserve">Annexe </w:t>
      </w:r>
    </w:p>
    <w:p w14:paraId="2ADFA455" w14:textId="7DF6446A" w:rsidR="00CA2B36" w:rsidRPr="00CA2B36" w:rsidRDefault="00CA2B36" w:rsidP="00CA2B36">
      <w:pPr>
        <w:spacing w:after="0" w:line="360" w:lineRule="auto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>
        <w:rPr>
          <w:rFonts w:ascii="Times New Roman" w:hAnsi="Times New Roman" w:cs="Times New Roman"/>
          <w:b/>
          <w:bCs/>
          <w:sz w:val="32"/>
          <w:szCs w:val="28"/>
          <w:u w:val="single"/>
        </w:rPr>
        <w:t>DESCRIPTION</w:t>
      </w:r>
      <w:r w:rsidRPr="00CA2B36">
        <w:rPr>
          <w:rFonts w:ascii="Times New Roman" w:hAnsi="Times New Roman" w:cs="Times New Roman"/>
          <w:b/>
          <w:bCs/>
          <w:sz w:val="32"/>
          <w:szCs w:val="28"/>
          <w:u w:val="single"/>
        </w:rPr>
        <w:t xml:space="preserve"> du Pied à coulisse</w:t>
      </w:r>
    </w:p>
    <w:p w14:paraId="6D525A91" w14:textId="40FA48D5" w:rsidR="00EB50DD" w:rsidRDefault="00CA2B36" w:rsidP="00CA2B36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 w:rsidRPr="00CA2B36">
        <w:rPr>
          <w:rFonts w:ascii="Times New Roman" w:hAnsi="Times New Roman" w:cs="Times New Roman"/>
          <w:b/>
          <w:bCs/>
          <w:noProof/>
          <w:sz w:val="32"/>
          <w:szCs w:val="28"/>
        </w:rPr>
        <w:drawing>
          <wp:inline distT="0" distB="0" distL="0" distR="0" wp14:anchorId="400996DB" wp14:editId="32A3CFD2">
            <wp:extent cx="4457700" cy="2514600"/>
            <wp:effectExtent l="0" t="0" r="0" b="0"/>
            <wp:docPr id="12308" name="Image 12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77" cy="25206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6C4E295" w14:textId="63C4072A" w:rsidR="00EB50DD" w:rsidRPr="00CA2B36" w:rsidRDefault="00CA2B36" w:rsidP="00CA2B36">
      <w:pPr>
        <w:spacing w:after="0" w:line="360" w:lineRule="auto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 wp14:anchorId="451966BA" wp14:editId="5D1F8087">
                <wp:simplePos x="0" y="0"/>
                <wp:positionH relativeFrom="page">
                  <wp:posOffset>3219450</wp:posOffset>
                </wp:positionH>
                <wp:positionV relativeFrom="paragraph">
                  <wp:posOffset>354330</wp:posOffset>
                </wp:positionV>
                <wp:extent cx="1557020" cy="1924050"/>
                <wp:effectExtent l="19050" t="0" r="5080" b="0"/>
                <wp:wrapNone/>
                <wp:docPr id="89" name="Group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7020" cy="1924050"/>
                          <a:chOff x="3896" y="-1995"/>
                          <a:chExt cx="2786" cy="4035"/>
                        </a:xfrm>
                      </wpg:grpSpPr>
                      <pic:pic xmlns:pic="http://schemas.openxmlformats.org/drawingml/2006/picture">
                        <pic:nvPicPr>
                          <pic:cNvPr id="9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0" y="-1995"/>
                            <a:ext cx="2452" cy="40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1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3895" y="-1905"/>
                            <a:ext cx="596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86C934" w14:textId="77777777" w:rsidR="00387D5C" w:rsidRDefault="00387D5C" w:rsidP="00EB50DD">
                              <w:pPr>
                                <w:spacing w:line="268" w:lineRule="exact"/>
                              </w:pPr>
                              <w:proofErr w:type="gramStart"/>
                              <w:r>
                                <w:rPr>
                                  <w:color w:val="171615"/>
                                </w:rPr>
                                <w:t>pièce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9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4780" y="-296"/>
                            <a:ext cx="756" cy="2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E1D5B7" w14:textId="77777777" w:rsidR="00387D5C" w:rsidRDefault="00387D5C" w:rsidP="00EB50DD">
                              <w:pPr>
                                <w:spacing w:line="268" w:lineRule="exact"/>
                              </w:pPr>
                              <w:proofErr w:type="gramStart"/>
                              <w:r>
                                <w:rPr>
                                  <w:color w:val="171615"/>
                                </w:rPr>
                                <w:t>vernier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1966BA" id="Groupe 89" o:spid="_x0000_s1031" style="position:absolute;margin-left:253.5pt;margin-top:27.9pt;width:122.6pt;height:151.5pt;z-index:251772928;mso-position-horizontal-relative:page" coordorigin="3896,-1995" coordsize="2786,4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">
                <v:shape id="Picture 14" o:spid="_x0000_s1032" type="#_x0000_t75" style="position:absolute;left:4230;top:-1995;width:2452;height:4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">
                  <v:imagedata r:id="rId52" o:title=""/>
                </v:shape>
                <v:shape id="Text Box 15" o:spid="_x0000_s1033" type="#_x0000_t202" style="position:absolute;left:3895;top:-1905;width:596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" filled="f" stroked="f">
                  <v:textbox inset="0,0,0,0">
                    <w:txbxContent>
                      <w:p w14:paraId="7A86C934" w14:textId="77777777" w:rsidR="00387D5C" w:rsidRDefault="00387D5C" w:rsidP="00EB50DD">
                        <w:pPr>
                          <w:spacing w:line="268" w:lineRule="exact"/>
                        </w:pPr>
                        <w:proofErr w:type="gramStart"/>
                        <w:r>
                          <w:rPr>
                            <w:color w:val="171615"/>
                          </w:rPr>
                          <w:t>pièce</w:t>
                        </w:r>
                        <w:proofErr w:type="gramEnd"/>
                      </w:p>
                    </w:txbxContent>
                  </v:textbox>
                </v:shape>
                <v:shape id="Text Box 16" o:spid="_x0000_s1034" type="#_x0000_t202" style="position:absolute;left:4780;top:-296;width:756;height:2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" filled="f" stroked="f">
                  <v:textbox inset="0,0,0,0">
                    <w:txbxContent>
                      <w:p w14:paraId="1FE1D5B7" w14:textId="77777777" w:rsidR="00387D5C" w:rsidRDefault="00387D5C" w:rsidP="00EB50DD">
                        <w:pPr>
                          <w:spacing w:line="268" w:lineRule="exact"/>
                        </w:pPr>
                        <w:proofErr w:type="gramStart"/>
                        <w:r>
                          <w:rPr>
                            <w:color w:val="171615"/>
                          </w:rPr>
                          <w:t>vernier</w:t>
                        </w:r>
                        <w:proofErr w:type="gramEnd"/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73952" behindDoc="0" locked="0" layoutInCell="1" allowOverlap="1" wp14:anchorId="62C3D179" wp14:editId="3336895A">
            <wp:simplePos x="0" y="0"/>
            <wp:positionH relativeFrom="column">
              <wp:posOffset>4572000</wp:posOffset>
            </wp:positionH>
            <wp:positionV relativeFrom="paragraph">
              <wp:posOffset>344805</wp:posOffset>
            </wp:positionV>
            <wp:extent cx="1266825" cy="1743075"/>
            <wp:effectExtent l="0" t="0" r="9525" b="9525"/>
            <wp:wrapThrough wrapText="bothSides">
              <wp:wrapPolygon edited="0">
                <wp:start x="8120" y="0"/>
                <wp:lineTo x="0" y="1652"/>
                <wp:lineTo x="0" y="2833"/>
                <wp:lineTo x="8120" y="3777"/>
                <wp:lineTo x="0" y="4249"/>
                <wp:lineTo x="0" y="5430"/>
                <wp:lineTo x="8120" y="7554"/>
                <wp:lineTo x="8120" y="18885"/>
                <wp:lineTo x="0" y="21246"/>
                <wp:lineTo x="0" y="21482"/>
                <wp:lineTo x="21438" y="21482"/>
                <wp:lineTo x="21438" y="20302"/>
                <wp:lineTo x="18514" y="19357"/>
                <wp:lineTo x="12343" y="18885"/>
                <wp:lineTo x="12343" y="7554"/>
                <wp:lineTo x="14941" y="5193"/>
                <wp:lineTo x="14941" y="2361"/>
                <wp:lineTo x="12668" y="0"/>
                <wp:lineTo x="8120" y="0"/>
              </wp:wrapPolygon>
            </wp:wrapThrough>
            <wp:docPr id="93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20.pn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Cs w:val="24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31D74C20" wp14:editId="4F495E17">
                <wp:simplePos x="0" y="0"/>
                <wp:positionH relativeFrom="page">
                  <wp:posOffset>914400</wp:posOffset>
                </wp:positionH>
                <wp:positionV relativeFrom="paragraph">
                  <wp:posOffset>354330</wp:posOffset>
                </wp:positionV>
                <wp:extent cx="1629410" cy="1847850"/>
                <wp:effectExtent l="0" t="0" r="8890" b="0"/>
                <wp:wrapNone/>
                <wp:docPr id="86" name="Grou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29410" cy="1847850"/>
                          <a:chOff x="891" y="250"/>
                          <a:chExt cx="2566" cy="4035"/>
                        </a:xfrm>
                      </wpg:grpSpPr>
                      <pic:pic xmlns:pic="http://schemas.openxmlformats.org/drawingml/2006/picture">
                        <pic:nvPicPr>
                          <pic:cNvPr id="87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91" y="250"/>
                            <a:ext cx="2266" cy="40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8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891" y="1599"/>
                            <a:ext cx="1068" cy="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0237F" w14:textId="77777777" w:rsidR="00387D5C" w:rsidRDefault="00387D5C" w:rsidP="00EB50DD">
                              <w:pPr>
                                <w:spacing w:line="223" w:lineRule="exact"/>
                                <w:rPr>
                                  <w:rFonts w:ascii="Arial"/>
                                  <w:b/>
                                  <w:sz w:val="20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/>
                                  <w:b/>
                                  <w:color w:val="171615"/>
                                  <w:sz w:val="20"/>
                                </w:rPr>
                                <w:t>bec</w:t>
                              </w:r>
                              <w:proofErr w:type="gramEnd"/>
                              <w:r>
                                <w:rPr>
                                  <w:rFonts w:ascii="Arial"/>
                                  <w:b/>
                                  <w:color w:val="171615"/>
                                  <w:spacing w:val="-2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171615"/>
                                  <w:sz w:val="20"/>
                                </w:rPr>
                                <w:t>mobile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D74C20" id="Groupe 86" o:spid="_x0000_s1035" style="position:absolute;margin-left:1in;margin-top:27.9pt;width:128.3pt;height:145.5pt;z-index:-251545600;mso-position-horizontal-relative:page" coordorigin="891,250" coordsize="2566,4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">
                <v:shape id="Picture 11" o:spid="_x0000_s1036" type="#_x0000_t75" style="position:absolute;left:1191;top:250;width:2266;height:40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">
                  <v:imagedata r:id="rId55" o:title=""/>
                </v:shape>
                <v:shape id="Text Box 12" o:spid="_x0000_s1037" type="#_x0000_t202" style="position:absolute;left:891;top:1599;width:1068;height:2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" filled="f" stroked="f">
                  <v:textbox inset="0,0,0,0">
                    <w:txbxContent>
                      <w:p w14:paraId="2B90237F" w14:textId="77777777" w:rsidR="00387D5C" w:rsidRDefault="00387D5C" w:rsidP="00EB50DD">
                        <w:pPr>
                          <w:spacing w:line="223" w:lineRule="exact"/>
                          <w:rPr>
                            <w:rFonts w:ascii="Arial"/>
                            <w:b/>
                            <w:sz w:val="20"/>
                          </w:rPr>
                        </w:pPr>
                        <w:proofErr w:type="gramStart"/>
                        <w:r>
                          <w:rPr>
                            <w:rFonts w:ascii="Arial"/>
                            <w:b/>
                            <w:color w:val="171615"/>
                            <w:sz w:val="20"/>
                          </w:rPr>
                          <w:t>bec</w:t>
                        </w:r>
                        <w:proofErr w:type="gramEnd"/>
                        <w:r>
                          <w:rPr>
                            <w:rFonts w:ascii="Arial"/>
                            <w:b/>
                            <w:color w:val="171615"/>
                            <w:spacing w:val="-2"/>
                            <w:sz w:val="20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171615"/>
                            <w:sz w:val="20"/>
                          </w:rPr>
                          <w:t>mobile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EB50DD" w:rsidRPr="00CA2B36">
        <w:rPr>
          <w:rFonts w:ascii="Times New Roman" w:hAnsi="Times New Roman" w:cs="Times New Roman"/>
          <w:b/>
          <w:bCs/>
          <w:sz w:val="32"/>
          <w:szCs w:val="28"/>
          <w:u w:val="single"/>
        </w:rPr>
        <w:t>UTILISATION du Pied à coulisse</w:t>
      </w:r>
    </w:p>
    <w:p w14:paraId="72E70989" w14:textId="1B891F6C" w:rsidR="00FE2BFF" w:rsidRDefault="00FE2BFF" w:rsidP="00F56015">
      <w:pPr>
        <w:pStyle w:val="Paragraphedeliste"/>
        <w:spacing w:after="0" w:line="360" w:lineRule="auto"/>
        <w:ind w:left="436"/>
        <w:rPr>
          <w:rFonts w:ascii="Times New Roman" w:hAnsi="Times New Roman" w:cs="Times New Roman"/>
          <w:b/>
          <w:bCs/>
          <w:sz w:val="32"/>
          <w:szCs w:val="28"/>
          <w:u w:val="single"/>
        </w:rPr>
      </w:pPr>
    </w:p>
    <w:p w14:paraId="2B2343CC" w14:textId="712B08B9" w:rsidR="00294BB2" w:rsidRDefault="00294BB2" w:rsidP="00294BB2">
      <w:pPr>
        <w:spacing w:after="0" w:line="360" w:lineRule="auto"/>
        <w:rPr>
          <w:rFonts w:ascii="Times New Roman" w:hAnsi="Times New Roman" w:cs="Times New Roman"/>
        </w:rPr>
      </w:pPr>
    </w:p>
    <w:p w14:paraId="64E7FBAC" w14:textId="5109D3F1" w:rsidR="00EB50DD" w:rsidRDefault="00EB50DD" w:rsidP="00294BB2">
      <w:pPr>
        <w:spacing w:after="0" w:line="360" w:lineRule="auto"/>
        <w:rPr>
          <w:rFonts w:ascii="Times New Roman" w:hAnsi="Times New Roman" w:cs="Times New Roman"/>
        </w:rPr>
      </w:pPr>
    </w:p>
    <w:p w14:paraId="7CA137C7" w14:textId="3588A618" w:rsidR="00EB50DD" w:rsidRDefault="00EB50DD" w:rsidP="00294BB2">
      <w:pPr>
        <w:spacing w:after="0" w:line="360" w:lineRule="auto"/>
        <w:rPr>
          <w:rFonts w:ascii="Times New Roman" w:hAnsi="Times New Roman" w:cs="Times New Roman"/>
        </w:rPr>
      </w:pPr>
    </w:p>
    <w:p w14:paraId="3FAD0001" w14:textId="381FC6C8" w:rsidR="00EB50DD" w:rsidRDefault="00EB50DD" w:rsidP="00294BB2">
      <w:pPr>
        <w:spacing w:after="0" w:line="360" w:lineRule="auto"/>
        <w:rPr>
          <w:rFonts w:ascii="Times New Roman" w:hAnsi="Times New Roman" w:cs="Times New Roman"/>
        </w:rPr>
      </w:pPr>
    </w:p>
    <w:p w14:paraId="11AE9E94" w14:textId="5F054374" w:rsidR="00EB50DD" w:rsidRDefault="00EB50DD" w:rsidP="00294BB2">
      <w:pPr>
        <w:spacing w:after="0" w:line="360" w:lineRule="auto"/>
        <w:rPr>
          <w:rFonts w:ascii="Times New Roman" w:hAnsi="Times New Roman" w:cs="Times New Roman"/>
        </w:rPr>
      </w:pPr>
    </w:p>
    <w:p w14:paraId="544C5728" w14:textId="14CE230E" w:rsidR="00EB50DD" w:rsidRDefault="00EB50DD" w:rsidP="00294BB2">
      <w:pPr>
        <w:spacing w:after="0" w:line="360" w:lineRule="auto"/>
        <w:rPr>
          <w:rFonts w:ascii="Times New Roman" w:hAnsi="Times New Roman" w:cs="Times New Roman"/>
        </w:rPr>
      </w:pPr>
    </w:p>
    <w:p w14:paraId="62CA267B" w14:textId="4A88160C" w:rsidR="00EB50DD" w:rsidRPr="00EB50DD" w:rsidRDefault="00EB50DD" w:rsidP="00CA2B36">
      <w:pPr>
        <w:pStyle w:val="Corpsdetexte"/>
        <w:spacing w:after="0" w:line="240" w:lineRule="auto"/>
        <w:ind w:right="-23"/>
        <w:rPr>
          <w:rFonts w:ascii="Times New Roman" w:hAnsi="Times New Roman" w:cs="Times New Roman"/>
          <w:color w:val="171615"/>
          <w:spacing w:val="-64"/>
        </w:rPr>
      </w:pPr>
      <w:r w:rsidRPr="00EB50DD">
        <w:rPr>
          <w:rFonts w:ascii="Times New Roman" w:hAnsi="Times New Roman" w:cs="Times New Roman"/>
          <w:color w:val="171615"/>
        </w:rPr>
        <w:t>Mesure du diamètre                                    mesure du diamètre</w:t>
      </w:r>
      <w:r w:rsidRPr="00EB50DD">
        <w:rPr>
          <w:rFonts w:ascii="Times New Roman" w:hAnsi="Times New Roman" w:cs="Times New Roman"/>
          <w:color w:val="171615"/>
          <w:spacing w:val="-64"/>
        </w:rPr>
        <w:t xml:space="preserve"> </w:t>
      </w:r>
      <w:r w:rsidRPr="00EB50DD">
        <w:rPr>
          <w:rFonts w:ascii="Times New Roman" w:hAnsi="Times New Roman" w:cs="Times New Roman"/>
        </w:rPr>
        <w:t xml:space="preserve">                       </w:t>
      </w:r>
      <w:r w:rsidRPr="00EB50DD">
        <w:rPr>
          <w:rFonts w:ascii="Times New Roman" w:hAnsi="Times New Roman" w:cs="Times New Roman"/>
          <w:color w:val="171615"/>
        </w:rPr>
        <w:t>mesure de la hauteur</w:t>
      </w:r>
      <w:r w:rsidRPr="00EB50DD">
        <w:rPr>
          <w:rFonts w:ascii="Times New Roman" w:hAnsi="Times New Roman" w:cs="Times New Roman"/>
          <w:color w:val="171615"/>
          <w:spacing w:val="-64"/>
        </w:rPr>
        <w:t xml:space="preserve">                                  </w:t>
      </w:r>
    </w:p>
    <w:p w14:paraId="41BBE375" w14:textId="3BE8DCC5" w:rsidR="00CA2B36" w:rsidRDefault="00EB50DD" w:rsidP="00CA2B36">
      <w:pPr>
        <w:pStyle w:val="Corpsdetexte"/>
        <w:spacing w:after="0" w:line="240" w:lineRule="auto"/>
        <w:ind w:right="921"/>
        <w:rPr>
          <w:rFonts w:ascii="Times New Roman" w:hAnsi="Times New Roman" w:cs="Times New Roman"/>
          <w:color w:val="171615"/>
        </w:rPr>
      </w:pPr>
      <w:proofErr w:type="gramStart"/>
      <w:r w:rsidRPr="00EB50DD">
        <w:rPr>
          <w:rFonts w:ascii="Times New Roman" w:hAnsi="Times New Roman" w:cs="Times New Roman"/>
          <w:color w:val="171615"/>
        </w:rPr>
        <w:t>intérieur</w:t>
      </w:r>
      <w:proofErr w:type="gramEnd"/>
      <w:r w:rsidRPr="00EB50DD">
        <w:rPr>
          <w:rFonts w:ascii="Times New Roman" w:hAnsi="Times New Roman" w:cs="Times New Roman"/>
          <w:color w:val="171615"/>
          <w:spacing w:val="-2"/>
        </w:rPr>
        <w:t xml:space="preserve"> </w:t>
      </w:r>
      <w:r w:rsidRPr="00EB50DD">
        <w:rPr>
          <w:rFonts w:ascii="Times New Roman" w:hAnsi="Times New Roman" w:cs="Times New Roman"/>
          <w:color w:val="171615"/>
        </w:rPr>
        <w:t>d'une</w:t>
      </w:r>
      <w:r w:rsidRPr="00EB50DD">
        <w:rPr>
          <w:rFonts w:ascii="Times New Roman" w:hAnsi="Times New Roman" w:cs="Times New Roman"/>
          <w:color w:val="171615"/>
          <w:spacing w:val="-1"/>
        </w:rPr>
        <w:t xml:space="preserve"> </w:t>
      </w:r>
      <w:r w:rsidRPr="00EB50DD">
        <w:rPr>
          <w:rFonts w:ascii="Times New Roman" w:hAnsi="Times New Roman" w:cs="Times New Roman"/>
          <w:color w:val="171615"/>
        </w:rPr>
        <w:t xml:space="preserve">pièce                                     </w:t>
      </w:r>
      <w:proofErr w:type="spellStart"/>
      <w:r w:rsidRPr="00EB50DD">
        <w:rPr>
          <w:rFonts w:ascii="Times New Roman" w:hAnsi="Times New Roman" w:cs="Times New Roman"/>
          <w:color w:val="171615"/>
        </w:rPr>
        <w:t>extèrieur</w:t>
      </w:r>
      <w:proofErr w:type="spellEnd"/>
      <w:r w:rsidRPr="00EB50DD">
        <w:rPr>
          <w:rFonts w:ascii="Times New Roman" w:hAnsi="Times New Roman" w:cs="Times New Roman"/>
          <w:color w:val="171615"/>
          <w:spacing w:val="-2"/>
        </w:rPr>
        <w:t xml:space="preserve"> </w:t>
      </w:r>
      <w:r w:rsidRPr="00EB50DD">
        <w:rPr>
          <w:rFonts w:ascii="Times New Roman" w:hAnsi="Times New Roman" w:cs="Times New Roman"/>
          <w:color w:val="171615"/>
        </w:rPr>
        <w:t>d'une</w:t>
      </w:r>
      <w:r w:rsidRPr="00EB50DD">
        <w:rPr>
          <w:rFonts w:ascii="Times New Roman" w:hAnsi="Times New Roman" w:cs="Times New Roman"/>
          <w:color w:val="171615"/>
          <w:spacing w:val="-1"/>
        </w:rPr>
        <w:t xml:space="preserve"> </w:t>
      </w:r>
      <w:r w:rsidRPr="00EB50DD">
        <w:rPr>
          <w:rFonts w:ascii="Times New Roman" w:hAnsi="Times New Roman" w:cs="Times New Roman"/>
          <w:color w:val="171615"/>
        </w:rPr>
        <w:t>pièce                     d'une</w:t>
      </w:r>
      <w:r w:rsidRPr="00EB50DD">
        <w:rPr>
          <w:rFonts w:ascii="Times New Roman" w:hAnsi="Times New Roman" w:cs="Times New Roman"/>
          <w:color w:val="171615"/>
          <w:spacing w:val="-1"/>
        </w:rPr>
        <w:t xml:space="preserve"> </w:t>
      </w:r>
      <w:r w:rsidRPr="00EB50DD">
        <w:rPr>
          <w:rFonts w:ascii="Times New Roman" w:hAnsi="Times New Roman" w:cs="Times New Roman"/>
          <w:color w:val="171615"/>
        </w:rPr>
        <w:t>pièce</w:t>
      </w:r>
    </w:p>
    <w:p w14:paraId="6F6A48A2" w14:textId="77777777" w:rsidR="00CA2B36" w:rsidRPr="00CA2B36" w:rsidRDefault="00CA2B36" w:rsidP="00CA2B36">
      <w:pPr>
        <w:pStyle w:val="Corpsdetexte"/>
        <w:spacing w:after="0" w:line="240" w:lineRule="auto"/>
        <w:ind w:right="921"/>
        <w:rPr>
          <w:rFonts w:ascii="Times New Roman" w:hAnsi="Times New Roman" w:cs="Times New Roman"/>
          <w:color w:val="171615"/>
          <w:sz w:val="18"/>
          <w:szCs w:val="16"/>
        </w:rPr>
      </w:pPr>
    </w:p>
    <w:tbl>
      <w:tblPr>
        <w:tblStyle w:val="Grilledutableau"/>
        <w:tblW w:w="10184" w:type="dxa"/>
        <w:tblLook w:val="04A0" w:firstRow="1" w:lastRow="0" w:firstColumn="1" w:lastColumn="0" w:noHBand="0" w:noVBand="1"/>
      </w:tblPr>
      <w:tblGrid>
        <w:gridCol w:w="4690"/>
        <w:gridCol w:w="5494"/>
      </w:tblGrid>
      <w:tr w:rsidR="00EB50DD" w14:paraId="6A50327A" w14:textId="77777777" w:rsidTr="00CA2B36">
        <w:trPr>
          <w:trHeight w:val="4664"/>
        </w:trPr>
        <w:tc>
          <w:tcPr>
            <w:tcW w:w="4690" w:type="dxa"/>
          </w:tcPr>
          <w:p w14:paraId="234949F3" w14:textId="2641B650" w:rsidR="0025499B" w:rsidRDefault="0025499B" w:rsidP="00CA2B36">
            <w:pPr>
              <w:spacing w:line="276" w:lineRule="auto"/>
              <w:jc w:val="center"/>
              <w:rPr>
                <w:rFonts w:ascii="Arial" w:hAnsi="Arial"/>
                <w:b/>
              </w:rPr>
            </w:pPr>
            <w:r>
              <w:rPr>
                <w:rFonts w:ascii="Arial" w:hAnsi="Arial"/>
                <w:b/>
                <w:color w:val="171615"/>
                <w:sz w:val="28"/>
              </w:rPr>
              <w:t>PIED</w:t>
            </w:r>
            <w:r>
              <w:rPr>
                <w:rFonts w:ascii="Arial" w:hAnsi="Arial"/>
                <w:b/>
                <w:color w:val="171615"/>
                <w:spacing w:val="-2"/>
                <w:sz w:val="28"/>
              </w:rPr>
              <w:t xml:space="preserve"> </w:t>
            </w:r>
            <w:r>
              <w:rPr>
                <w:rFonts w:ascii="Arial" w:hAnsi="Arial"/>
                <w:b/>
                <w:color w:val="171615"/>
                <w:sz w:val="28"/>
              </w:rPr>
              <w:t>À</w:t>
            </w:r>
            <w:r>
              <w:rPr>
                <w:rFonts w:ascii="Arial" w:hAnsi="Arial"/>
                <w:b/>
                <w:color w:val="171615"/>
                <w:spacing w:val="-1"/>
                <w:sz w:val="28"/>
              </w:rPr>
              <w:t xml:space="preserve"> </w:t>
            </w:r>
            <w:r>
              <w:rPr>
                <w:rFonts w:ascii="Arial" w:hAnsi="Arial"/>
                <w:b/>
                <w:color w:val="171615"/>
                <w:sz w:val="28"/>
              </w:rPr>
              <w:t>COULISSE</w:t>
            </w:r>
            <w:r>
              <w:rPr>
                <w:rFonts w:ascii="Arial" w:hAnsi="Arial"/>
                <w:b/>
                <w:color w:val="171615"/>
                <w:spacing w:val="-15"/>
                <w:sz w:val="28"/>
              </w:rPr>
              <w:t xml:space="preserve"> </w:t>
            </w:r>
            <w:r>
              <w:rPr>
                <w:rFonts w:ascii="Arial" w:hAnsi="Arial"/>
                <w:b/>
                <w:color w:val="171615"/>
              </w:rPr>
              <w:t>avec</w:t>
            </w:r>
            <w:r>
              <w:rPr>
                <w:rFonts w:ascii="Arial" w:hAnsi="Arial"/>
                <w:b/>
                <w:color w:val="171615"/>
                <w:spacing w:val="-2"/>
              </w:rPr>
              <w:t xml:space="preserve"> </w:t>
            </w:r>
            <w:r>
              <w:rPr>
                <w:rFonts w:ascii="Arial" w:hAnsi="Arial"/>
                <w:b/>
                <w:color w:val="171615"/>
              </w:rPr>
              <w:t>un</w:t>
            </w:r>
          </w:p>
          <w:p w14:paraId="4DA6B470" w14:textId="48D86B6E" w:rsidR="0025499B" w:rsidRDefault="0025499B" w:rsidP="00CA2B36">
            <w:pPr>
              <w:spacing w:line="276" w:lineRule="auto"/>
              <w:jc w:val="center"/>
              <w:rPr>
                <w:rFonts w:ascii="Arial"/>
                <w:b/>
                <w:color w:val="171615"/>
                <w:sz w:val="28"/>
              </w:rPr>
            </w:pPr>
            <w:proofErr w:type="gramStart"/>
            <w:r>
              <w:rPr>
                <w:rFonts w:ascii="Arial"/>
                <w:b/>
                <w:color w:val="171615"/>
                <w:sz w:val="28"/>
              </w:rPr>
              <w:t>vernier</w:t>
            </w:r>
            <w:proofErr w:type="gramEnd"/>
            <w:r>
              <w:rPr>
                <w:rFonts w:ascii="Arial"/>
                <w:b/>
                <w:color w:val="171615"/>
                <w:spacing w:val="-2"/>
                <w:sz w:val="28"/>
              </w:rPr>
              <w:t xml:space="preserve"> </w:t>
            </w:r>
            <w:r>
              <w:rPr>
                <w:rFonts w:ascii="Arial"/>
                <w:b/>
                <w:color w:val="171615"/>
                <w:sz w:val="28"/>
              </w:rPr>
              <w:t>au</w:t>
            </w:r>
            <w:r>
              <w:rPr>
                <w:rFonts w:ascii="Arial"/>
                <w:b/>
                <w:color w:val="171615"/>
                <w:spacing w:val="1"/>
                <w:sz w:val="28"/>
              </w:rPr>
              <w:t xml:space="preserve"> </w:t>
            </w:r>
            <w:r>
              <w:rPr>
                <w:rFonts w:ascii="Arial"/>
                <w:b/>
                <w:color w:val="171615"/>
                <w:sz w:val="28"/>
              </w:rPr>
              <w:t>1/50</w:t>
            </w:r>
          </w:p>
          <w:p w14:paraId="319E3EFE" w14:textId="77777777" w:rsidR="0014637D" w:rsidRDefault="0014637D" w:rsidP="00CA2B36">
            <w:pPr>
              <w:spacing w:line="276" w:lineRule="auto"/>
              <w:rPr>
                <w:rFonts w:ascii="Arial" w:hAnsi="Arial MT"/>
                <w:b/>
                <w:sz w:val="28"/>
              </w:rPr>
            </w:pPr>
          </w:p>
          <w:p w14:paraId="4DA7C1D8" w14:textId="6520AF4E" w:rsidR="0025499B" w:rsidRDefault="00CA2B36" w:rsidP="00CA2B36">
            <w:pPr>
              <w:spacing w:line="276" w:lineRule="auto"/>
              <w:ind w:right="93"/>
            </w:pPr>
            <w:r>
              <w:rPr>
                <w:color w:val="171615"/>
              </w:rPr>
              <w:t xml:space="preserve">- </w:t>
            </w:r>
            <w:r w:rsidR="0025499B">
              <w:rPr>
                <w:color w:val="171615"/>
              </w:rPr>
              <w:t>Amener les becs du pied à</w:t>
            </w:r>
            <w:r w:rsidR="0025499B">
              <w:rPr>
                <w:color w:val="171615"/>
                <w:spacing w:val="1"/>
              </w:rPr>
              <w:t xml:space="preserve"> </w:t>
            </w:r>
            <w:r w:rsidR="0025499B">
              <w:rPr>
                <w:color w:val="171615"/>
              </w:rPr>
              <w:t xml:space="preserve">coulisse en </w:t>
            </w:r>
            <w:r w:rsidR="0025499B">
              <w:rPr>
                <w:rFonts w:ascii="Arial" w:hAnsi="Arial"/>
                <w:b/>
                <w:color w:val="171615"/>
              </w:rPr>
              <w:t>contact avec la pièce</w:t>
            </w:r>
            <w:r w:rsidR="0025499B">
              <w:rPr>
                <w:rFonts w:ascii="Arial" w:hAnsi="Arial"/>
                <w:b/>
                <w:color w:val="171615"/>
                <w:spacing w:val="-64"/>
              </w:rPr>
              <w:t xml:space="preserve"> </w:t>
            </w:r>
            <w:r w:rsidR="0025499B">
              <w:rPr>
                <w:color w:val="171615"/>
              </w:rPr>
              <w:t>à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mesurer</w:t>
            </w:r>
          </w:p>
          <w:p w14:paraId="5D7C6C72" w14:textId="10599471" w:rsidR="0025499B" w:rsidRDefault="00CA2B36" w:rsidP="00CA2B36">
            <w:pPr>
              <w:spacing w:line="276" w:lineRule="auto"/>
              <w:ind w:right="307"/>
            </w:pPr>
            <w:r>
              <w:rPr>
                <w:rFonts w:ascii="Arial" w:hAnsi="Arial"/>
                <w:b/>
                <w:color w:val="171615"/>
              </w:rPr>
              <w:t>-</w:t>
            </w:r>
            <w:r w:rsidR="0025499B">
              <w:rPr>
                <w:rFonts w:ascii="Arial" w:hAnsi="Arial"/>
                <w:b/>
                <w:color w:val="171615"/>
              </w:rPr>
              <w:t xml:space="preserve">Serrer modérément </w:t>
            </w:r>
            <w:r w:rsidR="0025499B">
              <w:rPr>
                <w:color w:val="171615"/>
              </w:rPr>
              <w:t>en vérifiant</w:t>
            </w:r>
            <w:r w:rsidR="0025499B">
              <w:rPr>
                <w:color w:val="171615"/>
                <w:spacing w:val="-64"/>
              </w:rPr>
              <w:t xml:space="preserve"> </w:t>
            </w:r>
            <w:r w:rsidR="0025499B">
              <w:rPr>
                <w:color w:val="171615"/>
              </w:rPr>
              <w:t>que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les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becs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sont</w:t>
            </w:r>
            <w:r w:rsidR="0025499B">
              <w:rPr>
                <w:color w:val="171615"/>
                <w:spacing w:val="-2"/>
              </w:rPr>
              <w:t xml:space="preserve"> </w:t>
            </w:r>
            <w:r w:rsidR="0025499B">
              <w:rPr>
                <w:color w:val="171615"/>
              </w:rPr>
              <w:t>bien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en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appui.</w:t>
            </w:r>
          </w:p>
          <w:p w14:paraId="0AF3B93C" w14:textId="57A064E1" w:rsidR="0025499B" w:rsidRDefault="00CA2B36" w:rsidP="00CA2B36">
            <w:pPr>
              <w:spacing w:line="276" w:lineRule="auto"/>
              <w:ind w:right="173"/>
            </w:pPr>
            <w:r>
              <w:rPr>
                <w:rFonts w:ascii="Arial" w:hAnsi="Arial"/>
                <w:b/>
                <w:color w:val="171615"/>
              </w:rPr>
              <w:t>-</w:t>
            </w:r>
            <w:r w:rsidR="0025499B">
              <w:rPr>
                <w:rFonts w:ascii="Arial" w:hAnsi="Arial"/>
                <w:b/>
                <w:color w:val="171615"/>
              </w:rPr>
              <w:t xml:space="preserve">Lire sur la règle </w:t>
            </w:r>
            <w:r w:rsidR="0025499B">
              <w:rPr>
                <w:color w:val="171615"/>
              </w:rPr>
              <w:t>le nombre entier</w:t>
            </w:r>
            <w:r w:rsidR="0025499B">
              <w:rPr>
                <w:color w:val="171615"/>
                <w:spacing w:val="-64"/>
              </w:rPr>
              <w:t xml:space="preserve"> </w:t>
            </w:r>
            <w:r w:rsidR="0014637D">
              <w:rPr>
                <w:color w:val="171615"/>
                <w:spacing w:val="-64"/>
              </w:rPr>
              <w:t xml:space="preserve">    </w:t>
            </w:r>
            <w:r w:rsidR="0025499B">
              <w:rPr>
                <w:color w:val="171615"/>
              </w:rPr>
              <w:t>de mm avant le zéro du vernier.</w:t>
            </w:r>
            <w:r w:rsidR="0025499B">
              <w:rPr>
                <w:color w:val="171615"/>
                <w:spacing w:val="1"/>
              </w:rPr>
              <w:t xml:space="preserve"> </w:t>
            </w:r>
            <w:r w:rsidR="0025499B">
              <w:rPr>
                <w:color w:val="171615"/>
              </w:rPr>
              <w:t>(</w:t>
            </w:r>
            <w:proofErr w:type="gramStart"/>
            <w:r w:rsidR="0025499B">
              <w:rPr>
                <w:color w:val="171615"/>
              </w:rPr>
              <w:t>côte</w:t>
            </w:r>
            <w:proofErr w:type="gramEnd"/>
            <w:r w:rsidR="0025499B">
              <w:rPr>
                <w:color w:val="171615"/>
                <w:spacing w:val="-2"/>
              </w:rPr>
              <w:t xml:space="preserve"> </w:t>
            </w:r>
            <w:r w:rsidR="0025499B">
              <w:rPr>
                <w:color w:val="171615"/>
              </w:rPr>
              <w:t>nominale)</w:t>
            </w:r>
          </w:p>
          <w:p w14:paraId="2DDD0984" w14:textId="691ECFC6" w:rsidR="0025499B" w:rsidRDefault="00CA2B36" w:rsidP="00CA2B36">
            <w:pPr>
              <w:spacing w:line="276" w:lineRule="auto"/>
              <w:ind w:right="159"/>
            </w:pPr>
            <w:r>
              <w:rPr>
                <w:rFonts w:ascii="Arial" w:hAnsi="Arial"/>
                <w:b/>
                <w:color w:val="171615"/>
              </w:rPr>
              <w:t xml:space="preserve"> - </w:t>
            </w:r>
            <w:r w:rsidR="0025499B">
              <w:rPr>
                <w:rFonts w:ascii="Arial" w:hAnsi="Arial"/>
                <w:b/>
                <w:color w:val="171615"/>
              </w:rPr>
              <w:t xml:space="preserve">Rechercher sur le VERNIER </w:t>
            </w:r>
            <w:r w:rsidR="0025499B">
              <w:rPr>
                <w:color w:val="171615"/>
              </w:rPr>
              <w:t>la</w:t>
            </w:r>
            <w:r w:rsidR="0025499B">
              <w:rPr>
                <w:color w:val="171615"/>
                <w:spacing w:val="1"/>
              </w:rPr>
              <w:t xml:space="preserve"> </w:t>
            </w:r>
            <w:r w:rsidR="0025499B">
              <w:rPr>
                <w:color w:val="171615"/>
              </w:rPr>
              <w:t>graduation la mieux alignée à une</w:t>
            </w:r>
            <w:r w:rsidR="0025499B">
              <w:rPr>
                <w:color w:val="171615"/>
                <w:spacing w:val="-64"/>
              </w:rPr>
              <w:t xml:space="preserve"> </w:t>
            </w:r>
            <w:r w:rsidR="0025499B">
              <w:rPr>
                <w:color w:val="171615"/>
              </w:rPr>
              <w:t>graduation</w:t>
            </w:r>
            <w:r w:rsidR="0025499B">
              <w:rPr>
                <w:color w:val="171615"/>
                <w:spacing w:val="-2"/>
              </w:rPr>
              <w:t xml:space="preserve"> </w:t>
            </w:r>
            <w:r w:rsidR="0025499B">
              <w:rPr>
                <w:color w:val="171615"/>
              </w:rPr>
              <w:t>de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la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REGLE.</w:t>
            </w:r>
          </w:p>
          <w:p w14:paraId="24686DCC" w14:textId="061E440C" w:rsidR="00EB50DD" w:rsidRPr="00CA2B36" w:rsidRDefault="00CA2B36" w:rsidP="00CA2B36">
            <w:pPr>
              <w:spacing w:line="276" w:lineRule="auto"/>
              <w:ind w:right="114"/>
            </w:pPr>
            <w:r>
              <w:rPr>
                <w:rFonts w:ascii="Arial" w:hAnsi="Arial"/>
                <w:b/>
                <w:color w:val="171615"/>
              </w:rPr>
              <w:t xml:space="preserve">- </w:t>
            </w:r>
            <w:r w:rsidR="0025499B">
              <w:rPr>
                <w:rFonts w:ascii="Arial" w:hAnsi="Arial"/>
                <w:b/>
                <w:color w:val="171615"/>
              </w:rPr>
              <w:t xml:space="preserve">COMPTER </w:t>
            </w:r>
            <w:r w:rsidR="0025499B">
              <w:rPr>
                <w:color w:val="171615"/>
              </w:rPr>
              <w:t>le nombre de</w:t>
            </w:r>
            <w:r w:rsidR="0025499B">
              <w:rPr>
                <w:color w:val="171615"/>
                <w:spacing w:val="1"/>
              </w:rPr>
              <w:t xml:space="preserve"> </w:t>
            </w:r>
            <w:r w:rsidR="0025499B">
              <w:rPr>
                <w:color w:val="171615"/>
              </w:rPr>
              <w:t>graduations situées entre le zéro</w:t>
            </w:r>
            <w:r w:rsidR="0025499B">
              <w:rPr>
                <w:color w:val="171615"/>
                <w:spacing w:val="1"/>
              </w:rPr>
              <w:t xml:space="preserve"> </w:t>
            </w:r>
            <w:r w:rsidR="0025499B">
              <w:rPr>
                <w:color w:val="171615"/>
              </w:rPr>
              <w:t>du</w:t>
            </w:r>
            <w:r w:rsidR="0025499B">
              <w:rPr>
                <w:color w:val="171615"/>
                <w:spacing w:val="-2"/>
              </w:rPr>
              <w:t xml:space="preserve"> </w:t>
            </w:r>
            <w:r w:rsidR="0025499B">
              <w:rPr>
                <w:color w:val="171615"/>
              </w:rPr>
              <w:t>vernier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et</w:t>
            </w:r>
            <w:r w:rsidR="0025499B">
              <w:rPr>
                <w:color w:val="171615"/>
                <w:spacing w:val="-3"/>
              </w:rPr>
              <w:t xml:space="preserve"> </w:t>
            </w:r>
            <w:r w:rsidR="0025499B">
              <w:rPr>
                <w:color w:val="171615"/>
              </w:rPr>
              <w:t>la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graduation</w:t>
            </w:r>
            <w:r w:rsidR="0025499B">
              <w:rPr>
                <w:color w:val="171615"/>
                <w:spacing w:val="-1"/>
              </w:rPr>
              <w:t xml:space="preserve"> </w:t>
            </w:r>
            <w:r w:rsidR="0025499B">
              <w:rPr>
                <w:color w:val="171615"/>
              </w:rPr>
              <w:t>trouvée</w:t>
            </w:r>
          </w:p>
        </w:tc>
        <w:tc>
          <w:tcPr>
            <w:tcW w:w="5494" w:type="dxa"/>
          </w:tcPr>
          <w:p w14:paraId="1B9DC3B9" w14:textId="567C90F8" w:rsidR="00EB50DD" w:rsidRDefault="00164E31" w:rsidP="00CA2B36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03D262B3" wp14:editId="2D3E681F">
                  <wp:extent cx="2238375" cy="2676525"/>
                  <wp:effectExtent l="0" t="0" r="9525" b="9525"/>
                  <wp:docPr id="100" name="Imag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8375" cy="2676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3CEF85" w14:textId="3C40A256" w:rsidR="0025499B" w:rsidRPr="0025499B" w:rsidRDefault="0025499B" w:rsidP="00CA2B36">
            <w:pPr>
              <w:rPr>
                <w:rFonts w:ascii="Times New Roman" w:hAnsi="Times New Roman" w:cs="Times New Roman"/>
              </w:rPr>
            </w:pPr>
            <w:r w:rsidRPr="0025499B">
              <w:rPr>
                <w:rFonts w:ascii="Times New Roman" w:hAnsi="Times New Roman" w:cs="Times New Roman"/>
              </w:rPr>
              <w:t xml:space="preserve">Sur </w:t>
            </w:r>
            <w:r w:rsidR="00CA2B36" w:rsidRPr="0025499B">
              <w:rPr>
                <w:rFonts w:ascii="Times New Roman" w:hAnsi="Times New Roman" w:cs="Times New Roman"/>
              </w:rPr>
              <w:t>l’exemple :</w:t>
            </w:r>
          </w:p>
          <w:p w14:paraId="36AC490C" w14:textId="77777777" w:rsidR="00EB50DD" w:rsidRDefault="00CA2B36" w:rsidP="00CA2B36">
            <w:pPr>
              <w:rPr>
                <w:rFonts w:ascii="Times New Roman" w:hAnsi="Times New Roman" w:cs="Times New Roman"/>
              </w:rPr>
            </w:pPr>
            <w:r w:rsidRPr="0025499B">
              <w:rPr>
                <w:rFonts w:ascii="Times New Roman" w:hAnsi="Times New Roman" w:cs="Times New Roman"/>
              </w:rPr>
              <w:t>Le diamètre extérieur</w:t>
            </w:r>
            <w:r w:rsidR="0025499B" w:rsidRPr="0025499B">
              <w:rPr>
                <w:rFonts w:ascii="Times New Roman" w:hAnsi="Times New Roman" w:cs="Times New Roman"/>
              </w:rPr>
              <w:t xml:space="preserve"> de la pièce est de 16,76 mm (avec une précision de 0,02 mm)</w:t>
            </w:r>
          </w:p>
          <w:p w14:paraId="5548F0F1" w14:textId="4E2D308C" w:rsidR="00CA2B36" w:rsidRDefault="00CA2B36" w:rsidP="00CA2B36">
            <w:pPr>
              <w:rPr>
                <w:rFonts w:ascii="Times New Roman" w:hAnsi="Times New Roman" w:cs="Times New Roman"/>
              </w:rPr>
            </w:pPr>
          </w:p>
        </w:tc>
      </w:tr>
    </w:tbl>
    <w:p w14:paraId="087441BB" w14:textId="52289FE1" w:rsidR="00294BB2" w:rsidRDefault="00294BB2" w:rsidP="00823B8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008BBFED" w14:textId="4779311C" w:rsidR="005B2408" w:rsidRPr="000E60D9" w:rsidRDefault="004D2108" w:rsidP="000E60D9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b/>
          <w:bCs/>
        </w:rPr>
      </w:pPr>
      <w:r w:rsidRPr="008F0E67">
        <w:rPr>
          <w:rFonts w:ascii="Times New Roman" w:hAnsi="Times New Roman" w:cs="Times New Roman"/>
          <w:b/>
          <w:bCs/>
          <w:sz w:val="32"/>
          <w:szCs w:val="28"/>
          <w:u w:val="single"/>
        </w:rPr>
        <w:lastRenderedPageBreak/>
        <w:t xml:space="preserve"> Utilisation du Pied à Coulisse</w:t>
      </w:r>
    </w:p>
    <w:p w14:paraId="77DFF77B" w14:textId="31B28D7A" w:rsidR="004D2108" w:rsidRDefault="004D2108" w:rsidP="004D2108">
      <w:pPr>
        <w:pStyle w:val="Paragraphedeliste"/>
        <w:numPr>
          <w:ilvl w:val="1"/>
          <w:numId w:val="28"/>
        </w:numPr>
        <w:spacing w:after="0" w:line="360" w:lineRule="auto"/>
        <w:ind w:left="0" w:firstLine="0"/>
        <w:rPr>
          <w:rFonts w:ascii="Times New Roman" w:hAnsi="Times New Roman" w:cs="Times New Roman"/>
          <w:b/>
          <w:bCs/>
        </w:rPr>
      </w:pPr>
      <w:r w:rsidRPr="004D2108">
        <w:rPr>
          <w:rFonts w:ascii="Times New Roman" w:hAnsi="Times New Roman" w:cs="Times New Roman"/>
        </w:rPr>
        <w:t xml:space="preserve">Vous disposez de plusieurs types de bouchons, </w:t>
      </w:r>
      <w:r w:rsidRPr="004D2108">
        <w:rPr>
          <w:rFonts w:ascii="Times New Roman" w:hAnsi="Times New Roman" w:cs="Times New Roman"/>
          <w:b/>
          <w:bCs/>
        </w:rPr>
        <w:t>réaliser</w:t>
      </w:r>
      <w:r w:rsidRPr="004D2108">
        <w:rPr>
          <w:rFonts w:ascii="Times New Roman" w:hAnsi="Times New Roman" w:cs="Times New Roman"/>
        </w:rPr>
        <w:t xml:space="preserve"> l</w:t>
      </w:r>
      <w:r w:rsidR="000E60D9">
        <w:rPr>
          <w:rFonts w:ascii="Times New Roman" w:hAnsi="Times New Roman" w:cs="Times New Roman"/>
        </w:rPr>
        <w:t>es</w:t>
      </w:r>
      <w:r>
        <w:rPr>
          <w:rFonts w:ascii="Times New Roman" w:hAnsi="Times New Roman" w:cs="Times New Roman"/>
        </w:rPr>
        <w:t xml:space="preserve"> </w:t>
      </w:r>
      <w:r w:rsidRPr="004D2108">
        <w:rPr>
          <w:rFonts w:ascii="Times New Roman" w:hAnsi="Times New Roman" w:cs="Times New Roman"/>
        </w:rPr>
        <w:t>mesure</w:t>
      </w:r>
      <w:r w:rsidR="000E60D9">
        <w:rPr>
          <w:rFonts w:ascii="Times New Roman" w:hAnsi="Times New Roman" w:cs="Times New Roman"/>
        </w:rPr>
        <w:t>s</w:t>
      </w:r>
      <w:r w:rsidRPr="004D2108">
        <w:rPr>
          <w:rFonts w:ascii="Times New Roman" w:hAnsi="Times New Roman" w:cs="Times New Roman"/>
        </w:rPr>
        <w:t xml:space="preserve"> des côtes demandés</w:t>
      </w:r>
      <w:r w:rsidR="000E60D9">
        <w:rPr>
          <w:rFonts w:ascii="Times New Roman" w:hAnsi="Times New Roman" w:cs="Times New Roman"/>
          <w:b/>
          <w:bCs/>
        </w:rPr>
        <w:t xml:space="preserve"> et les convertir en centimètre.</w:t>
      </w:r>
    </w:p>
    <w:p w14:paraId="3E0EB772" w14:textId="2777FCA3" w:rsidR="005B2408" w:rsidRPr="000E60D9" w:rsidRDefault="005B2408" w:rsidP="005B2408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b/>
          <w:bCs/>
          <w:sz w:val="8"/>
          <w:szCs w:val="6"/>
        </w:rPr>
      </w:pPr>
    </w:p>
    <w:tbl>
      <w:tblPr>
        <w:tblStyle w:val="Grilledutableau"/>
        <w:tblW w:w="10604" w:type="dxa"/>
        <w:tblInd w:w="-856" w:type="dxa"/>
        <w:tblLook w:val="04A0" w:firstRow="1" w:lastRow="0" w:firstColumn="1" w:lastColumn="0" w:noHBand="0" w:noVBand="1"/>
      </w:tblPr>
      <w:tblGrid>
        <w:gridCol w:w="2660"/>
        <w:gridCol w:w="2814"/>
        <w:gridCol w:w="2514"/>
        <w:gridCol w:w="2616"/>
      </w:tblGrid>
      <w:tr w:rsidR="00E87BA7" w14:paraId="14717711" w14:textId="70635043" w:rsidTr="000E60D9">
        <w:trPr>
          <w:trHeight w:val="2534"/>
        </w:trPr>
        <w:tc>
          <w:tcPr>
            <w:tcW w:w="2660" w:type="dxa"/>
            <w:vAlign w:val="center"/>
          </w:tcPr>
          <w:p w14:paraId="4608D8B0" w14:textId="640071F5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Les bouchons</w:t>
            </w:r>
          </w:p>
        </w:tc>
        <w:tc>
          <w:tcPr>
            <w:tcW w:w="2814" w:type="dxa"/>
            <w:vAlign w:val="center"/>
          </w:tcPr>
          <w:p w14:paraId="5C6DA15E" w14:textId="580E9B16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43608E75" wp14:editId="6A45F4D2">
                  <wp:extent cx="1466850" cy="1581150"/>
                  <wp:effectExtent l="0" t="0" r="0" b="0"/>
                  <wp:docPr id="12310" name="Image 123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4" w:type="dxa"/>
            <w:vAlign w:val="center"/>
          </w:tcPr>
          <w:p w14:paraId="74D46D49" w14:textId="0DC69F4A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2B622851" wp14:editId="123E7B02">
                  <wp:extent cx="1390650" cy="1228725"/>
                  <wp:effectExtent l="0" t="0" r="0" b="9525"/>
                  <wp:docPr id="12311" name="Image 123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6" w:type="dxa"/>
          </w:tcPr>
          <w:p w14:paraId="2D0B1586" w14:textId="07E6F1C6" w:rsidR="00E87BA7" w:rsidRDefault="00E87BA7" w:rsidP="00E87BA7">
            <w:pPr>
              <w:pStyle w:val="Paragraphedeliste"/>
              <w:spacing w:line="360" w:lineRule="auto"/>
              <w:ind w:left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08768" behindDoc="0" locked="0" layoutInCell="1" allowOverlap="1" wp14:anchorId="41D5E271" wp14:editId="5AE23841">
                  <wp:simplePos x="0" y="0"/>
                  <wp:positionH relativeFrom="column">
                    <wp:posOffset>-8255</wp:posOffset>
                  </wp:positionH>
                  <wp:positionV relativeFrom="paragraph">
                    <wp:posOffset>114665</wp:posOffset>
                  </wp:positionV>
                  <wp:extent cx="1517430" cy="1333500"/>
                  <wp:effectExtent l="0" t="0" r="6985" b="0"/>
                  <wp:wrapThrough wrapText="bothSides">
                    <wp:wrapPolygon edited="0">
                      <wp:start x="0" y="0"/>
                      <wp:lineTo x="0" y="21291"/>
                      <wp:lineTo x="21428" y="21291"/>
                      <wp:lineTo x="21428" y="0"/>
                      <wp:lineTo x="0" y="0"/>
                    </wp:wrapPolygon>
                  </wp:wrapThrough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43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E87BA7" w14:paraId="7F365341" w14:textId="1D458C60" w:rsidTr="000E60D9">
        <w:trPr>
          <w:trHeight w:val="405"/>
        </w:trPr>
        <w:tc>
          <w:tcPr>
            <w:tcW w:w="2660" w:type="dxa"/>
          </w:tcPr>
          <w:p w14:paraId="5FF1903B" w14:textId="53254949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 diamètre en mm</w:t>
            </w:r>
          </w:p>
        </w:tc>
        <w:tc>
          <w:tcPr>
            <w:tcW w:w="2814" w:type="dxa"/>
          </w:tcPr>
          <w:p w14:paraId="51370518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</w:tcPr>
          <w:p w14:paraId="46CB4581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</w:tcPr>
          <w:p w14:paraId="1026F86C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0E60D9" w14:paraId="6295E92A" w14:textId="77777777" w:rsidTr="000E60D9">
        <w:trPr>
          <w:trHeight w:val="405"/>
        </w:trPr>
        <w:tc>
          <w:tcPr>
            <w:tcW w:w="2660" w:type="dxa"/>
            <w:shd w:val="clear" w:color="auto" w:fill="D9D9D9" w:themeFill="background2" w:themeFillShade="D9"/>
          </w:tcPr>
          <w:p w14:paraId="01CEA2B9" w14:textId="520351BD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 diamètre en cm</w:t>
            </w:r>
          </w:p>
        </w:tc>
        <w:tc>
          <w:tcPr>
            <w:tcW w:w="2814" w:type="dxa"/>
            <w:shd w:val="clear" w:color="auto" w:fill="D9D9D9" w:themeFill="background2" w:themeFillShade="D9"/>
          </w:tcPr>
          <w:p w14:paraId="6F455105" w14:textId="77777777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  <w:shd w:val="clear" w:color="auto" w:fill="D9D9D9" w:themeFill="background2" w:themeFillShade="D9"/>
          </w:tcPr>
          <w:p w14:paraId="51422767" w14:textId="77777777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  <w:shd w:val="clear" w:color="auto" w:fill="D9D9D9" w:themeFill="background2" w:themeFillShade="D9"/>
          </w:tcPr>
          <w:p w14:paraId="71EE6B43" w14:textId="77777777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E87BA7" w14:paraId="47CB8108" w14:textId="42150DE4" w:rsidTr="000E60D9">
        <w:trPr>
          <w:trHeight w:val="391"/>
        </w:trPr>
        <w:tc>
          <w:tcPr>
            <w:tcW w:w="2660" w:type="dxa"/>
          </w:tcPr>
          <w:p w14:paraId="25606827" w14:textId="20DFF7D6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L’épaisseur en mm</w:t>
            </w:r>
          </w:p>
        </w:tc>
        <w:tc>
          <w:tcPr>
            <w:tcW w:w="2814" w:type="dxa"/>
          </w:tcPr>
          <w:p w14:paraId="7E886D44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</w:tcPr>
          <w:p w14:paraId="52D4C662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  <w:shd w:val="clear" w:color="auto" w:fill="000000" w:themeFill="text1"/>
          </w:tcPr>
          <w:p w14:paraId="3CC2C8AF" w14:textId="77777777" w:rsidR="00E87BA7" w:rsidRDefault="00E87BA7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0E60D9" w14:paraId="2E5FC327" w14:textId="77777777" w:rsidTr="000E60D9">
        <w:trPr>
          <w:trHeight w:val="391"/>
        </w:trPr>
        <w:tc>
          <w:tcPr>
            <w:tcW w:w="2660" w:type="dxa"/>
            <w:shd w:val="clear" w:color="auto" w:fill="D9D9D9" w:themeFill="background2" w:themeFillShade="D9"/>
          </w:tcPr>
          <w:p w14:paraId="75A3B2C3" w14:textId="0E1EEDA1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L’épaisseur en cm</w:t>
            </w:r>
          </w:p>
        </w:tc>
        <w:tc>
          <w:tcPr>
            <w:tcW w:w="2814" w:type="dxa"/>
            <w:shd w:val="clear" w:color="auto" w:fill="D9D9D9" w:themeFill="background2" w:themeFillShade="D9"/>
          </w:tcPr>
          <w:p w14:paraId="240DE1C5" w14:textId="77777777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  <w:shd w:val="clear" w:color="auto" w:fill="D9D9D9" w:themeFill="background2" w:themeFillShade="D9"/>
          </w:tcPr>
          <w:p w14:paraId="439B1104" w14:textId="4CE4AC7E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  <w:shd w:val="clear" w:color="auto" w:fill="000000" w:themeFill="text1"/>
          </w:tcPr>
          <w:p w14:paraId="2EE8A71D" w14:textId="77777777" w:rsidR="000E60D9" w:rsidRDefault="000E60D9" w:rsidP="005B2408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1FB9C9EB" w14:textId="49D1DB51" w:rsidR="004D2108" w:rsidRDefault="004D2108" w:rsidP="000E60D9">
      <w:pPr>
        <w:spacing w:after="0" w:line="360" w:lineRule="auto"/>
        <w:rPr>
          <w:rFonts w:ascii="Times New Roman" w:hAnsi="Times New Roman" w:cs="Times New Roman"/>
          <w:b/>
          <w:bCs/>
          <w:sz w:val="8"/>
          <w:szCs w:val="6"/>
        </w:rPr>
      </w:pPr>
    </w:p>
    <w:p w14:paraId="2899CCC0" w14:textId="19916902" w:rsidR="000E60D9" w:rsidRDefault="00BD71E7" w:rsidP="000E60D9">
      <w:pPr>
        <w:spacing w:after="0" w:line="360" w:lineRule="auto"/>
        <w:rPr>
          <w:rFonts w:ascii="Times New Roman" w:hAnsi="Times New Roman" w:cs="Times New Roman"/>
          <w:b/>
          <w:bCs/>
          <w:sz w:val="8"/>
          <w:szCs w:val="6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18336" behindDoc="0" locked="0" layoutInCell="1" allowOverlap="1" wp14:anchorId="78F9C2CB" wp14:editId="345D8AEA">
            <wp:simplePos x="0" y="0"/>
            <wp:positionH relativeFrom="column">
              <wp:posOffset>5114925</wp:posOffset>
            </wp:positionH>
            <wp:positionV relativeFrom="paragraph">
              <wp:posOffset>16510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15" name="Image 1231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04000" behindDoc="0" locked="0" layoutInCell="1" allowOverlap="1" wp14:anchorId="20C651E1" wp14:editId="6C0F16A4">
            <wp:simplePos x="0" y="0"/>
            <wp:positionH relativeFrom="column">
              <wp:posOffset>4762500</wp:posOffset>
            </wp:positionH>
            <wp:positionV relativeFrom="paragraph">
              <wp:posOffset>19685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3" name="Image 1230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10144" behindDoc="0" locked="0" layoutInCell="1" allowOverlap="1" wp14:anchorId="0ED05706" wp14:editId="0509EF40">
            <wp:simplePos x="0" y="0"/>
            <wp:positionH relativeFrom="column">
              <wp:posOffset>3983355</wp:posOffset>
            </wp:positionH>
            <wp:positionV relativeFrom="paragraph">
              <wp:posOffset>12700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6" name="Image 12306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08096" behindDoc="0" locked="0" layoutInCell="1" allowOverlap="1" wp14:anchorId="37FB69B5" wp14:editId="7975FB6C">
            <wp:simplePos x="0" y="0"/>
            <wp:positionH relativeFrom="column">
              <wp:posOffset>3657600</wp:posOffset>
            </wp:positionH>
            <wp:positionV relativeFrom="paragraph">
              <wp:posOffset>19685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5" name="Image 1230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06048" behindDoc="0" locked="0" layoutInCell="1" allowOverlap="1" wp14:anchorId="504F8C30" wp14:editId="1608CD70">
            <wp:simplePos x="0" y="0"/>
            <wp:positionH relativeFrom="column">
              <wp:posOffset>3346450</wp:posOffset>
            </wp:positionH>
            <wp:positionV relativeFrom="paragraph">
              <wp:posOffset>15875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4" name="Image 12304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899904" behindDoc="0" locked="0" layoutInCell="1" allowOverlap="1" wp14:anchorId="7BDCFE86" wp14:editId="0256E58A">
            <wp:simplePos x="0" y="0"/>
            <wp:positionH relativeFrom="column">
              <wp:posOffset>3038475</wp:posOffset>
            </wp:positionH>
            <wp:positionV relativeFrom="paragraph">
              <wp:posOffset>13335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1" name="Image 12301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12192" behindDoc="0" locked="0" layoutInCell="1" allowOverlap="1" wp14:anchorId="5FD16FE7" wp14:editId="51B0D558">
            <wp:simplePos x="0" y="0"/>
            <wp:positionH relativeFrom="column">
              <wp:posOffset>2238375</wp:posOffset>
            </wp:positionH>
            <wp:positionV relativeFrom="paragraph">
              <wp:posOffset>19685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7" name="Image 1230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14240" behindDoc="0" locked="0" layoutInCell="1" allowOverlap="1" wp14:anchorId="48C96B43" wp14:editId="21CEE37E">
            <wp:simplePos x="0" y="0"/>
            <wp:positionH relativeFrom="column">
              <wp:posOffset>1933575</wp:posOffset>
            </wp:positionH>
            <wp:positionV relativeFrom="paragraph">
              <wp:posOffset>18415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9" name="Image 12309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16288" behindDoc="0" locked="0" layoutInCell="1" allowOverlap="1" wp14:anchorId="6B926DBD" wp14:editId="369DB56A">
            <wp:simplePos x="0" y="0"/>
            <wp:positionH relativeFrom="column">
              <wp:posOffset>1630680</wp:posOffset>
            </wp:positionH>
            <wp:positionV relativeFrom="paragraph">
              <wp:posOffset>16510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12" name="Image 1231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01952" behindDoc="0" locked="0" layoutInCell="1" allowOverlap="1" wp14:anchorId="585B1B42" wp14:editId="6019FF17">
            <wp:simplePos x="0" y="0"/>
            <wp:positionH relativeFrom="column">
              <wp:posOffset>1326515</wp:posOffset>
            </wp:positionH>
            <wp:positionV relativeFrom="paragraph">
              <wp:posOffset>12065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02" name="Image 1230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6A20E2" w14:textId="7E1D38FE" w:rsidR="00BD71E7" w:rsidRDefault="00BD71E7" w:rsidP="000E60D9">
      <w:pPr>
        <w:spacing w:after="0" w:line="360" w:lineRule="auto"/>
        <w:rPr>
          <w:rFonts w:ascii="Times New Roman" w:hAnsi="Times New Roman" w:cs="Times New Roman"/>
          <w:b/>
          <w:bCs/>
          <w:sz w:val="8"/>
          <w:szCs w:val="6"/>
        </w:rPr>
      </w:pPr>
    </w:p>
    <w:p w14:paraId="029594CF" w14:textId="06B896F1" w:rsidR="00BD71E7" w:rsidRDefault="00BD71E7" w:rsidP="000E60D9">
      <w:pPr>
        <w:spacing w:after="0" w:line="360" w:lineRule="auto"/>
        <w:rPr>
          <w:rFonts w:ascii="Times New Roman" w:hAnsi="Times New Roman" w:cs="Times New Roman"/>
          <w:b/>
          <w:bCs/>
          <w:sz w:val="8"/>
          <w:szCs w:val="6"/>
        </w:rPr>
      </w:pPr>
    </w:p>
    <w:p w14:paraId="56F162D6" w14:textId="2657113A" w:rsidR="00BD71E7" w:rsidRPr="000E60D9" w:rsidRDefault="00BD71E7" w:rsidP="000E60D9">
      <w:pPr>
        <w:spacing w:after="0" w:line="360" w:lineRule="auto"/>
        <w:rPr>
          <w:rFonts w:ascii="Times New Roman" w:hAnsi="Times New Roman" w:cs="Times New Roman"/>
          <w:b/>
          <w:bCs/>
          <w:sz w:val="8"/>
          <w:szCs w:val="6"/>
        </w:rPr>
      </w:pPr>
    </w:p>
    <w:p w14:paraId="68C72A55" w14:textId="03EEE002" w:rsidR="000E60D9" w:rsidRPr="00BD71E7" w:rsidRDefault="000E60D9" w:rsidP="00BD71E7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6A07983B" w14:textId="75B155DD" w:rsidR="000E60D9" w:rsidRDefault="000E60D9" w:rsidP="004D2108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tbl>
      <w:tblPr>
        <w:tblStyle w:val="Grilledutableau"/>
        <w:tblpPr w:leftFromText="141" w:rightFromText="141" w:vertAnchor="text" w:horzAnchor="page" w:tblpX="901" w:tblpY="121"/>
        <w:tblW w:w="7450" w:type="dxa"/>
        <w:tblLook w:val="04A0" w:firstRow="1" w:lastRow="0" w:firstColumn="1" w:lastColumn="0" w:noHBand="0" w:noVBand="1"/>
      </w:tblPr>
      <w:tblGrid>
        <w:gridCol w:w="3853"/>
        <w:gridCol w:w="3597"/>
      </w:tblGrid>
      <w:tr w:rsidR="00BD71E7" w14:paraId="1769B5A4" w14:textId="77777777" w:rsidTr="00BD71E7">
        <w:trPr>
          <w:trHeight w:val="2570"/>
        </w:trPr>
        <w:tc>
          <w:tcPr>
            <w:tcW w:w="7450" w:type="dxa"/>
            <w:gridSpan w:val="2"/>
          </w:tcPr>
          <w:p w14:paraId="4F309FA7" w14:textId="77777777" w:rsidR="00BD71E7" w:rsidRDefault="00BD71E7" w:rsidP="00BD71E7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4007EBA8" wp14:editId="0AE85949">
                  <wp:extent cx="1409703" cy="1581150"/>
                  <wp:effectExtent l="0" t="0" r="0" b="0"/>
                  <wp:docPr id="12313" name="Image 12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16" cy="1581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D71E7" w14:paraId="4D44CE35" w14:textId="77777777" w:rsidTr="00BD71E7">
        <w:trPr>
          <w:trHeight w:val="411"/>
        </w:trPr>
        <w:tc>
          <w:tcPr>
            <w:tcW w:w="3853" w:type="dxa"/>
          </w:tcPr>
          <w:p w14:paraId="4D6A249A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Longueur en mm</w:t>
            </w:r>
          </w:p>
        </w:tc>
        <w:tc>
          <w:tcPr>
            <w:tcW w:w="3597" w:type="dxa"/>
          </w:tcPr>
          <w:p w14:paraId="7C0B017B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BD71E7" w14:paraId="0AB2191B" w14:textId="77777777" w:rsidTr="00BD71E7">
        <w:trPr>
          <w:trHeight w:val="396"/>
        </w:trPr>
        <w:tc>
          <w:tcPr>
            <w:tcW w:w="3853" w:type="dxa"/>
            <w:shd w:val="clear" w:color="auto" w:fill="D9D9D9" w:themeFill="background2" w:themeFillShade="D9"/>
          </w:tcPr>
          <w:p w14:paraId="63A7B147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Longueur en cm</w:t>
            </w:r>
          </w:p>
        </w:tc>
        <w:tc>
          <w:tcPr>
            <w:tcW w:w="3597" w:type="dxa"/>
            <w:shd w:val="clear" w:color="auto" w:fill="D9D9D9" w:themeFill="background2" w:themeFillShade="D9"/>
          </w:tcPr>
          <w:p w14:paraId="3348CB75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BD71E7" w14:paraId="66722C16" w14:textId="77777777" w:rsidTr="00BD71E7">
        <w:trPr>
          <w:trHeight w:val="396"/>
        </w:trPr>
        <w:tc>
          <w:tcPr>
            <w:tcW w:w="3853" w:type="dxa"/>
          </w:tcPr>
          <w:p w14:paraId="6D79CCDD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Largeur en mm</w:t>
            </w:r>
          </w:p>
        </w:tc>
        <w:tc>
          <w:tcPr>
            <w:tcW w:w="3597" w:type="dxa"/>
          </w:tcPr>
          <w:p w14:paraId="74B532FE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BD71E7" w14:paraId="73AFF2F1" w14:textId="77777777" w:rsidTr="00BD71E7">
        <w:trPr>
          <w:trHeight w:val="396"/>
        </w:trPr>
        <w:tc>
          <w:tcPr>
            <w:tcW w:w="3853" w:type="dxa"/>
            <w:shd w:val="clear" w:color="auto" w:fill="D9D9D9" w:themeFill="background2" w:themeFillShade="D9"/>
          </w:tcPr>
          <w:p w14:paraId="451244E6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Largeur en cm</w:t>
            </w:r>
          </w:p>
        </w:tc>
        <w:tc>
          <w:tcPr>
            <w:tcW w:w="3597" w:type="dxa"/>
            <w:shd w:val="clear" w:color="auto" w:fill="D9D9D9" w:themeFill="background2" w:themeFillShade="D9"/>
          </w:tcPr>
          <w:p w14:paraId="68E9FD86" w14:textId="77777777" w:rsidR="00BD71E7" w:rsidRDefault="00BD71E7" w:rsidP="00BD71E7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0CD908DA" w14:textId="1AA5175A" w:rsidR="000E60D9" w:rsidRDefault="000E60D9" w:rsidP="004D2108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026EA8EF" w14:textId="19F8F28D" w:rsidR="000E60D9" w:rsidRDefault="000E60D9" w:rsidP="004D2108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6C55AF63" w14:textId="0459F6AB" w:rsidR="004D2108" w:rsidRPr="000E60D9" w:rsidRDefault="004D2108" w:rsidP="000E60D9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17BF0555" w14:textId="75FAEDE9" w:rsidR="000E60D9" w:rsidRDefault="000E60D9" w:rsidP="000E60D9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24A083D2" w14:textId="2E04C203" w:rsidR="000E60D9" w:rsidRDefault="000E60D9" w:rsidP="000E60D9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0D3DD25D" w14:textId="26BA0655" w:rsidR="000E60D9" w:rsidRDefault="000E60D9" w:rsidP="000E60D9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7E7AE2A5" w14:textId="62B8803F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3403A06F" w14:textId="7EAA2828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34CB9B3D" w14:textId="5D8C9D7D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1EBF398C" w14:textId="4DA4BE7F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5059CC49" w14:textId="6052C0AD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10932C33" w14:textId="7610D877" w:rsidR="00825487" w:rsidRDefault="00BD71E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22432" behindDoc="0" locked="0" layoutInCell="1" allowOverlap="1" wp14:anchorId="423AB752" wp14:editId="11FFE8C2">
            <wp:simplePos x="0" y="0"/>
            <wp:positionH relativeFrom="column">
              <wp:posOffset>3088005</wp:posOffset>
            </wp:positionH>
            <wp:positionV relativeFrom="paragraph">
              <wp:posOffset>53340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19" name="Image 12319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24480" behindDoc="0" locked="0" layoutInCell="1" allowOverlap="1" wp14:anchorId="41B4D46E" wp14:editId="27DB11F2">
            <wp:simplePos x="0" y="0"/>
            <wp:positionH relativeFrom="column">
              <wp:posOffset>2792730</wp:posOffset>
            </wp:positionH>
            <wp:positionV relativeFrom="paragraph">
              <wp:posOffset>48260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20" name="Image 12320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26528" behindDoc="0" locked="0" layoutInCell="1" allowOverlap="1" wp14:anchorId="5E4D9A35" wp14:editId="722C5F61">
            <wp:simplePos x="0" y="0"/>
            <wp:positionH relativeFrom="column">
              <wp:posOffset>2515870</wp:posOffset>
            </wp:positionH>
            <wp:positionV relativeFrom="paragraph">
              <wp:posOffset>49530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21" name="Image 12321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20384" behindDoc="0" locked="0" layoutInCell="1" allowOverlap="1" wp14:anchorId="1A9F09F9" wp14:editId="0661B14E">
            <wp:simplePos x="0" y="0"/>
            <wp:positionH relativeFrom="column">
              <wp:posOffset>2188845</wp:posOffset>
            </wp:positionH>
            <wp:positionV relativeFrom="paragraph">
              <wp:posOffset>47625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17" name="Image 1231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CC1687" w14:textId="185DDC22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5274827F" w14:textId="0365198B" w:rsidR="00825487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tbl>
      <w:tblPr>
        <w:tblpPr w:leftFromText="141" w:rightFromText="141" w:vertAnchor="text" w:horzAnchor="margin" w:tblpXSpec="center" w:tblpY="115"/>
        <w:tblW w:w="103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1"/>
        <w:gridCol w:w="1514"/>
        <w:gridCol w:w="1518"/>
        <w:gridCol w:w="1521"/>
        <w:gridCol w:w="1511"/>
        <w:gridCol w:w="1294"/>
        <w:gridCol w:w="1516"/>
      </w:tblGrid>
      <w:tr w:rsidR="00BD71E7" w:rsidRPr="00904391" w14:paraId="1216082A" w14:textId="77777777" w:rsidTr="00EA76DB">
        <w:trPr>
          <w:trHeight w:val="895"/>
        </w:trPr>
        <w:tc>
          <w:tcPr>
            <w:tcW w:w="1521" w:type="dxa"/>
            <w:shd w:val="clear" w:color="auto" w:fill="auto"/>
          </w:tcPr>
          <w:p w14:paraId="513AAFE2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6DB2FE3F" wp14:editId="06D0B764">
                  <wp:extent cx="495300" cy="590550"/>
                  <wp:effectExtent l="0" t="0" r="0" b="0"/>
                  <wp:docPr id="12322" name="Image 12322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21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4" w:type="dxa"/>
            <w:shd w:val="clear" w:color="auto" w:fill="auto"/>
          </w:tcPr>
          <w:p w14:paraId="537A47A5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10183E97" wp14:editId="0D25D05F">
                  <wp:extent cx="457200" cy="590550"/>
                  <wp:effectExtent l="0" t="0" r="0" b="0"/>
                  <wp:docPr id="12323" name="Image 12323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20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8" w:type="dxa"/>
            <w:shd w:val="clear" w:color="auto" w:fill="auto"/>
          </w:tcPr>
          <w:p w14:paraId="151B56EA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7EB771BF" wp14:editId="5E93B727">
                  <wp:extent cx="466725" cy="590550"/>
                  <wp:effectExtent l="0" t="0" r="9525" b="0"/>
                  <wp:docPr id="12324" name="Image 12324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45" cy="5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21" w:type="dxa"/>
            <w:shd w:val="clear" w:color="auto" w:fill="auto"/>
          </w:tcPr>
          <w:p w14:paraId="54E21DE8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63E63C4A" wp14:editId="12A3DD05">
                  <wp:extent cx="485775" cy="590550"/>
                  <wp:effectExtent l="0" t="0" r="9525" b="0"/>
                  <wp:docPr id="12325" name="Image 12325" descr="VALIDER 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7" descr="VALIDER 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96" cy="590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shd w:val="clear" w:color="auto" w:fill="auto"/>
          </w:tcPr>
          <w:p w14:paraId="01A23164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362BF24" wp14:editId="6E4B9600">
                  <wp:extent cx="428625" cy="533400"/>
                  <wp:effectExtent l="0" t="0" r="9525" b="0"/>
                  <wp:docPr id="12326" name="Image 12326" descr="COMMUNIQU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6" descr="COMMUNIQU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81" cy="533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4" w:type="dxa"/>
          </w:tcPr>
          <w:p w14:paraId="464D7037" w14:textId="77777777" w:rsidR="00BD71E7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23D6D23D" w14:textId="77777777" w:rsidR="00BD71E7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  <w:tc>
          <w:tcPr>
            <w:tcW w:w="1516" w:type="dxa"/>
          </w:tcPr>
          <w:p w14:paraId="034C2E74" w14:textId="77777777" w:rsidR="00BD71E7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1C9EC5C6" w14:textId="77777777" w:rsidR="00BD71E7" w:rsidRPr="00904391" w:rsidRDefault="00BD71E7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</w:tr>
      <w:tr w:rsidR="00BD71E7" w:rsidRPr="00904391" w14:paraId="7411E60A" w14:textId="77777777" w:rsidTr="00EA76DB">
        <w:trPr>
          <w:trHeight w:val="164"/>
        </w:trPr>
        <w:tc>
          <w:tcPr>
            <w:tcW w:w="1521" w:type="dxa"/>
            <w:shd w:val="clear" w:color="auto" w:fill="auto"/>
          </w:tcPr>
          <w:p w14:paraId="7243E575" w14:textId="00750CD3" w:rsidR="00BD71E7" w:rsidRPr="00904391" w:rsidRDefault="00BD71E7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6</w:t>
            </w:r>
          </w:p>
        </w:tc>
        <w:tc>
          <w:tcPr>
            <w:tcW w:w="1514" w:type="dxa"/>
            <w:shd w:val="clear" w:color="auto" w:fill="auto"/>
          </w:tcPr>
          <w:p w14:paraId="31C6AE2B" w14:textId="77777777" w:rsidR="00BD71E7" w:rsidRPr="00904391" w:rsidRDefault="00BD71E7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518" w:type="dxa"/>
            <w:shd w:val="clear" w:color="auto" w:fill="auto"/>
          </w:tcPr>
          <w:p w14:paraId="2E147A6B" w14:textId="00FF1302" w:rsidR="00BD71E7" w:rsidRPr="00904391" w:rsidRDefault="00BD71E7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66</w:t>
            </w:r>
          </w:p>
        </w:tc>
        <w:tc>
          <w:tcPr>
            <w:tcW w:w="1521" w:type="dxa"/>
            <w:shd w:val="clear" w:color="auto" w:fill="auto"/>
          </w:tcPr>
          <w:p w14:paraId="62A929B2" w14:textId="2079E5D4" w:rsidR="00BD71E7" w:rsidRPr="00904391" w:rsidRDefault="00BD71E7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…………/1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8</w:t>
            </w:r>
          </w:p>
        </w:tc>
        <w:tc>
          <w:tcPr>
            <w:tcW w:w="1511" w:type="dxa"/>
            <w:shd w:val="clear" w:color="auto" w:fill="auto"/>
          </w:tcPr>
          <w:p w14:paraId="0EB16ECE" w14:textId="77777777" w:rsidR="00BD71E7" w:rsidRPr="00904391" w:rsidRDefault="00BD71E7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…………/3</w:t>
            </w:r>
          </w:p>
        </w:tc>
        <w:tc>
          <w:tcPr>
            <w:tcW w:w="1294" w:type="dxa"/>
          </w:tcPr>
          <w:p w14:paraId="47F47FD8" w14:textId="4E61D702" w:rsidR="00BD71E7" w:rsidRDefault="00BD71E7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93</w:t>
            </w:r>
          </w:p>
        </w:tc>
        <w:tc>
          <w:tcPr>
            <w:tcW w:w="1516" w:type="dxa"/>
          </w:tcPr>
          <w:p w14:paraId="09D9655A" w14:textId="77777777" w:rsidR="00BD71E7" w:rsidRPr="00904391" w:rsidRDefault="00BD71E7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…………/20</w:t>
            </w:r>
          </w:p>
        </w:tc>
      </w:tr>
    </w:tbl>
    <w:p w14:paraId="10E3B751" w14:textId="77777777" w:rsidR="00BD71E7" w:rsidRDefault="00BD71E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7D1BA5F6" w14:textId="1A82397A" w:rsidR="00825487" w:rsidRDefault="00784F84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3C8B845C" wp14:editId="6EFA6F8C">
                <wp:simplePos x="0" y="0"/>
                <wp:positionH relativeFrom="column">
                  <wp:posOffset>-381000</wp:posOffset>
                </wp:positionH>
                <wp:positionV relativeFrom="paragraph">
                  <wp:posOffset>296545</wp:posOffset>
                </wp:positionV>
                <wp:extent cx="3600450" cy="1152525"/>
                <wp:effectExtent l="0" t="0" r="19050" b="28575"/>
                <wp:wrapNone/>
                <wp:docPr id="101" name="Zone de text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1152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38A9A9E" w14:textId="77777777" w:rsidR="00387D5C" w:rsidRPr="00A85E3E" w:rsidRDefault="00387D5C" w:rsidP="00825487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A85E3E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SEANCE 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2</w:t>
                            </w: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 </w:t>
                            </w:r>
                          </w:p>
                          <w:p w14:paraId="2482ABC0" w14:textId="754AB8A3" w:rsidR="00387D5C" w:rsidRPr="00784F84" w:rsidRDefault="00387D5C" w:rsidP="00784F84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 w:rsidRPr="00784F84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 xml:space="preserve">Reconnaître une figure plane usuelle </w:t>
                            </w:r>
                          </w:p>
                          <w:p w14:paraId="4403AB68" w14:textId="0E300AE2" w:rsidR="00387D5C" w:rsidRPr="00784F84" w:rsidRDefault="00387D5C" w:rsidP="00784F84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 w:rsidRPr="00784F84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>Donner les formules et calculer les aitres des figures usuelles</w:t>
                            </w:r>
                          </w:p>
                          <w:p w14:paraId="7B8F4200" w14:textId="77777777" w:rsidR="00387D5C" w:rsidRPr="00C32D29" w:rsidRDefault="00387D5C" w:rsidP="00825487">
                            <w:pPr>
                              <w:pStyle w:val="Paragraphedeliste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</w:p>
                          <w:p w14:paraId="41E3FC3A" w14:textId="77777777" w:rsidR="00387D5C" w:rsidRDefault="00387D5C" w:rsidP="00825487"/>
                          <w:p w14:paraId="62500B38" w14:textId="77777777" w:rsidR="00387D5C" w:rsidRDefault="00387D5C" w:rsidP="0082548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B845C" id="Zone de texte 101" o:spid="_x0000_s1038" type="#_x0000_t202" style="position:absolute;margin-left:-30pt;margin-top:23.35pt;width:283.5pt;height:90.7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" fillcolor="window" strokeweight=".5pt">
                <v:textbox>
                  <w:txbxContent>
                    <w:p w14:paraId="638A9A9E" w14:textId="77777777" w:rsidR="00387D5C" w:rsidRPr="00A85E3E" w:rsidRDefault="00387D5C" w:rsidP="00825487">
                      <w:pPr>
                        <w:rPr>
                          <w:b/>
                          <w:bCs/>
                          <w:u w:val="single"/>
                        </w:rPr>
                      </w:pPr>
                      <w:r w:rsidRPr="00A85E3E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SEANCE </w:t>
                      </w:r>
                      <w:r>
                        <w:rPr>
                          <w:b/>
                          <w:bCs/>
                          <w:color w:val="FF0000"/>
                          <w:u w:val="single"/>
                        </w:rPr>
                        <w:t>2</w:t>
                      </w:r>
                      <w:r>
                        <w:rPr>
                          <w:b/>
                          <w:bCs/>
                          <w:u w:val="single"/>
                        </w:rPr>
                        <w:t> </w:t>
                      </w:r>
                    </w:p>
                    <w:p w14:paraId="2482ABC0" w14:textId="754AB8A3" w:rsidR="00387D5C" w:rsidRPr="00784F84" w:rsidRDefault="00387D5C" w:rsidP="00784F84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 w:rsidRPr="00784F84"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 xml:space="preserve">Reconnaître une figure plane usuelle </w:t>
                      </w:r>
                    </w:p>
                    <w:p w14:paraId="4403AB68" w14:textId="0E300AE2" w:rsidR="00387D5C" w:rsidRPr="00784F84" w:rsidRDefault="00387D5C" w:rsidP="00784F84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 w:rsidRPr="00784F84"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>Donner les formules et calculer les aitres des figures usuelles</w:t>
                      </w:r>
                    </w:p>
                    <w:p w14:paraId="7B8F4200" w14:textId="77777777" w:rsidR="00387D5C" w:rsidRPr="00C32D29" w:rsidRDefault="00387D5C" w:rsidP="00825487">
                      <w:pPr>
                        <w:pStyle w:val="Paragraphedeliste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</w:p>
                    <w:p w14:paraId="41E3FC3A" w14:textId="77777777" w:rsidR="00387D5C" w:rsidRDefault="00387D5C" w:rsidP="00825487"/>
                    <w:p w14:paraId="62500B38" w14:textId="77777777" w:rsidR="00387D5C" w:rsidRDefault="00387D5C" w:rsidP="00825487"/>
                  </w:txbxContent>
                </v:textbox>
              </v:shape>
            </w:pict>
          </mc:Fallback>
        </mc:AlternateContent>
      </w:r>
    </w:p>
    <w:p w14:paraId="33CB4E7E" w14:textId="28FC42B2" w:rsidR="00825487" w:rsidRDefault="00825487" w:rsidP="00825487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</w:p>
    <w:p w14:paraId="198F07E0" w14:textId="70976347" w:rsidR="00825487" w:rsidRDefault="00784F84" w:rsidP="00825487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839488" behindDoc="0" locked="0" layoutInCell="1" allowOverlap="1" wp14:anchorId="6AAA7CE7" wp14:editId="5E952282">
            <wp:simplePos x="0" y="0"/>
            <wp:positionH relativeFrom="column">
              <wp:posOffset>-695325</wp:posOffset>
            </wp:positionH>
            <wp:positionV relativeFrom="paragraph">
              <wp:posOffset>153670</wp:posOffset>
            </wp:positionV>
            <wp:extent cx="571500" cy="572135"/>
            <wp:effectExtent l="0" t="0" r="0" b="0"/>
            <wp:wrapNone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2DD686" w14:textId="6AD0AC56" w:rsidR="00825487" w:rsidRPr="00511877" w:rsidRDefault="00825487" w:rsidP="00825487">
      <w:pPr>
        <w:pStyle w:val="Paragraphedeliste"/>
        <w:spacing w:after="0" w:line="360" w:lineRule="auto"/>
        <w:ind w:left="5040"/>
        <w:jc w:val="center"/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</w:pPr>
      <w:r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  <w:t>CALCUL d’AIRE DES FIGURES USUELLES</w:t>
      </w:r>
    </w:p>
    <w:p w14:paraId="286A1F0E" w14:textId="77777777" w:rsidR="00825487" w:rsidRPr="00505720" w:rsidRDefault="00825487" w:rsidP="00505720">
      <w:pPr>
        <w:spacing w:after="0" w:line="360" w:lineRule="auto"/>
        <w:rPr>
          <w:rFonts w:ascii="Times New Roman" w:hAnsi="Times New Roman" w:cs="Times New Roman"/>
          <w:b/>
          <w:bCs/>
        </w:rPr>
      </w:pPr>
    </w:p>
    <w:p w14:paraId="3ECCBA03" w14:textId="1BF43B33" w:rsidR="00825487" w:rsidRPr="00825487" w:rsidRDefault="00825487" w:rsidP="00825487">
      <w:pPr>
        <w:spacing w:after="0" w:line="360" w:lineRule="auto"/>
        <w:rPr>
          <w:rFonts w:ascii="Times New Roman" w:hAnsi="Times New Roman" w:cs="Times New Roman"/>
        </w:rPr>
      </w:pPr>
      <w:r w:rsidRPr="00825487">
        <w:rPr>
          <w:rFonts w:ascii="Times New Roman" w:hAnsi="Times New Roman" w:cs="Times New Roman"/>
          <w:b/>
          <w:bCs/>
        </w:rPr>
        <w:t>1) Calculer</w:t>
      </w:r>
      <w:r w:rsidRPr="00825487">
        <w:rPr>
          <w:rFonts w:ascii="Times New Roman" w:hAnsi="Times New Roman" w:cs="Times New Roman"/>
        </w:rPr>
        <w:t xml:space="preserve"> l’aire des bouchons</w:t>
      </w:r>
    </w:p>
    <w:tbl>
      <w:tblPr>
        <w:tblStyle w:val="Grilledutableau"/>
        <w:tblW w:w="10604" w:type="dxa"/>
        <w:tblInd w:w="-856" w:type="dxa"/>
        <w:tblLook w:val="04A0" w:firstRow="1" w:lastRow="0" w:firstColumn="1" w:lastColumn="0" w:noHBand="0" w:noVBand="1"/>
      </w:tblPr>
      <w:tblGrid>
        <w:gridCol w:w="2660"/>
        <w:gridCol w:w="2814"/>
        <w:gridCol w:w="2514"/>
        <w:gridCol w:w="2616"/>
      </w:tblGrid>
      <w:tr w:rsidR="00825487" w14:paraId="6F475E85" w14:textId="77777777" w:rsidTr="00387D5C">
        <w:trPr>
          <w:trHeight w:val="2329"/>
        </w:trPr>
        <w:tc>
          <w:tcPr>
            <w:tcW w:w="2660" w:type="dxa"/>
            <w:vAlign w:val="center"/>
          </w:tcPr>
          <w:p w14:paraId="4F08E4EC" w14:textId="51DC1C2C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bookmarkStart w:id="3" w:name="_Hlk72150084"/>
            <w:r>
              <w:rPr>
                <w:rFonts w:ascii="Times New Roman" w:hAnsi="Times New Roman" w:cs="Times New Roman"/>
                <w:b/>
                <w:bCs/>
              </w:rPr>
              <w:t>Les bouchons</w:t>
            </w:r>
          </w:p>
        </w:tc>
        <w:tc>
          <w:tcPr>
            <w:tcW w:w="2814" w:type="dxa"/>
            <w:vAlign w:val="center"/>
          </w:tcPr>
          <w:p w14:paraId="234317CA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E5738E9" wp14:editId="432EEF74">
                  <wp:extent cx="1466850" cy="1485900"/>
                  <wp:effectExtent l="0" t="0" r="0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14" w:type="dxa"/>
            <w:vAlign w:val="center"/>
          </w:tcPr>
          <w:p w14:paraId="5FF462FE" w14:textId="2FFFAA6B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AA50071" wp14:editId="02E6DD83">
                  <wp:extent cx="1390650" cy="1228725"/>
                  <wp:effectExtent l="0" t="0" r="0" b="9525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065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16" w:type="dxa"/>
          </w:tcPr>
          <w:p w14:paraId="3D869678" w14:textId="0DE20A0C" w:rsidR="00825487" w:rsidRDefault="00825487" w:rsidP="00387D5C">
            <w:pPr>
              <w:pStyle w:val="Paragraphedeliste"/>
              <w:spacing w:line="360" w:lineRule="auto"/>
              <w:ind w:left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41536" behindDoc="0" locked="0" layoutInCell="1" allowOverlap="1" wp14:anchorId="0065602A" wp14:editId="554093BD">
                  <wp:simplePos x="0" y="0"/>
                  <wp:positionH relativeFrom="column">
                    <wp:posOffset>-9525</wp:posOffset>
                  </wp:positionH>
                  <wp:positionV relativeFrom="paragraph">
                    <wp:posOffset>207010</wp:posOffset>
                  </wp:positionV>
                  <wp:extent cx="1517015" cy="1333500"/>
                  <wp:effectExtent l="0" t="0" r="6985" b="0"/>
                  <wp:wrapThrough wrapText="bothSides">
                    <wp:wrapPolygon edited="0">
                      <wp:start x="0" y="0"/>
                      <wp:lineTo x="0" y="21291"/>
                      <wp:lineTo x="21428" y="21291"/>
                      <wp:lineTo x="21428" y="0"/>
                      <wp:lineTo x="0" y="0"/>
                    </wp:wrapPolygon>
                  </wp:wrapThrough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015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25487" w14:paraId="09D30554" w14:textId="77777777" w:rsidTr="00387D5C">
        <w:trPr>
          <w:trHeight w:val="405"/>
        </w:trPr>
        <w:tc>
          <w:tcPr>
            <w:tcW w:w="2660" w:type="dxa"/>
          </w:tcPr>
          <w:p w14:paraId="200207DC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 rayon en cm</w:t>
            </w:r>
          </w:p>
        </w:tc>
        <w:tc>
          <w:tcPr>
            <w:tcW w:w="2814" w:type="dxa"/>
          </w:tcPr>
          <w:p w14:paraId="08F439FF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</w:tcPr>
          <w:p w14:paraId="1C61B285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</w:tcPr>
          <w:p w14:paraId="6B0A6BB6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825487" w14:paraId="14A0D599" w14:textId="77777777" w:rsidTr="00387D5C">
        <w:trPr>
          <w:trHeight w:val="391"/>
        </w:trPr>
        <w:tc>
          <w:tcPr>
            <w:tcW w:w="2660" w:type="dxa"/>
          </w:tcPr>
          <w:p w14:paraId="7F8023AE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L’aire des bouchons en cm</w:t>
            </w:r>
            <w:r w:rsidRPr="00825487">
              <w:rPr>
                <w:rFonts w:ascii="Times New Roman" w:hAnsi="Times New Roman" w:cs="Times New Roman"/>
                <w:b/>
                <w:bCs/>
                <w:vertAlign w:val="superscript"/>
              </w:rPr>
              <w:t>2</w:t>
            </w:r>
          </w:p>
          <w:p w14:paraId="71E5C4F1" w14:textId="77777777" w:rsidR="00825487" w:rsidRPr="00FA4D31" w:rsidRDefault="00825487" w:rsidP="00387D5C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878A2">
              <w:rPr>
                <w:rFonts w:ascii="Times New Roman" w:hAnsi="Times New Roman" w:cs="Times New Roman"/>
              </w:rPr>
              <w:t xml:space="preserve">A = </w:t>
            </w:r>
            <w:r w:rsidRPr="00A878A2">
              <w:rPr>
                <w:rFonts w:ascii="Symbol" w:hAnsi="Symbol" w:cs="Times New Roman"/>
              </w:rPr>
              <w:t>P</w:t>
            </w:r>
            <w:r>
              <w:rPr>
                <w:rFonts w:ascii="Times New Roman" w:hAnsi="Times New Roman" w:cs="Times New Roman"/>
              </w:rPr>
              <w:t xml:space="preserve"> x</w:t>
            </w:r>
            <w:r w:rsidRPr="00A878A2">
              <w:rPr>
                <w:rFonts w:ascii="Times New Roman" w:hAnsi="Times New Roman" w:cs="Times New Roman"/>
              </w:rPr>
              <w:t xml:space="preserve"> R</w:t>
            </w:r>
            <w:r w:rsidRPr="00A878A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2814" w:type="dxa"/>
          </w:tcPr>
          <w:p w14:paraId="16C13FC6" w14:textId="358B94E2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514" w:type="dxa"/>
          </w:tcPr>
          <w:p w14:paraId="0EB849E7" w14:textId="4513668D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616" w:type="dxa"/>
            <w:shd w:val="clear" w:color="auto" w:fill="auto"/>
          </w:tcPr>
          <w:p w14:paraId="4EF7D485" w14:textId="5ED2A3C6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bookmarkEnd w:id="3"/>
    <w:p w14:paraId="792F1BE8" w14:textId="6C1653CC" w:rsidR="00825487" w:rsidRDefault="00BD71E7" w:rsidP="00BD71E7">
      <w:pPr>
        <w:spacing w:after="0" w:line="600" w:lineRule="auto"/>
        <w:rPr>
          <w:rFonts w:ascii="Times New Roman" w:hAnsi="Times New Roman" w:cs="Times New Roman"/>
          <w:b/>
          <w:bCs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38816" behindDoc="0" locked="0" layoutInCell="1" allowOverlap="1" wp14:anchorId="0595A530" wp14:editId="0FA51790">
            <wp:simplePos x="0" y="0"/>
            <wp:positionH relativeFrom="column">
              <wp:posOffset>5153025</wp:posOffset>
            </wp:positionH>
            <wp:positionV relativeFrom="paragraph">
              <wp:posOffset>44450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7" name="Image 1233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36768" behindDoc="0" locked="0" layoutInCell="1" allowOverlap="1" wp14:anchorId="514CB78B" wp14:editId="2EF359ED">
            <wp:simplePos x="0" y="0"/>
            <wp:positionH relativeFrom="column">
              <wp:posOffset>4848225</wp:posOffset>
            </wp:positionH>
            <wp:positionV relativeFrom="paragraph">
              <wp:posOffset>38100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6" name="Image 12336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34720" behindDoc="0" locked="0" layoutInCell="1" allowOverlap="1" wp14:anchorId="7B0A2F94" wp14:editId="010465C5">
            <wp:simplePos x="0" y="0"/>
            <wp:positionH relativeFrom="column">
              <wp:posOffset>3543300</wp:posOffset>
            </wp:positionH>
            <wp:positionV relativeFrom="paragraph">
              <wp:posOffset>38100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5" name="Image 1233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28576" behindDoc="0" locked="0" layoutInCell="1" allowOverlap="1" wp14:anchorId="0EEF71D2" wp14:editId="343A11AB">
            <wp:simplePos x="0" y="0"/>
            <wp:positionH relativeFrom="column">
              <wp:posOffset>3219450</wp:posOffset>
            </wp:positionH>
            <wp:positionV relativeFrom="paragraph">
              <wp:posOffset>43180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2" name="Image 1233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32672" behindDoc="0" locked="0" layoutInCell="1" allowOverlap="1" wp14:anchorId="6AC7D5A1" wp14:editId="67CC5AA6">
            <wp:simplePos x="0" y="0"/>
            <wp:positionH relativeFrom="column">
              <wp:posOffset>1704975</wp:posOffset>
            </wp:positionH>
            <wp:positionV relativeFrom="paragraph">
              <wp:posOffset>44450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4" name="Image 12334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30624" behindDoc="0" locked="0" layoutInCell="1" allowOverlap="1" wp14:anchorId="2E0ECC98" wp14:editId="4A2C1E9E">
            <wp:simplePos x="0" y="0"/>
            <wp:positionH relativeFrom="column">
              <wp:posOffset>1381125</wp:posOffset>
            </wp:positionH>
            <wp:positionV relativeFrom="paragraph">
              <wp:posOffset>39370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3" name="Image 1233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40864" behindDoc="0" locked="0" layoutInCell="1" allowOverlap="1" wp14:anchorId="0B6CB3D5" wp14:editId="579EAD61">
            <wp:simplePos x="0" y="0"/>
            <wp:positionH relativeFrom="column">
              <wp:posOffset>5285105</wp:posOffset>
            </wp:positionH>
            <wp:positionV relativeFrom="paragraph">
              <wp:posOffset>2146300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38" name="Image 12338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8937" w:type="dxa"/>
        <w:tblInd w:w="-856" w:type="dxa"/>
        <w:tblLook w:val="04A0" w:firstRow="1" w:lastRow="0" w:firstColumn="1" w:lastColumn="0" w:noHBand="0" w:noVBand="1"/>
      </w:tblPr>
      <w:tblGrid>
        <w:gridCol w:w="4343"/>
        <w:gridCol w:w="4594"/>
      </w:tblGrid>
      <w:tr w:rsidR="00825487" w14:paraId="45EBF3B8" w14:textId="77777777" w:rsidTr="00387D5C">
        <w:trPr>
          <w:trHeight w:val="2114"/>
        </w:trPr>
        <w:tc>
          <w:tcPr>
            <w:tcW w:w="4343" w:type="dxa"/>
            <w:vAlign w:val="center"/>
          </w:tcPr>
          <w:p w14:paraId="1F4E7E82" w14:textId="012A524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 bouchon</w:t>
            </w:r>
          </w:p>
        </w:tc>
        <w:tc>
          <w:tcPr>
            <w:tcW w:w="4594" w:type="dxa"/>
            <w:vAlign w:val="center"/>
          </w:tcPr>
          <w:p w14:paraId="2157F202" w14:textId="537B37C0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9195109" wp14:editId="2B4681EA">
                  <wp:extent cx="1409703" cy="1581150"/>
                  <wp:effectExtent l="0" t="0" r="0" b="0"/>
                  <wp:docPr id="99" name="Imag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9716" cy="1581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5487" w14:paraId="26D52844" w14:textId="77777777" w:rsidTr="00387D5C">
        <w:trPr>
          <w:trHeight w:val="355"/>
        </w:trPr>
        <w:tc>
          <w:tcPr>
            <w:tcW w:w="4343" w:type="dxa"/>
          </w:tcPr>
          <w:p w14:paraId="07F1AE24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 xml:space="preserve">L’aire du bouchon en cm </w:t>
            </w:r>
            <w:r w:rsidRPr="00505720">
              <w:rPr>
                <w:rFonts w:ascii="Times New Roman" w:hAnsi="Times New Roman" w:cs="Times New Roman"/>
                <w:b/>
                <w:bCs/>
                <w:vertAlign w:val="superscript"/>
              </w:rPr>
              <w:t>2</w:t>
            </w:r>
          </w:p>
          <w:p w14:paraId="5DB25BD1" w14:textId="77777777" w:rsidR="00825487" w:rsidRDefault="00825487" w:rsidP="00387D5C">
            <w:pPr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A = </w:t>
            </w:r>
            <w:r>
              <w:rPr>
                <w:rFonts w:ascii="Times New Roman" w:hAnsi="Times New Roman" w:cs="Times New Roman"/>
              </w:rPr>
              <w:t>L x l</w:t>
            </w:r>
          </w:p>
          <w:p w14:paraId="1E79385F" w14:textId="77777777" w:rsidR="00825487" w:rsidRPr="00505720" w:rsidRDefault="00825487" w:rsidP="00387D5C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</w:p>
        </w:tc>
        <w:tc>
          <w:tcPr>
            <w:tcW w:w="4594" w:type="dxa"/>
          </w:tcPr>
          <w:p w14:paraId="2B744704" w14:textId="77777777" w:rsidR="00825487" w:rsidRDefault="00825487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78A0759B" w14:textId="77777777" w:rsidR="00825487" w:rsidRPr="00BD71E7" w:rsidRDefault="00825487" w:rsidP="00825487">
      <w:pPr>
        <w:spacing w:after="0" w:line="360" w:lineRule="auto"/>
        <w:rPr>
          <w:rFonts w:ascii="Times New Roman" w:hAnsi="Times New Roman" w:cs="Times New Roman"/>
          <w:sz w:val="14"/>
          <w:szCs w:val="12"/>
        </w:rPr>
      </w:pPr>
    </w:p>
    <w:p w14:paraId="4ECB9AB1" w14:textId="01039F01" w:rsidR="00951596" w:rsidRPr="00825487" w:rsidRDefault="00951596" w:rsidP="00825487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b/>
          <w:bCs/>
        </w:rPr>
        <w:t xml:space="preserve">Noter </w:t>
      </w:r>
      <w:r w:rsidRPr="00A878A2">
        <w:rPr>
          <w:rFonts w:ascii="Times New Roman" w:hAnsi="Times New Roman" w:cs="Times New Roman"/>
        </w:rPr>
        <w:t>les dimensions de votre sa</w:t>
      </w:r>
      <w:r w:rsidR="00825487">
        <w:rPr>
          <w:rFonts w:ascii="Times New Roman" w:hAnsi="Times New Roman" w:cs="Times New Roman"/>
        </w:rPr>
        <w:t>c</w:t>
      </w:r>
    </w:p>
    <w:p w14:paraId="5888252F" w14:textId="4260C380" w:rsidR="00951596" w:rsidRPr="00A878A2" w:rsidRDefault="00825487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  <w:r w:rsidRPr="00A878A2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128367B6" wp14:editId="0FEAE425">
                <wp:simplePos x="0" y="0"/>
                <wp:positionH relativeFrom="column">
                  <wp:posOffset>3543300</wp:posOffset>
                </wp:positionH>
                <wp:positionV relativeFrom="paragraph">
                  <wp:posOffset>164465</wp:posOffset>
                </wp:positionV>
                <wp:extent cx="2876550" cy="1743075"/>
                <wp:effectExtent l="0" t="0" r="19050" b="28575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1743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8B7EFB" w14:textId="15A35880" w:rsidR="00387D5C" w:rsidRPr="00A878A2" w:rsidRDefault="00387D5C" w:rsidP="00A878A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  <w:t>Si c’est la forme d’un Cercle</w:t>
                            </w:r>
                          </w:p>
                          <w:p w14:paraId="23C0C7D9" w14:textId="4D8CF7B8" w:rsidR="00387D5C" w:rsidRPr="00A878A2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Diamètre : </w:t>
                            </w:r>
                          </w:p>
                          <w:p w14:paraId="70CA22F8" w14:textId="0874DACE" w:rsidR="00387D5C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>Calculer le rayon</w:t>
                            </w:r>
                          </w:p>
                          <w:p w14:paraId="05FAB33B" w14:textId="3A083D67" w:rsidR="00387D5C" w:rsidRPr="00A878A2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R = 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367B6" id="Zone de texte 41" o:spid="_x0000_s1039" type="#_x0000_t202" style="position:absolute;left:0;text-align:left;margin-left:279pt;margin-top:12.95pt;width:226.5pt;height:137.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" fillcolor="white [3201]" strokeweight=".5pt">
                <v:textbox>
                  <w:txbxContent>
                    <w:p w14:paraId="398B7EFB" w14:textId="15A35880" w:rsidR="00387D5C" w:rsidRPr="00A878A2" w:rsidRDefault="00387D5C" w:rsidP="00A878A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  <w:t>Si c’est la forme d’un Cercle</w:t>
                      </w:r>
                    </w:p>
                    <w:p w14:paraId="23C0C7D9" w14:textId="4D8CF7B8" w:rsidR="00387D5C" w:rsidRPr="00A878A2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 xml:space="preserve">Diamètre : </w:t>
                      </w:r>
                    </w:p>
                    <w:p w14:paraId="70CA22F8" w14:textId="0874DACE" w:rsidR="00387D5C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>Calculer le rayon</w:t>
                      </w:r>
                    </w:p>
                    <w:p w14:paraId="05FAB33B" w14:textId="3A083D67" w:rsidR="00387D5C" w:rsidRPr="00A878A2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R = 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A878A2"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0632ADD" wp14:editId="030BAEC2">
                <wp:simplePos x="0" y="0"/>
                <wp:positionH relativeFrom="column">
                  <wp:posOffset>-533400</wp:posOffset>
                </wp:positionH>
                <wp:positionV relativeFrom="paragraph">
                  <wp:posOffset>107315</wp:posOffset>
                </wp:positionV>
                <wp:extent cx="3733800" cy="1943100"/>
                <wp:effectExtent l="0" t="0" r="19050" b="19050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0" cy="1943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8B49B06" w14:textId="3671699D" w:rsidR="00387D5C" w:rsidRPr="00A878A2" w:rsidRDefault="00387D5C" w:rsidP="00A878A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  <w:t>Si c’est la forme d’un quadrilatère</w:t>
                            </w:r>
                          </w:p>
                          <w:p w14:paraId="37ED8D11" w14:textId="56A34F42" w:rsidR="00387D5C" w:rsidRPr="00A878A2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>Quel est la forme de votre sac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 : </w:t>
                            </w:r>
                          </w:p>
                          <w:p w14:paraId="0759F287" w14:textId="5752D06F" w:rsidR="00387D5C" w:rsidRPr="00A878A2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Longueur = </w:t>
                            </w:r>
                          </w:p>
                          <w:p w14:paraId="1759046A" w14:textId="2D6BB146" w:rsidR="00387D5C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</w:rPr>
                              <w:t>Hauteur</w:t>
                            </w: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  =</w:t>
                            </w:r>
                            <w:proofErr w:type="gramEnd"/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  </w:t>
                            </w:r>
                          </w:p>
                          <w:p w14:paraId="177C92D0" w14:textId="03610926" w:rsidR="00387D5C" w:rsidRPr="00A878A2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Epaisseur =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632ADD" id="Zone de texte 38" o:spid="_x0000_s1040" type="#_x0000_t202" style="position:absolute;left:0;text-align:left;margin-left:-42pt;margin-top:8.45pt;width:294pt;height:153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" fillcolor="white [3201]" strokeweight=".5pt">
                <v:textbox>
                  <w:txbxContent>
                    <w:p w14:paraId="38B49B06" w14:textId="3671699D" w:rsidR="00387D5C" w:rsidRPr="00A878A2" w:rsidRDefault="00387D5C" w:rsidP="00A878A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  <w:t>Si c’est la forme d’un quadrilatère</w:t>
                      </w:r>
                    </w:p>
                    <w:p w14:paraId="37ED8D11" w14:textId="56A34F42" w:rsidR="00387D5C" w:rsidRPr="00A878A2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>Quel est la forme de votre sac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 : </w:t>
                      </w:r>
                    </w:p>
                    <w:p w14:paraId="0759F287" w14:textId="5752D06F" w:rsidR="00387D5C" w:rsidRPr="00A878A2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 xml:space="preserve">Longueur = </w:t>
                      </w:r>
                    </w:p>
                    <w:p w14:paraId="1759046A" w14:textId="2D6BB146" w:rsidR="00387D5C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proofErr w:type="gramStart"/>
                      <w:r>
                        <w:rPr>
                          <w:rFonts w:ascii="Times New Roman" w:hAnsi="Times New Roman" w:cs="Times New Roman"/>
                        </w:rPr>
                        <w:t>Hauteur</w:t>
                      </w:r>
                      <w:r w:rsidRPr="00A878A2">
                        <w:rPr>
                          <w:rFonts w:ascii="Times New Roman" w:hAnsi="Times New Roman" w:cs="Times New Roman"/>
                        </w:rPr>
                        <w:t xml:space="preserve">  =</w:t>
                      </w:r>
                      <w:proofErr w:type="gramEnd"/>
                      <w:r w:rsidRPr="00A878A2">
                        <w:rPr>
                          <w:rFonts w:ascii="Times New Roman" w:hAnsi="Times New Roman" w:cs="Times New Roman"/>
                        </w:rPr>
                        <w:t xml:space="preserve">  </w:t>
                      </w:r>
                    </w:p>
                    <w:p w14:paraId="177C92D0" w14:textId="03610926" w:rsidR="00387D5C" w:rsidRPr="00A878A2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 xml:space="preserve">Epaisseur = </w:t>
                      </w:r>
                    </w:p>
                  </w:txbxContent>
                </v:textbox>
              </v:shape>
            </w:pict>
          </mc:Fallback>
        </mc:AlternateContent>
      </w:r>
    </w:p>
    <w:p w14:paraId="071B9C50" w14:textId="66D72F13" w:rsidR="00951596" w:rsidRPr="00A878A2" w:rsidRDefault="003D0241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51104" behindDoc="0" locked="0" layoutInCell="1" allowOverlap="1" wp14:anchorId="00B94BF5" wp14:editId="756AF39A">
            <wp:simplePos x="0" y="0"/>
            <wp:positionH relativeFrom="column">
              <wp:posOffset>6108065</wp:posOffset>
            </wp:positionH>
            <wp:positionV relativeFrom="paragraph">
              <wp:posOffset>247015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52" name="Image 1235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noProof/>
        </w:rPr>
        <w:drawing>
          <wp:anchor distT="0" distB="0" distL="114300" distR="114300" simplePos="0" relativeHeight="251942912" behindDoc="0" locked="0" layoutInCell="1" allowOverlap="1" wp14:anchorId="7B3E6C55" wp14:editId="213FD3F5">
            <wp:simplePos x="0" y="0"/>
            <wp:positionH relativeFrom="column">
              <wp:posOffset>2876550</wp:posOffset>
            </wp:positionH>
            <wp:positionV relativeFrom="paragraph">
              <wp:posOffset>226695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12340" name="Image 12340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4F7499" w14:textId="3BE0B7E3" w:rsidR="00951596" w:rsidRPr="00A878A2" w:rsidRDefault="00951596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p w14:paraId="2A5B8C95" w14:textId="315A54C2" w:rsidR="00951596" w:rsidRPr="00A878A2" w:rsidRDefault="003D0241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44960" behindDoc="0" locked="0" layoutInCell="1" allowOverlap="1" wp14:anchorId="3D4F953F" wp14:editId="4EF81D56">
            <wp:simplePos x="0" y="0"/>
            <wp:positionH relativeFrom="column">
              <wp:posOffset>2876550</wp:posOffset>
            </wp:positionH>
            <wp:positionV relativeFrom="paragraph">
              <wp:posOffset>46990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49" name="Image 12349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0855BEF" w14:textId="1538EE8D" w:rsidR="00A878A2" w:rsidRPr="00A878A2" w:rsidRDefault="003D0241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53152" behindDoc="0" locked="0" layoutInCell="1" allowOverlap="1" wp14:anchorId="29A78889" wp14:editId="26193BD8">
            <wp:simplePos x="0" y="0"/>
            <wp:positionH relativeFrom="column">
              <wp:posOffset>6105525</wp:posOffset>
            </wp:positionH>
            <wp:positionV relativeFrom="paragraph">
              <wp:posOffset>224790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53" name="Image 1235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49056" behindDoc="0" locked="0" layoutInCell="1" allowOverlap="1" wp14:anchorId="61D08575" wp14:editId="34DB29D4">
            <wp:simplePos x="0" y="0"/>
            <wp:positionH relativeFrom="column">
              <wp:posOffset>2876550</wp:posOffset>
            </wp:positionH>
            <wp:positionV relativeFrom="paragraph">
              <wp:posOffset>152400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51" name="Image 12351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353614" w14:textId="30834DBB" w:rsidR="00A878A2" w:rsidRPr="00A878A2" w:rsidRDefault="00A878A2" w:rsidP="00A878A2">
      <w:pPr>
        <w:spacing w:after="0" w:line="360" w:lineRule="auto"/>
        <w:rPr>
          <w:rFonts w:ascii="Times New Roman" w:hAnsi="Times New Roman" w:cs="Times New Roman"/>
        </w:rPr>
      </w:pPr>
    </w:p>
    <w:p w14:paraId="16017028" w14:textId="3849C8BD" w:rsidR="00597616" w:rsidRDefault="003D0241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b/>
          <w:bCs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47008" behindDoc="0" locked="0" layoutInCell="1" allowOverlap="1" wp14:anchorId="62F9CC4C" wp14:editId="4DBDCA6A">
            <wp:simplePos x="0" y="0"/>
            <wp:positionH relativeFrom="column">
              <wp:posOffset>2857500</wp:posOffset>
            </wp:positionH>
            <wp:positionV relativeFrom="paragraph">
              <wp:posOffset>17780</wp:posOffset>
            </wp:positionV>
            <wp:extent cx="255270" cy="322580"/>
            <wp:effectExtent l="0" t="0" r="0" b="1270"/>
            <wp:wrapNone/>
            <wp:docPr id="12350" name="Image 12350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77D81B" w14:textId="77777777" w:rsidR="00FA4D31" w:rsidRDefault="00FA4D31" w:rsidP="00FA4D31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b/>
          <w:bCs/>
        </w:rPr>
      </w:pPr>
    </w:p>
    <w:p w14:paraId="7C379D03" w14:textId="7B4C794B" w:rsidR="00951596" w:rsidRDefault="00951596" w:rsidP="00FA4D31">
      <w:pPr>
        <w:pStyle w:val="Paragraphedeliste"/>
        <w:numPr>
          <w:ilvl w:val="1"/>
          <w:numId w:val="28"/>
        </w:numPr>
        <w:spacing w:after="0" w:line="360" w:lineRule="auto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b/>
          <w:bCs/>
        </w:rPr>
        <w:lastRenderedPageBreak/>
        <w:t>Calculer</w:t>
      </w:r>
      <w:r w:rsidRPr="00A878A2">
        <w:rPr>
          <w:rFonts w:ascii="Times New Roman" w:hAnsi="Times New Roman" w:cs="Times New Roman"/>
        </w:rPr>
        <w:t xml:space="preserve"> l’aire du sac </w:t>
      </w:r>
    </w:p>
    <w:p w14:paraId="188BE935" w14:textId="0FBD1822" w:rsidR="00597616" w:rsidRPr="00597616" w:rsidRDefault="00597616" w:rsidP="00597616">
      <w:pPr>
        <w:pStyle w:val="Paragraphedeliste"/>
        <w:numPr>
          <w:ilvl w:val="2"/>
          <w:numId w:val="27"/>
        </w:numPr>
        <w:spacing w:after="0" w:line="360" w:lineRule="auto"/>
        <w:rPr>
          <w:rFonts w:ascii="Times New Roman" w:hAnsi="Times New Roman" w:cs="Times New Roman"/>
          <w:u w:val="single"/>
        </w:rPr>
      </w:pPr>
      <w:r w:rsidRPr="00597616">
        <w:rPr>
          <w:rFonts w:ascii="Times New Roman" w:hAnsi="Times New Roman" w:cs="Times New Roman"/>
          <w:noProof/>
          <w:u w:val="single"/>
        </w:rPr>
        <w:t>Pour la forme d’un cercle</w:t>
      </w:r>
    </w:p>
    <w:p w14:paraId="69184AEE" w14:textId="7CA36B04" w:rsidR="00597616" w:rsidRDefault="00825487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29398341" wp14:editId="79B52C8B">
                <wp:simplePos x="0" y="0"/>
                <wp:positionH relativeFrom="column">
                  <wp:posOffset>57150</wp:posOffset>
                </wp:positionH>
                <wp:positionV relativeFrom="paragraph">
                  <wp:posOffset>59690</wp:posOffset>
                </wp:positionV>
                <wp:extent cx="2876550" cy="2981325"/>
                <wp:effectExtent l="0" t="0" r="19050" b="2857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6550" cy="2981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086E655" w14:textId="719F1D13" w:rsidR="00387D5C" w:rsidRDefault="00387D5C" w:rsidP="00A878A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  <w:t>Cercle</w:t>
                            </w:r>
                          </w:p>
                          <w:p w14:paraId="477C7947" w14:textId="1997AA12" w:rsidR="00387D5C" w:rsidRPr="00597616" w:rsidRDefault="00387D5C" w:rsidP="00597616">
                            <w:pPr>
                              <w:pStyle w:val="Paragraphedeliste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Le rayon est : </w:t>
                            </w:r>
                          </w:p>
                          <w:p w14:paraId="7A66FD2D" w14:textId="097249F0" w:rsidR="00387D5C" w:rsidRDefault="00387D5C" w:rsidP="00A878A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</w:rPr>
                              <w:t>R = ……………</w:t>
                            </w:r>
                          </w:p>
                          <w:p w14:paraId="6AAAED32" w14:textId="792941AE" w:rsidR="00387D5C" w:rsidRPr="00597616" w:rsidRDefault="00387D5C" w:rsidP="00597616">
                            <w:pPr>
                              <w:pStyle w:val="Paragraphedeliste"/>
                              <w:numPr>
                                <w:ilvl w:val="0"/>
                                <w:numId w:val="34"/>
                              </w:num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L’aire</w:t>
                            </w:r>
                            <w:r w:rsidRPr="00597616">
                              <w:rPr>
                                <w:rFonts w:ascii="Times New Roman" w:hAnsi="Times New Roman" w:cs="Times New Roman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d’une face </w:t>
                            </w:r>
                            <w:r w:rsidRPr="00597616">
                              <w:rPr>
                                <w:rFonts w:ascii="Times New Roman" w:hAnsi="Times New Roman" w:cs="Times New Roman"/>
                              </w:rPr>
                              <w:t>est</w:t>
                            </w:r>
                            <w:r>
                              <w:rPr>
                                <w:rFonts w:ascii="Times New Roman" w:hAnsi="Times New Roman" w:cs="Times New Roman"/>
                              </w:rPr>
                              <w:t> :</w:t>
                            </w:r>
                          </w:p>
                          <w:p w14:paraId="3FF40487" w14:textId="4CE0E480" w:rsidR="00387D5C" w:rsidRPr="00A878A2" w:rsidRDefault="00387D5C" w:rsidP="00951596">
                            <w:pPr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A = </w:t>
                            </w:r>
                            <w:r w:rsidRPr="00A878A2">
                              <w:rPr>
                                <w:rFonts w:ascii="Symbol" w:hAnsi="Symbol" w:cs="Times New Roman"/>
                              </w:rPr>
                              <w:t>P</w:t>
                            </w: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>* R</w:t>
                            </w:r>
                            <w:r w:rsidRPr="00A878A2">
                              <w:rPr>
                                <w:rFonts w:ascii="Times New Roman" w:hAnsi="Times New Roman" w:cs="Times New Roman"/>
                                <w:vertAlign w:val="superscript"/>
                              </w:rPr>
                              <w:t>2</w:t>
                            </w:r>
                          </w:p>
                          <w:p w14:paraId="562AE16A" w14:textId="329D720C" w:rsidR="00387D5C" w:rsidRDefault="00387D5C" w:rsidP="0095159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A878A2">
                              <w:rPr>
                                <w:rFonts w:ascii="Times New Roman" w:hAnsi="Times New Roman" w:cs="Times New Roman"/>
                              </w:rPr>
                              <w:t xml:space="preserve">A = </w:t>
                            </w:r>
                          </w:p>
                          <w:p w14:paraId="534EAB55" w14:textId="0833ACFE" w:rsidR="00387D5C" w:rsidRPr="00A878A2" w:rsidRDefault="00387D5C" w:rsidP="0095159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 xml:space="preserve">L’aire total est 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98341" id="Zone de texte 44" o:spid="_x0000_s1041" type="#_x0000_t202" style="position:absolute;margin-left:4.5pt;margin-top:4.7pt;width:226.5pt;height:234.7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" fillcolor="window" strokeweight=".5pt">
                <v:textbox>
                  <w:txbxContent>
                    <w:p w14:paraId="6086E655" w14:textId="719F1D13" w:rsidR="00387D5C" w:rsidRDefault="00387D5C" w:rsidP="00A878A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  <w:t>Cercle</w:t>
                      </w:r>
                    </w:p>
                    <w:p w14:paraId="477C7947" w14:textId="1997AA12" w:rsidR="00387D5C" w:rsidRPr="00597616" w:rsidRDefault="00387D5C" w:rsidP="00597616">
                      <w:pPr>
                        <w:pStyle w:val="Paragraphedeliste"/>
                        <w:numPr>
                          <w:ilvl w:val="0"/>
                          <w:numId w:val="34"/>
                        </w:numP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 xml:space="preserve">Le rayon est : </w:t>
                      </w:r>
                    </w:p>
                    <w:p w14:paraId="7A66FD2D" w14:textId="097249F0" w:rsidR="00387D5C" w:rsidRDefault="00387D5C" w:rsidP="00A878A2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</w:rPr>
                        <w:t>R = ……………</w:t>
                      </w:r>
                    </w:p>
                    <w:p w14:paraId="6AAAED32" w14:textId="792941AE" w:rsidR="00387D5C" w:rsidRPr="00597616" w:rsidRDefault="00387D5C" w:rsidP="00597616">
                      <w:pPr>
                        <w:pStyle w:val="Paragraphedeliste"/>
                        <w:numPr>
                          <w:ilvl w:val="0"/>
                          <w:numId w:val="34"/>
                        </w:num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L’aire</w:t>
                      </w:r>
                      <w:r w:rsidRPr="00597616">
                        <w:rPr>
                          <w:rFonts w:ascii="Times New Roman" w:hAnsi="Times New Roman" w:cs="Times New Roman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</w:rPr>
                        <w:t xml:space="preserve">d’une face </w:t>
                      </w:r>
                      <w:r w:rsidRPr="00597616">
                        <w:rPr>
                          <w:rFonts w:ascii="Times New Roman" w:hAnsi="Times New Roman" w:cs="Times New Roman"/>
                        </w:rPr>
                        <w:t>est</w:t>
                      </w:r>
                      <w:r>
                        <w:rPr>
                          <w:rFonts w:ascii="Times New Roman" w:hAnsi="Times New Roman" w:cs="Times New Roman"/>
                        </w:rPr>
                        <w:t> :</w:t>
                      </w:r>
                    </w:p>
                    <w:p w14:paraId="3FF40487" w14:textId="4CE0E480" w:rsidR="00387D5C" w:rsidRPr="00A878A2" w:rsidRDefault="00387D5C" w:rsidP="00951596">
                      <w:pPr>
                        <w:rPr>
                          <w:rFonts w:ascii="Times New Roman" w:hAnsi="Times New Roman" w:cs="Times New Roman"/>
                          <w:vertAlign w:val="superscript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 xml:space="preserve">A = </w:t>
                      </w:r>
                      <w:r w:rsidRPr="00A878A2">
                        <w:rPr>
                          <w:rFonts w:ascii="Symbol" w:hAnsi="Symbol" w:cs="Times New Roman"/>
                        </w:rPr>
                        <w:t>P</w:t>
                      </w:r>
                      <w:r w:rsidRPr="00A878A2">
                        <w:rPr>
                          <w:rFonts w:ascii="Times New Roman" w:hAnsi="Times New Roman" w:cs="Times New Roman"/>
                        </w:rPr>
                        <w:t>* R</w:t>
                      </w:r>
                      <w:r w:rsidRPr="00A878A2">
                        <w:rPr>
                          <w:rFonts w:ascii="Times New Roman" w:hAnsi="Times New Roman" w:cs="Times New Roman"/>
                          <w:vertAlign w:val="superscript"/>
                        </w:rPr>
                        <w:t>2</w:t>
                      </w:r>
                    </w:p>
                    <w:p w14:paraId="562AE16A" w14:textId="329D720C" w:rsidR="00387D5C" w:rsidRDefault="00387D5C" w:rsidP="00951596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A878A2">
                        <w:rPr>
                          <w:rFonts w:ascii="Times New Roman" w:hAnsi="Times New Roman" w:cs="Times New Roman"/>
                        </w:rPr>
                        <w:t xml:space="preserve">A = </w:t>
                      </w:r>
                    </w:p>
                    <w:p w14:paraId="534EAB55" w14:textId="0833ACFE" w:rsidR="00387D5C" w:rsidRPr="00A878A2" w:rsidRDefault="00387D5C" w:rsidP="00951596">
                      <w:pPr>
                        <w:rPr>
                          <w:rFonts w:ascii="Times New Roman" w:hAnsi="Times New Roman" w:cs="Times New Roman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 xml:space="preserve">L’aire total est : </w:t>
                      </w:r>
                    </w:p>
                  </w:txbxContent>
                </v:textbox>
              </v:shape>
            </w:pict>
          </mc:Fallback>
        </mc:AlternateContent>
      </w:r>
      <w:r w:rsidR="00597616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810816" behindDoc="0" locked="0" layoutInCell="1" allowOverlap="1" wp14:anchorId="613E68A5" wp14:editId="7228340E">
            <wp:simplePos x="0" y="0"/>
            <wp:positionH relativeFrom="column">
              <wp:posOffset>3604895</wp:posOffset>
            </wp:positionH>
            <wp:positionV relativeFrom="paragraph">
              <wp:posOffset>10160</wp:posOffset>
            </wp:positionV>
            <wp:extent cx="2435860" cy="2672715"/>
            <wp:effectExtent l="0" t="4128" r="0" b="0"/>
            <wp:wrapThrough wrapText="bothSides">
              <wp:wrapPolygon edited="0">
                <wp:start x="-37" y="21567"/>
                <wp:lineTo x="21417" y="21567"/>
                <wp:lineTo x="21417" y="167"/>
                <wp:lineTo x="-37" y="167"/>
                <wp:lineTo x="-37" y="21567"/>
              </wp:wrapPolygon>
            </wp:wrapThrough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4" name="20210324_093321.jpg"/>
                    <pic:cNvPicPr/>
                  </pic:nvPicPr>
                  <pic:blipFill rotWithShape="1"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06" t="8161" r="24260" b="6443"/>
                    <a:stretch/>
                  </pic:blipFill>
                  <pic:spPr bwMode="auto">
                    <a:xfrm rot="5400000">
                      <a:off x="0" y="0"/>
                      <a:ext cx="2435860" cy="2672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5C6D69A" w14:textId="6C8BE4F1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FFA1C39" w14:textId="43D29900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50644F3A" w14:textId="64537AE9" w:rsidR="00597616" w:rsidRDefault="003D0241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1978752" behindDoc="0" locked="0" layoutInCell="1" allowOverlap="1" wp14:anchorId="609D66F2" wp14:editId="3AE1151B">
            <wp:simplePos x="0" y="0"/>
            <wp:positionH relativeFrom="column">
              <wp:posOffset>2581275</wp:posOffset>
            </wp:positionH>
            <wp:positionV relativeFrom="paragraph">
              <wp:posOffset>43180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12369" name="Image 12369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CF32B1" w14:textId="08820E18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EFBA472" w14:textId="2262D1C9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6ECD3E23" w14:textId="07664F4C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697550A4" w14:textId="334C5426" w:rsidR="00597616" w:rsidRDefault="003D0241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55200" behindDoc="0" locked="0" layoutInCell="1" allowOverlap="1" wp14:anchorId="3AC4531B" wp14:editId="73D20FA1">
            <wp:simplePos x="0" y="0"/>
            <wp:positionH relativeFrom="column">
              <wp:posOffset>2581275</wp:posOffset>
            </wp:positionH>
            <wp:positionV relativeFrom="paragraph">
              <wp:posOffset>182245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55" name="Image 12355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3F1AB4A" w14:textId="6BC5ADC5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35378EE5" w14:textId="643EC3AD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384F555E" w14:textId="68E4357D" w:rsidR="00597616" w:rsidRDefault="00597616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5BF48E22" w14:textId="77777777" w:rsidR="00FA4D31" w:rsidRPr="00825487" w:rsidRDefault="00FA4D31" w:rsidP="00597616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sz w:val="14"/>
          <w:szCs w:val="12"/>
        </w:rPr>
      </w:pPr>
    </w:p>
    <w:p w14:paraId="43239EDA" w14:textId="4FFDA1E4" w:rsidR="00597616" w:rsidRDefault="00597616" w:rsidP="003D0241">
      <w:pPr>
        <w:pStyle w:val="Paragraphedeliste"/>
        <w:numPr>
          <w:ilvl w:val="2"/>
          <w:numId w:val="27"/>
        </w:numPr>
        <w:spacing w:before="240" w:after="0" w:line="480" w:lineRule="auto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  <w:u w:val="single"/>
        </w:rPr>
        <w:t>Pour l</w:t>
      </w:r>
      <w:r w:rsidRPr="00597616">
        <w:rPr>
          <w:rFonts w:ascii="Times New Roman" w:hAnsi="Times New Roman" w:cs="Times New Roman"/>
          <w:u w:val="single"/>
        </w:rPr>
        <w:t>a forme d’un quadrilatère</w:t>
      </w:r>
    </w:p>
    <w:p w14:paraId="50389094" w14:textId="45053823" w:rsidR="00FA4D31" w:rsidRPr="00825487" w:rsidRDefault="00FA4D31" w:rsidP="00FA4D31">
      <w:pPr>
        <w:pStyle w:val="Paragraphedeliste"/>
        <w:spacing w:after="0" w:line="360" w:lineRule="auto"/>
        <w:ind w:left="2160"/>
        <w:rPr>
          <w:rFonts w:ascii="Times New Roman" w:hAnsi="Times New Roman" w:cs="Times New Roman"/>
          <w:sz w:val="4"/>
          <w:szCs w:val="2"/>
          <w:u w:val="single"/>
        </w:rPr>
      </w:pPr>
    </w:p>
    <w:tbl>
      <w:tblPr>
        <w:tblStyle w:val="Grilledutableau"/>
        <w:tblW w:w="10755" w:type="dxa"/>
        <w:tblInd w:w="-695" w:type="dxa"/>
        <w:tblLook w:val="04A0" w:firstRow="1" w:lastRow="0" w:firstColumn="1" w:lastColumn="0" w:noHBand="0" w:noVBand="1"/>
      </w:tblPr>
      <w:tblGrid>
        <w:gridCol w:w="5226"/>
        <w:gridCol w:w="2453"/>
        <w:gridCol w:w="3076"/>
      </w:tblGrid>
      <w:tr w:rsidR="00E67D96" w14:paraId="69E8C1E3" w14:textId="77777777" w:rsidTr="00825487">
        <w:trPr>
          <w:trHeight w:val="443"/>
        </w:trPr>
        <w:tc>
          <w:tcPr>
            <w:tcW w:w="5226" w:type="dxa"/>
          </w:tcPr>
          <w:p w14:paraId="33F50239" w14:textId="453CAAF6" w:rsidR="00E67D96" w:rsidRPr="00E67D96" w:rsidRDefault="00E67D96" w:rsidP="00E67D96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</w:rPr>
            </w:pPr>
            <w:bookmarkStart w:id="4" w:name="_Hlk72145033"/>
            <w:r w:rsidRPr="00E67D96">
              <w:rPr>
                <w:b/>
                <w:bCs/>
                <w:noProof/>
              </w:rPr>
              <w:t>Partie du patron</w:t>
            </w:r>
          </w:p>
        </w:tc>
        <w:tc>
          <w:tcPr>
            <w:tcW w:w="2453" w:type="dxa"/>
          </w:tcPr>
          <w:p w14:paraId="59631DCC" w14:textId="4DDE4AA5" w:rsidR="00E67D96" w:rsidRPr="00E67D96" w:rsidRDefault="00E67D96" w:rsidP="00E67D9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Forme géométrie</w:t>
            </w:r>
          </w:p>
        </w:tc>
        <w:tc>
          <w:tcPr>
            <w:tcW w:w="3076" w:type="dxa"/>
          </w:tcPr>
          <w:p w14:paraId="4A7AF3D3" w14:textId="01EC6DD7" w:rsidR="00E67D96" w:rsidRPr="00E67D96" w:rsidRDefault="00E67D96" w:rsidP="00E67D96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</w:pPr>
            <w:r w:rsidRPr="00E67D96"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Aire</w:t>
            </w:r>
          </w:p>
        </w:tc>
      </w:tr>
      <w:tr w:rsidR="00E67D96" w14:paraId="3FB035D7" w14:textId="77777777" w:rsidTr="00825487">
        <w:trPr>
          <w:trHeight w:val="3541"/>
        </w:trPr>
        <w:tc>
          <w:tcPr>
            <w:tcW w:w="5226" w:type="dxa"/>
          </w:tcPr>
          <w:p w14:paraId="05931F1E" w14:textId="04F19F88" w:rsidR="00E67D96" w:rsidRDefault="00E67D96" w:rsidP="009515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321B84C3" wp14:editId="12C347E2">
                  <wp:extent cx="2543175" cy="2238375"/>
                  <wp:effectExtent l="0" t="0" r="9525" b="952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175" cy="2238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3" w:type="dxa"/>
          </w:tcPr>
          <w:p w14:paraId="086BF667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B5A33EE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4804D62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6EA55F3F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1D8518DD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D499091" w14:textId="5943EA6C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C’est un ……………………</w:t>
            </w:r>
          </w:p>
          <w:p w14:paraId="56359950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81D7239" w14:textId="6C6B7642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1980800" behindDoc="0" locked="0" layoutInCell="1" allowOverlap="1" wp14:anchorId="71A4B86F" wp14:editId="3E6224FD">
                  <wp:simplePos x="0" y="0"/>
                  <wp:positionH relativeFrom="column">
                    <wp:posOffset>1126490</wp:posOffset>
                  </wp:positionH>
                  <wp:positionV relativeFrom="paragraph">
                    <wp:posOffset>513715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370" name="Image 12370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76" w:type="dxa"/>
          </w:tcPr>
          <w:p w14:paraId="3168E21C" w14:textId="1507EA4D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68512" behindDoc="0" locked="0" layoutInCell="1" allowOverlap="1" wp14:anchorId="7CFC6AD8" wp14:editId="0C88520F">
                  <wp:simplePos x="0" y="0"/>
                  <wp:positionH relativeFrom="column">
                    <wp:posOffset>1536383</wp:posOffset>
                  </wp:positionH>
                  <wp:positionV relativeFrom="paragraph">
                    <wp:posOffset>0</wp:posOffset>
                  </wp:positionV>
                  <wp:extent cx="285750" cy="368935"/>
                  <wp:effectExtent l="0" t="0" r="0" b="0"/>
                  <wp:wrapThrough wrapText="bothSides">
                    <wp:wrapPolygon edited="0">
                      <wp:start x="7200" y="0"/>
                      <wp:lineTo x="0" y="5577"/>
                      <wp:lineTo x="0" y="20076"/>
                      <wp:lineTo x="20160" y="20076"/>
                      <wp:lineTo x="20160" y="0"/>
                      <wp:lineTo x="7200" y="0"/>
                    </wp:wrapPolygon>
                  </wp:wrapThrough>
                  <wp:docPr id="12362" name="Image 12362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67D96">
              <w:rPr>
                <w:rFonts w:ascii="Times New Roman" w:hAnsi="Times New Roman" w:cs="Times New Roman"/>
              </w:rPr>
              <w:t xml:space="preserve">Formule </w:t>
            </w:r>
          </w:p>
          <w:p w14:paraId="02FCEA20" w14:textId="79F45966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A = …………….</w:t>
            </w:r>
          </w:p>
          <w:p w14:paraId="72611145" w14:textId="453E301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CA6B725" w14:textId="3E01A7FC" w:rsidR="00E67D96" w:rsidRDefault="00E67D96" w:rsidP="00E67D9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La mesure du Côté vaut : …….</w:t>
            </w:r>
          </w:p>
          <w:p w14:paraId="0EF1ABD1" w14:textId="00ADF13C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02899B1C" w14:textId="77777777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BAE7650" w14:textId="61946588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A = </w:t>
            </w:r>
          </w:p>
          <w:p w14:paraId="1CB3FAFB" w14:textId="3A3539D4" w:rsidR="00E67D96" w:rsidRDefault="003D0241" w:rsidP="009515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57248" behindDoc="0" locked="0" layoutInCell="1" allowOverlap="1" wp14:anchorId="7D482C30" wp14:editId="53364750">
                  <wp:simplePos x="0" y="0"/>
                  <wp:positionH relativeFrom="column">
                    <wp:posOffset>1607185</wp:posOffset>
                  </wp:positionH>
                  <wp:positionV relativeFrom="paragraph">
                    <wp:posOffset>593725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56" name="Image 12356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67D96" w14:paraId="1F89F823" w14:textId="77777777" w:rsidTr="00825487">
        <w:trPr>
          <w:trHeight w:val="404"/>
        </w:trPr>
        <w:tc>
          <w:tcPr>
            <w:tcW w:w="5226" w:type="dxa"/>
          </w:tcPr>
          <w:p w14:paraId="48CCD4D2" w14:textId="4481D87B" w:rsidR="00E67D96" w:rsidRDefault="00E67D96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4128" behindDoc="0" locked="0" layoutInCell="1" allowOverlap="1" wp14:anchorId="5C283616" wp14:editId="0C774C49">
                      <wp:simplePos x="0" y="0"/>
                      <wp:positionH relativeFrom="column">
                        <wp:posOffset>760095</wp:posOffset>
                      </wp:positionH>
                      <wp:positionV relativeFrom="paragraph">
                        <wp:posOffset>39370</wp:posOffset>
                      </wp:positionV>
                      <wp:extent cx="1247775" cy="266700"/>
                      <wp:effectExtent l="0" t="0" r="9525" b="0"/>
                      <wp:wrapThrough wrapText="bothSides">
                        <wp:wrapPolygon edited="0">
                          <wp:start x="0" y="0"/>
                          <wp:lineTo x="0" y="20057"/>
                          <wp:lineTo x="21435" y="20057"/>
                          <wp:lineTo x="21435" y="0"/>
                          <wp:lineTo x="0" y="0"/>
                        </wp:wrapPolygon>
                      </wp:wrapThrough>
                      <wp:docPr id="18" name="Zone de texte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7775" cy="2667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BE44973" w14:textId="240012A0" w:rsidR="00387D5C" w:rsidRDefault="00387D5C">
                                  <w:proofErr w:type="gramStart"/>
                                  <w:r>
                                    <w:t>b</w:t>
                                  </w:r>
                                  <w:proofErr w:type="gramEnd"/>
                                  <w:r>
                                    <w:t xml:space="preserve"> = ……………..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283616" id="Zone de texte 18" o:spid="_x0000_s1042" type="#_x0000_t202" style="position:absolute;margin-left:59.85pt;margin-top:3.1pt;width:98.25pt;height:21pt;z-index:251824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" fillcolor="white [3201]" stroked="f" strokeweight=".5pt">
                      <v:textbox>
                        <w:txbxContent>
                          <w:p w14:paraId="2BE44973" w14:textId="240012A0" w:rsidR="00387D5C" w:rsidRDefault="00387D5C">
                            <w:proofErr w:type="gramStart"/>
                            <w:r>
                              <w:t>b</w:t>
                            </w:r>
                            <w:proofErr w:type="gramEnd"/>
                            <w:r>
                              <w:t xml:space="preserve"> = ……………..</w:t>
                            </w:r>
                          </w:p>
                        </w:txbxContent>
                      </v:textbox>
                      <w10:wrap type="through"/>
                    </v:shape>
                  </w:pict>
                </mc:Fallback>
              </mc:AlternateContent>
            </w:r>
          </w:p>
          <w:p w14:paraId="4E408F28" w14:textId="2907154D" w:rsidR="00E67D96" w:rsidRDefault="00825487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44608" behindDoc="0" locked="0" layoutInCell="1" allowOverlap="1" wp14:anchorId="0FC9045E" wp14:editId="7CF89820">
                      <wp:simplePos x="0" y="0"/>
                      <wp:positionH relativeFrom="column">
                        <wp:posOffset>693420</wp:posOffset>
                      </wp:positionH>
                      <wp:positionV relativeFrom="paragraph">
                        <wp:posOffset>186055</wp:posOffset>
                      </wp:positionV>
                      <wp:extent cx="1314450" cy="0"/>
                      <wp:effectExtent l="38100" t="76200" r="19050" b="95250"/>
                      <wp:wrapNone/>
                      <wp:docPr id="104" name="Connecteur droit avec flèche 1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314450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2DAD3D4D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Connecteur droit avec flèche 104" o:spid="_x0000_s1026" type="#_x0000_t32" style="position:absolute;margin-left:54.6pt;margin-top:14.65pt;width:103.5pt;height:0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" strokecolor="black [3040]">
                      <v:stroke startarrow="block" endarrow="block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842560" behindDoc="0" locked="0" layoutInCell="1" allowOverlap="1" wp14:anchorId="31EEABF6" wp14:editId="1846BFE0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186055</wp:posOffset>
                  </wp:positionV>
                  <wp:extent cx="2352675" cy="1981200"/>
                  <wp:effectExtent l="0" t="0" r="9525" b="0"/>
                  <wp:wrapNone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82FBBB6" w14:textId="554DA3CE" w:rsidR="00E67D96" w:rsidRDefault="00E67D96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</w:p>
          <w:p w14:paraId="660E5DF5" w14:textId="37029D56" w:rsidR="00E67D96" w:rsidRDefault="00825487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43584" behindDoc="0" locked="0" layoutInCell="1" allowOverlap="1" wp14:anchorId="7A5AC867" wp14:editId="0BD12CC1">
                      <wp:simplePos x="0" y="0"/>
                      <wp:positionH relativeFrom="column">
                        <wp:posOffset>369569</wp:posOffset>
                      </wp:positionH>
                      <wp:positionV relativeFrom="paragraph">
                        <wp:posOffset>1641475</wp:posOffset>
                      </wp:positionV>
                      <wp:extent cx="1971675" cy="0"/>
                      <wp:effectExtent l="38100" t="76200" r="9525" b="95250"/>
                      <wp:wrapNone/>
                      <wp:docPr id="103" name="Connecteur droit avec flèche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97167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8332FB7" id="Connecteur droit avec flèche 103" o:spid="_x0000_s1026" type="#_x0000_t32" style="position:absolute;margin-left:29.1pt;margin-top:129.25pt;width:155.25pt;height:0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" strokecolor="black [3040]">
                      <v:stroke startarrow="block"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25152" behindDoc="0" locked="0" layoutInCell="1" allowOverlap="1" wp14:anchorId="295C14D5" wp14:editId="044357AF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1677035</wp:posOffset>
                      </wp:positionV>
                      <wp:extent cx="1247775" cy="276225"/>
                      <wp:effectExtent l="0" t="0" r="9525" b="9525"/>
                      <wp:wrapNone/>
                      <wp:docPr id="19" name="Zone de text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7775" cy="2762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0E4FAB6" w14:textId="1DAB0EFD" w:rsidR="00387D5C" w:rsidRDefault="00387D5C" w:rsidP="00E67D96">
                                  <w:r>
                                    <w:t>B = ………</w:t>
                                  </w:r>
                                  <w:proofErr w:type="gramStart"/>
                                  <w:r>
                                    <w:t>…….</w:t>
                                  </w:r>
                                  <w:proofErr w:type="gramEnd"/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5C14D5" id="Zone de texte 19" o:spid="_x0000_s1043" type="#_x0000_t202" style="position:absolute;margin-left:67.25pt;margin-top:132.05pt;width:98.25pt;height:21.75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" fillcolor="window" stroked="f" strokeweight=".5pt">
                      <v:textbox>
                        <w:txbxContent>
                          <w:p w14:paraId="70E4FAB6" w14:textId="1DAB0EFD" w:rsidR="00387D5C" w:rsidRDefault="00387D5C" w:rsidP="00E67D96">
                            <w:r>
                              <w:t>B = 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2453" w:type="dxa"/>
          </w:tcPr>
          <w:p w14:paraId="2776C9C9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CF2B8BE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3ACA53B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4E0D440F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BC05A56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1CCA1282" w14:textId="65F9B7E4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902907E" w14:textId="72E0F3E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510F197F" w14:textId="7F6289EA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C’est un ……………………</w:t>
            </w:r>
          </w:p>
          <w:p w14:paraId="4B520EE1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50376C93" w14:textId="3810800B" w:rsidR="00E67D96" w:rsidRDefault="003D0241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1982848" behindDoc="0" locked="0" layoutInCell="1" allowOverlap="1" wp14:anchorId="50CFD6B0" wp14:editId="63716415">
                  <wp:simplePos x="0" y="0"/>
                  <wp:positionH relativeFrom="column">
                    <wp:posOffset>1126490</wp:posOffset>
                  </wp:positionH>
                  <wp:positionV relativeFrom="paragraph">
                    <wp:posOffset>392430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371" name="Image 12371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76" w:type="dxa"/>
          </w:tcPr>
          <w:p w14:paraId="26119D3D" w14:textId="45F3E542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70560" behindDoc="0" locked="0" layoutInCell="1" allowOverlap="1" wp14:anchorId="03DBF2FA" wp14:editId="09715C61">
                  <wp:simplePos x="0" y="0"/>
                  <wp:positionH relativeFrom="column">
                    <wp:posOffset>1535113</wp:posOffset>
                  </wp:positionH>
                  <wp:positionV relativeFrom="paragraph">
                    <wp:posOffset>43815</wp:posOffset>
                  </wp:positionV>
                  <wp:extent cx="285750" cy="368935"/>
                  <wp:effectExtent l="0" t="0" r="0" b="0"/>
                  <wp:wrapThrough wrapText="bothSides">
                    <wp:wrapPolygon edited="0">
                      <wp:start x="7200" y="0"/>
                      <wp:lineTo x="0" y="5577"/>
                      <wp:lineTo x="0" y="20076"/>
                      <wp:lineTo x="20160" y="20076"/>
                      <wp:lineTo x="20160" y="0"/>
                      <wp:lineTo x="7200" y="0"/>
                    </wp:wrapPolygon>
                  </wp:wrapThrough>
                  <wp:docPr id="12363" name="Image 12363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67D96">
              <w:rPr>
                <w:rFonts w:ascii="Times New Roman" w:hAnsi="Times New Roman" w:cs="Times New Roman"/>
              </w:rPr>
              <w:t xml:space="preserve">Formule </w:t>
            </w:r>
          </w:p>
          <w:p w14:paraId="0CC9FC4A" w14:textId="47F610EB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A = …………….</w:t>
            </w:r>
          </w:p>
          <w:p w14:paraId="3BE04F2A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58F6919A" w14:textId="7AE44888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Compléter</w:t>
            </w:r>
            <w:r>
              <w:rPr>
                <w:rFonts w:ascii="Times New Roman" w:hAnsi="Times New Roman" w:cs="Times New Roman"/>
              </w:rPr>
              <w:t xml:space="preserve"> et </w:t>
            </w:r>
            <w:r w:rsidRPr="00E67D96">
              <w:rPr>
                <w:rFonts w:ascii="Times New Roman" w:hAnsi="Times New Roman" w:cs="Times New Roman"/>
                <w:b/>
                <w:bCs/>
              </w:rPr>
              <w:t>reporter</w:t>
            </w:r>
            <w:r>
              <w:rPr>
                <w:rFonts w:ascii="Times New Roman" w:hAnsi="Times New Roman" w:cs="Times New Roman"/>
              </w:rPr>
              <w:t xml:space="preserve"> ses mesures sur le dessin</w:t>
            </w:r>
          </w:p>
          <w:p w14:paraId="4118A5C8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4F6BC1BA" w14:textId="246A020E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 = …………….</w:t>
            </w:r>
          </w:p>
          <w:p w14:paraId="11DD8BF6" w14:textId="646A4BC7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b</w:t>
            </w:r>
            <w:proofErr w:type="gramEnd"/>
            <w:r>
              <w:rPr>
                <w:rFonts w:ascii="Times New Roman" w:hAnsi="Times New Roman" w:cs="Times New Roman"/>
              </w:rPr>
              <w:t xml:space="preserve"> = ………….</w:t>
            </w:r>
          </w:p>
          <w:p w14:paraId="063CB7EF" w14:textId="34D356BA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 = ……………</w:t>
            </w:r>
          </w:p>
          <w:p w14:paraId="12458483" w14:textId="3C3F3AC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6B7D2B70" w14:textId="2A7D1092" w:rsidR="00E67D96" w:rsidRPr="00A878A2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59296" behindDoc="0" locked="0" layoutInCell="1" allowOverlap="1" wp14:anchorId="1DCD2038" wp14:editId="6D764DA6">
                  <wp:simplePos x="0" y="0"/>
                  <wp:positionH relativeFrom="column">
                    <wp:posOffset>1607185</wp:posOffset>
                  </wp:positionH>
                  <wp:positionV relativeFrom="paragraph">
                    <wp:posOffset>137160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57" name="Image 12357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67D96" w:rsidRPr="00E67D96">
              <w:rPr>
                <w:rFonts w:ascii="Times New Roman" w:hAnsi="Times New Roman" w:cs="Times New Roman"/>
                <w:b/>
                <w:bCs/>
              </w:rPr>
              <w:t>Calculer</w:t>
            </w:r>
            <w:r w:rsidR="00E67D96">
              <w:rPr>
                <w:rFonts w:ascii="Times New Roman" w:hAnsi="Times New Roman" w:cs="Times New Roman"/>
              </w:rPr>
              <w:t xml:space="preserve"> l’aire :</w:t>
            </w:r>
          </w:p>
          <w:p w14:paraId="62691062" w14:textId="770C48D6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A = </w:t>
            </w:r>
          </w:p>
          <w:p w14:paraId="0886BE3C" w14:textId="52FC0C9F" w:rsidR="00E67D96" w:rsidRDefault="00E67D96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  <w:p w14:paraId="794D24CE" w14:textId="1ADF6DDF" w:rsidR="00825487" w:rsidRDefault="00825487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  <w:bookmarkEnd w:id="4"/>
      <w:tr w:rsidR="00E67D96" w14:paraId="0EF24CF6" w14:textId="77777777" w:rsidTr="00825487">
        <w:trPr>
          <w:trHeight w:val="443"/>
        </w:trPr>
        <w:tc>
          <w:tcPr>
            <w:tcW w:w="5226" w:type="dxa"/>
          </w:tcPr>
          <w:p w14:paraId="33098D49" w14:textId="77777777" w:rsidR="00E67D96" w:rsidRPr="00E67D96" w:rsidRDefault="00E67D96" w:rsidP="00E67D96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</w:rPr>
            </w:pPr>
            <w:r w:rsidRPr="00E67D96">
              <w:rPr>
                <w:b/>
                <w:bCs/>
                <w:noProof/>
              </w:rPr>
              <w:t>Partie du patron</w:t>
            </w:r>
          </w:p>
        </w:tc>
        <w:tc>
          <w:tcPr>
            <w:tcW w:w="2453" w:type="dxa"/>
          </w:tcPr>
          <w:p w14:paraId="107E0B01" w14:textId="77777777" w:rsidR="00E67D96" w:rsidRPr="00E67D96" w:rsidRDefault="00E67D96" w:rsidP="00E67D96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Forme géométrie</w:t>
            </w:r>
          </w:p>
        </w:tc>
        <w:tc>
          <w:tcPr>
            <w:tcW w:w="3076" w:type="dxa"/>
          </w:tcPr>
          <w:p w14:paraId="4E78E4E7" w14:textId="77777777" w:rsidR="00E67D96" w:rsidRPr="00E67D96" w:rsidRDefault="00E67D96" w:rsidP="00E67D96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</w:pPr>
            <w:r w:rsidRPr="00E67D96"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Aire</w:t>
            </w:r>
          </w:p>
        </w:tc>
      </w:tr>
      <w:tr w:rsidR="00E67D96" w14:paraId="59A056F0" w14:textId="77777777" w:rsidTr="00825487">
        <w:trPr>
          <w:trHeight w:val="3541"/>
        </w:trPr>
        <w:tc>
          <w:tcPr>
            <w:tcW w:w="5226" w:type="dxa"/>
          </w:tcPr>
          <w:p w14:paraId="007F2115" w14:textId="61A5FC2C" w:rsidR="00E67D96" w:rsidRDefault="00E67D96" w:rsidP="00E67D96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831296" behindDoc="0" locked="0" layoutInCell="1" allowOverlap="1" wp14:anchorId="37C821DD" wp14:editId="144F9B91">
                  <wp:simplePos x="0" y="0"/>
                  <wp:positionH relativeFrom="column">
                    <wp:posOffset>169545</wp:posOffset>
                  </wp:positionH>
                  <wp:positionV relativeFrom="paragraph">
                    <wp:posOffset>497205</wp:posOffset>
                  </wp:positionV>
                  <wp:extent cx="2752725" cy="962025"/>
                  <wp:effectExtent l="0" t="0" r="9525" b="9525"/>
                  <wp:wrapThrough wrapText="bothSides">
                    <wp:wrapPolygon edited="0">
                      <wp:start x="0" y="0"/>
                      <wp:lineTo x="0" y="21386"/>
                      <wp:lineTo x="21525" y="21386"/>
                      <wp:lineTo x="21525" y="0"/>
                      <wp:lineTo x="0" y="0"/>
                    </wp:wrapPolygon>
                  </wp:wrapThrough>
                  <wp:docPr id="35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2725" cy="962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453" w:type="dxa"/>
          </w:tcPr>
          <w:p w14:paraId="0A13E110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5B48785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6A856BB5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62D4690E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6E05B505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76CB86E" w14:textId="09CF3A8C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C’est un ……………………</w:t>
            </w:r>
          </w:p>
          <w:p w14:paraId="60EC2422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5E3313D3" w14:textId="14CAB619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1984896" behindDoc="0" locked="0" layoutInCell="1" allowOverlap="1" wp14:anchorId="47FF1A97" wp14:editId="1AF5ABD1">
                  <wp:simplePos x="0" y="0"/>
                  <wp:positionH relativeFrom="column">
                    <wp:posOffset>1126490</wp:posOffset>
                  </wp:positionH>
                  <wp:positionV relativeFrom="paragraph">
                    <wp:posOffset>467995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372" name="Image 12372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76" w:type="dxa"/>
          </w:tcPr>
          <w:p w14:paraId="688C7FEF" w14:textId="2ABC036E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72608" behindDoc="0" locked="0" layoutInCell="1" allowOverlap="1" wp14:anchorId="27B9945F" wp14:editId="79F422A3">
                  <wp:simplePos x="0" y="0"/>
                  <wp:positionH relativeFrom="column">
                    <wp:posOffset>1567180</wp:posOffset>
                  </wp:positionH>
                  <wp:positionV relativeFrom="paragraph">
                    <wp:posOffset>12700</wp:posOffset>
                  </wp:positionV>
                  <wp:extent cx="285750" cy="368935"/>
                  <wp:effectExtent l="0" t="0" r="0" b="0"/>
                  <wp:wrapThrough wrapText="bothSides">
                    <wp:wrapPolygon edited="0">
                      <wp:start x="7200" y="0"/>
                      <wp:lineTo x="0" y="5577"/>
                      <wp:lineTo x="0" y="20076"/>
                      <wp:lineTo x="20160" y="20076"/>
                      <wp:lineTo x="20160" y="0"/>
                      <wp:lineTo x="7200" y="0"/>
                    </wp:wrapPolygon>
                  </wp:wrapThrough>
                  <wp:docPr id="12364" name="Image 12364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67D96">
              <w:rPr>
                <w:rFonts w:ascii="Times New Roman" w:hAnsi="Times New Roman" w:cs="Times New Roman"/>
              </w:rPr>
              <w:t xml:space="preserve">Formule </w:t>
            </w:r>
          </w:p>
          <w:p w14:paraId="7114DE72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A = …………….</w:t>
            </w:r>
          </w:p>
          <w:p w14:paraId="0D882F38" w14:textId="77777777" w:rsidR="00E67D96" w:rsidRDefault="00E67D96" w:rsidP="00E67D96">
            <w:pPr>
              <w:rPr>
                <w:rFonts w:ascii="Times New Roman" w:hAnsi="Times New Roman" w:cs="Times New Roman"/>
                <w:b/>
                <w:bCs/>
              </w:rPr>
            </w:pPr>
          </w:p>
          <w:p w14:paraId="50EE2CB3" w14:textId="7364A9F8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Compléter</w:t>
            </w:r>
            <w:r>
              <w:rPr>
                <w:rFonts w:ascii="Times New Roman" w:hAnsi="Times New Roman" w:cs="Times New Roman"/>
              </w:rPr>
              <w:t xml:space="preserve"> </w:t>
            </w:r>
          </w:p>
          <w:p w14:paraId="5C35ACE9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12375757" w14:textId="709A6582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L = …………….</w:t>
            </w:r>
          </w:p>
          <w:p w14:paraId="701E5F46" w14:textId="07DC9663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l</w:t>
            </w:r>
            <w:proofErr w:type="gramEnd"/>
            <w:r>
              <w:rPr>
                <w:rFonts w:ascii="Times New Roman" w:hAnsi="Times New Roman" w:cs="Times New Roman"/>
              </w:rPr>
              <w:t xml:space="preserve"> = ………….</w:t>
            </w:r>
          </w:p>
          <w:p w14:paraId="79A99FA3" w14:textId="4357CB6F" w:rsidR="00E67D96" w:rsidRPr="00E67D96" w:rsidRDefault="00E67D96" w:rsidP="00E67D96">
            <w:pPr>
              <w:rPr>
                <w:rFonts w:ascii="Times New Roman" w:hAnsi="Times New Roman" w:cs="Times New Roman"/>
                <w:b/>
                <w:bCs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 xml:space="preserve">Calculer </w:t>
            </w:r>
          </w:p>
          <w:p w14:paraId="1A2448BA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8465ED6" w14:textId="147ACC32" w:rsidR="00E67D96" w:rsidRPr="00A878A2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61344" behindDoc="0" locked="0" layoutInCell="1" allowOverlap="1" wp14:anchorId="3D92409F" wp14:editId="62E45F83">
                  <wp:simplePos x="0" y="0"/>
                  <wp:positionH relativeFrom="column">
                    <wp:posOffset>1597660</wp:posOffset>
                  </wp:positionH>
                  <wp:positionV relativeFrom="paragraph">
                    <wp:posOffset>117475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58" name="Image 12358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67D96" w:rsidRPr="00A878A2">
              <w:rPr>
                <w:rFonts w:ascii="Times New Roman" w:hAnsi="Times New Roman" w:cs="Times New Roman"/>
              </w:rPr>
              <w:t xml:space="preserve">A = </w:t>
            </w:r>
          </w:p>
          <w:p w14:paraId="2EB10F2F" w14:textId="77777777" w:rsidR="00E67D96" w:rsidRDefault="00E67D96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</w:tc>
      </w:tr>
      <w:tr w:rsidR="00E67D96" w14:paraId="07D7BC24" w14:textId="77777777" w:rsidTr="00825487">
        <w:trPr>
          <w:trHeight w:val="4919"/>
        </w:trPr>
        <w:tc>
          <w:tcPr>
            <w:tcW w:w="5226" w:type="dxa"/>
          </w:tcPr>
          <w:p w14:paraId="5BB04AF0" w14:textId="76C40891" w:rsidR="00E67D96" w:rsidRDefault="000E60D9" w:rsidP="00E67D96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anchor distT="0" distB="0" distL="114300" distR="114300" simplePos="0" relativeHeight="251832320" behindDoc="0" locked="0" layoutInCell="1" allowOverlap="1" wp14:anchorId="05DAF2B1" wp14:editId="2210F78C">
                  <wp:simplePos x="0" y="0"/>
                  <wp:positionH relativeFrom="column">
                    <wp:posOffset>312420</wp:posOffset>
                  </wp:positionH>
                  <wp:positionV relativeFrom="paragraph">
                    <wp:posOffset>109220</wp:posOffset>
                  </wp:positionV>
                  <wp:extent cx="2714625" cy="2933700"/>
                  <wp:effectExtent l="0" t="0" r="9525" b="0"/>
                  <wp:wrapThrough wrapText="bothSides">
                    <wp:wrapPolygon edited="0">
                      <wp:start x="0" y="0"/>
                      <wp:lineTo x="0" y="21460"/>
                      <wp:lineTo x="21524" y="21460"/>
                      <wp:lineTo x="21524" y="0"/>
                      <wp:lineTo x="0" y="0"/>
                    </wp:wrapPolygon>
                  </wp:wrapThrough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4625" cy="293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E67D96">
              <w:rPr>
                <w:rFonts w:ascii="Times New Roman" w:hAnsi="Times New Roman"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830272" behindDoc="0" locked="0" layoutInCell="1" allowOverlap="1" wp14:anchorId="62FAD7D0" wp14:editId="4C3633CF">
                      <wp:simplePos x="0" y="0"/>
                      <wp:positionH relativeFrom="column">
                        <wp:posOffset>854075</wp:posOffset>
                      </wp:positionH>
                      <wp:positionV relativeFrom="paragraph">
                        <wp:posOffset>2361565</wp:posOffset>
                      </wp:positionV>
                      <wp:extent cx="1247775" cy="276225"/>
                      <wp:effectExtent l="0" t="0" r="9525" b="9525"/>
                      <wp:wrapNone/>
                      <wp:docPr id="27" name="Zone de texte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47775" cy="2762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090154" w14:textId="77777777" w:rsidR="00387D5C" w:rsidRDefault="00387D5C" w:rsidP="00E67D96">
                                  <w:r>
                                    <w:t>B = ………</w:t>
                                  </w:r>
                                  <w:proofErr w:type="gramStart"/>
                                  <w:r>
                                    <w:t>…….</w:t>
                                  </w:r>
                                  <w:proofErr w:type="gramEnd"/>
                                  <w:r>
                                    <w:t>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FAD7D0" id="Zone de texte 27" o:spid="_x0000_s1044" type="#_x0000_t202" style="position:absolute;margin-left:67.25pt;margin-top:185.95pt;width:98.25pt;height:21.75pt;z-index:251830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" fillcolor="window" stroked="f" strokeweight=".5pt">
                      <v:textbox>
                        <w:txbxContent>
                          <w:p w14:paraId="10090154" w14:textId="77777777" w:rsidR="00387D5C" w:rsidRDefault="00387D5C" w:rsidP="00E67D96">
                            <w:r>
                              <w:t>B = ………</w:t>
                            </w:r>
                            <w:proofErr w:type="gramStart"/>
                            <w:r>
                              <w:t>…….</w:t>
                            </w:r>
                            <w:proofErr w:type="gramEnd"/>
                            <w:r>
                              <w:t>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67D96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28224" behindDoc="0" locked="0" layoutInCell="1" allowOverlap="1" wp14:anchorId="566E5F98" wp14:editId="63562A6D">
                      <wp:simplePos x="0" y="0"/>
                      <wp:positionH relativeFrom="column">
                        <wp:posOffset>274319</wp:posOffset>
                      </wp:positionH>
                      <wp:positionV relativeFrom="paragraph">
                        <wp:posOffset>2297430</wp:posOffset>
                      </wp:positionV>
                      <wp:extent cx="2219325" cy="0"/>
                      <wp:effectExtent l="38100" t="76200" r="9525" b="95250"/>
                      <wp:wrapNone/>
                      <wp:docPr id="28" name="Connecteur droit avec flèche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19325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triangle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F130502" id="Connecteur droit avec flèche 28" o:spid="_x0000_s1026" type="#_x0000_t32" style="position:absolute;margin-left:21.6pt;margin-top:180.9pt;width:174.75pt;height:0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" strokecolor="#0e3040 [3044]">
                      <v:stroke startarrow="block" endarrow="block"/>
                    </v:shape>
                  </w:pict>
                </mc:Fallback>
              </mc:AlternateContent>
            </w:r>
          </w:p>
        </w:tc>
        <w:tc>
          <w:tcPr>
            <w:tcW w:w="2453" w:type="dxa"/>
          </w:tcPr>
          <w:p w14:paraId="1537CADB" w14:textId="5254A855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186DFC18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4E6CD19A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FB1D338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400CFC1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4E2EF2BC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A22E50B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D37A604" w14:textId="4C491467" w:rsidR="00E67D96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1986944" behindDoc="0" locked="0" layoutInCell="1" allowOverlap="1" wp14:anchorId="2932113B" wp14:editId="09B2E9F6">
                  <wp:simplePos x="0" y="0"/>
                  <wp:positionH relativeFrom="column">
                    <wp:posOffset>1126490</wp:posOffset>
                  </wp:positionH>
                  <wp:positionV relativeFrom="paragraph">
                    <wp:posOffset>1809750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373" name="Image 12373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67D96" w:rsidRPr="00A878A2">
              <w:rPr>
                <w:rFonts w:ascii="Times New Roman" w:hAnsi="Times New Roman" w:cs="Times New Roman"/>
              </w:rPr>
              <w:t>C’est un …………………</w:t>
            </w:r>
          </w:p>
        </w:tc>
        <w:tc>
          <w:tcPr>
            <w:tcW w:w="3076" w:type="dxa"/>
          </w:tcPr>
          <w:p w14:paraId="4AE8C171" w14:textId="4666A770" w:rsidR="00E67D96" w:rsidRDefault="003D0241" w:rsidP="00E67D96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74656" behindDoc="0" locked="0" layoutInCell="1" allowOverlap="1" wp14:anchorId="654FE849" wp14:editId="447E5887">
                  <wp:simplePos x="0" y="0"/>
                  <wp:positionH relativeFrom="column">
                    <wp:posOffset>1569085</wp:posOffset>
                  </wp:positionH>
                  <wp:positionV relativeFrom="paragraph">
                    <wp:posOffset>41910</wp:posOffset>
                  </wp:positionV>
                  <wp:extent cx="285750" cy="368935"/>
                  <wp:effectExtent l="0" t="0" r="0" b="0"/>
                  <wp:wrapThrough wrapText="bothSides">
                    <wp:wrapPolygon edited="0">
                      <wp:start x="7200" y="0"/>
                      <wp:lineTo x="0" y="5577"/>
                      <wp:lineTo x="0" y="20076"/>
                      <wp:lineTo x="20160" y="20076"/>
                      <wp:lineTo x="20160" y="0"/>
                      <wp:lineTo x="7200" y="0"/>
                    </wp:wrapPolygon>
                  </wp:wrapThrough>
                  <wp:docPr id="12365" name="Image 12365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E67D96">
              <w:rPr>
                <w:rFonts w:ascii="Times New Roman" w:hAnsi="Times New Roman" w:cs="Times New Roman"/>
              </w:rPr>
              <w:t xml:space="preserve">Formule </w:t>
            </w:r>
          </w:p>
          <w:p w14:paraId="5E51EBA8" w14:textId="4C115993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A = …………….</w:t>
            </w:r>
          </w:p>
          <w:p w14:paraId="07CA838C" w14:textId="0CA8E505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7F253A78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Compléter</w:t>
            </w:r>
            <w:r>
              <w:rPr>
                <w:rFonts w:ascii="Times New Roman" w:hAnsi="Times New Roman" w:cs="Times New Roman"/>
              </w:rPr>
              <w:t xml:space="preserve"> et </w:t>
            </w:r>
            <w:r w:rsidRPr="00E67D96">
              <w:rPr>
                <w:rFonts w:ascii="Times New Roman" w:hAnsi="Times New Roman" w:cs="Times New Roman"/>
                <w:b/>
                <w:bCs/>
              </w:rPr>
              <w:t>reporter</w:t>
            </w:r>
            <w:r>
              <w:rPr>
                <w:rFonts w:ascii="Times New Roman" w:hAnsi="Times New Roman" w:cs="Times New Roman"/>
              </w:rPr>
              <w:t xml:space="preserve"> ses mesures sur le dessin</w:t>
            </w:r>
          </w:p>
          <w:p w14:paraId="5240F8AA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21908154" w14:textId="77777777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 = …………….</w:t>
            </w:r>
          </w:p>
          <w:p w14:paraId="3FBE38C0" w14:textId="77777777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b</w:t>
            </w:r>
            <w:proofErr w:type="gramEnd"/>
            <w:r>
              <w:rPr>
                <w:rFonts w:ascii="Times New Roman" w:hAnsi="Times New Roman" w:cs="Times New Roman"/>
              </w:rPr>
              <w:t xml:space="preserve"> = ………….</w:t>
            </w:r>
          </w:p>
          <w:p w14:paraId="7F93F14B" w14:textId="77777777" w:rsidR="00E67D96" w:rsidRDefault="00E67D96" w:rsidP="00E67D96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 = ……………</w:t>
            </w:r>
          </w:p>
          <w:p w14:paraId="699CB863" w14:textId="77777777" w:rsidR="00E67D96" w:rsidRDefault="00E67D96" w:rsidP="00E67D96">
            <w:pPr>
              <w:rPr>
                <w:rFonts w:ascii="Times New Roman" w:hAnsi="Times New Roman" w:cs="Times New Roman"/>
              </w:rPr>
            </w:pPr>
          </w:p>
          <w:p w14:paraId="3C5AAEC4" w14:textId="77777777" w:rsidR="00E67D96" w:rsidRPr="00A878A2" w:rsidRDefault="00E67D96" w:rsidP="00E67D96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Calculer</w:t>
            </w:r>
            <w:r>
              <w:rPr>
                <w:rFonts w:ascii="Times New Roman" w:hAnsi="Times New Roman" w:cs="Times New Roman"/>
              </w:rPr>
              <w:t xml:space="preserve"> l’aire :</w:t>
            </w:r>
          </w:p>
          <w:p w14:paraId="66E55AC2" w14:textId="3EC02C49" w:rsidR="00E67D96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63392" behindDoc="0" locked="0" layoutInCell="1" allowOverlap="1" wp14:anchorId="60F587B0" wp14:editId="4F81D945">
                  <wp:simplePos x="0" y="0"/>
                  <wp:positionH relativeFrom="column">
                    <wp:posOffset>1597660</wp:posOffset>
                  </wp:positionH>
                  <wp:positionV relativeFrom="paragraph">
                    <wp:posOffset>853440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59" name="Image 12359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67D96" w:rsidRPr="00A878A2">
              <w:rPr>
                <w:rFonts w:ascii="Times New Roman" w:hAnsi="Times New Roman" w:cs="Times New Roman"/>
              </w:rPr>
              <w:t xml:space="preserve">A = </w:t>
            </w:r>
          </w:p>
        </w:tc>
      </w:tr>
      <w:tr w:rsidR="000E60D9" w14:paraId="71885E4A" w14:textId="77777777" w:rsidTr="00825487">
        <w:trPr>
          <w:trHeight w:val="404"/>
        </w:trPr>
        <w:tc>
          <w:tcPr>
            <w:tcW w:w="5226" w:type="dxa"/>
          </w:tcPr>
          <w:p w14:paraId="3093EB2E" w14:textId="22D83679" w:rsidR="000E60D9" w:rsidRDefault="003046DC" w:rsidP="000E60D9">
            <w:pPr>
              <w:pStyle w:val="Paragraphedeliste"/>
              <w:spacing w:line="360" w:lineRule="auto"/>
              <w:ind w:left="0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BAE9659" wp14:editId="53CABEBB">
                  <wp:extent cx="1295400" cy="2724150"/>
                  <wp:effectExtent l="0" t="0" r="0" b="0"/>
                  <wp:docPr id="12380" name="Image 123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2724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53" w:type="dxa"/>
          </w:tcPr>
          <w:p w14:paraId="783C6C33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410FC5D5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15254609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51FC8FF3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612B3E75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5307FEE5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74CA82B6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35B20C9E" w14:textId="1ED90F7B" w:rsidR="000E60D9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1988992" behindDoc="0" locked="0" layoutInCell="1" allowOverlap="1" wp14:anchorId="47876A71" wp14:editId="6EE6E3F5">
                  <wp:simplePos x="0" y="0"/>
                  <wp:positionH relativeFrom="column">
                    <wp:posOffset>1174115</wp:posOffset>
                  </wp:positionH>
                  <wp:positionV relativeFrom="paragraph">
                    <wp:posOffset>1169035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374" name="Image 12374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E60D9" w:rsidRPr="00A878A2">
              <w:rPr>
                <w:rFonts w:ascii="Times New Roman" w:hAnsi="Times New Roman" w:cs="Times New Roman"/>
              </w:rPr>
              <w:t>C’est un …………………</w:t>
            </w:r>
          </w:p>
        </w:tc>
        <w:tc>
          <w:tcPr>
            <w:tcW w:w="3076" w:type="dxa"/>
          </w:tcPr>
          <w:p w14:paraId="241BD281" w14:textId="76E52227" w:rsidR="000E60D9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76704" behindDoc="0" locked="0" layoutInCell="1" allowOverlap="1" wp14:anchorId="06394A2C" wp14:editId="3214C63F">
                  <wp:simplePos x="0" y="0"/>
                  <wp:positionH relativeFrom="column">
                    <wp:posOffset>1567180</wp:posOffset>
                  </wp:positionH>
                  <wp:positionV relativeFrom="paragraph">
                    <wp:posOffset>0</wp:posOffset>
                  </wp:positionV>
                  <wp:extent cx="285750" cy="368935"/>
                  <wp:effectExtent l="0" t="0" r="0" b="0"/>
                  <wp:wrapThrough wrapText="bothSides">
                    <wp:wrapPolygon edited="0">
                      <wp:start x="7200" y="0"/>
                      <wp:lineTo x="0" y="5577"/>
                      <wp:lineTo x="0" y="20076"/>
                      <wp:lineTo x="20160" y="20076"/>
                      <wp:lineTo x="20160" y="0"/>
                      <wp:lineTo x="7200" y="0"/>
                    </wp:wrapPolygon>
                  </wp:wrapThrough>
                  <wp:docPr id="12366" name="Image 12366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368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0E60D9">
              <w:rPr>
                <w:rFonts w:ascii="Times New Roman" w:hAnsi="Times New Roman" w:cs="Times New Roman"/>
              </w:rPr>
              <w:t xml:space="preserve">Formule </w:t>
            </w:r>
          </w:p>
          <w:p w14:paraId="5A676059" w14:textId="68D2B7E1" w:rsidR="000E60D9" w:rsidRDefault="000E60D9" w:rsidP="000E60D9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A = …………….</w:t>
            </w:r>
          </w:p>
          <w:p w14:paraId="4AE82D18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4816C7BC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Compléter</w:t>
            </w:r>
            <w:r>
              <w:rPr>
                <w:rFonts w:ascii="Times New Roman" w:hAnsi="Times New Roman" w:cs="Times New Roman"/>
              </w:rPr>
              <w:t xml:space="preserve"> et </w:t>
            </w:r>
            <w:r w:rsidRPr="00E67D96">
              <w:rPr>
                <w:rFonts w:ascii="Times New Roman" w:hAnsi="Times New Roman" w:cs="Times New Roman"/>
                <w:b/>
                <w:bCs/>
              </w:rPr>
              <w:t>reporter</w:t>
            </w:r>
            <w:r>
              <w:rPr>
                <w:rFonts w:ascii="Times New Roman" w:hAnsi="Times New Roman" w:cs="Times New Roman"/>
              </w:rPr>
              <w:t xml:space="preserve"> ses mesures sur le dessin</w:t>
            </w:r>
          </w:p>
          <w:p w14:paraId="2CF96538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76ACDAB9" w14:textId="77777777" w:rsidR="000E60D9" w:rsidRDefault="000E60D9" w:rsidP="000E60D9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 = …………….</w:t>
            </w:r>
          </w:p>
          <w:p w14:paraId="604FF30D" w14:textId="77777777" w:rsidR="000E60D9" w:rsidRDefault="000E60D9" w:rsidP="000E60D9">
            <w:pPr>
              <w:spacing w:line="360" w:lineRule="auto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b</w:t>
            </w:r>
            <w:proofErr w:type="gramEnd"/>
            <w:r>
              <w:rPr>
                <w:rFonts w:ascii="Times New Roman" w:hAnsi="Times New Roman" w:cs="Times New Roman"/>
              </w:rPr>
              <w:t xml:space="preserve"> = ………….</w:t>
            </w:r>
          </w:p>
          <w:p w14:paraId="762C1FB2" w14:textId="77777777" w:rsidR="000E60D9" w:rsidRDefault="000E60D9" w:rsidP="000E60D9">
            <w:pPr>
              <w:spacing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H = ……………</w:t>
            </w:r>
          </w:p>
          <w:p w14:paraId="15C8F809" w14:textId="77777777" w:rsidR="000E60D9" w:rsidRDefault="000E60D9" w:rsidP="000E60D9">
            <w:pPr>
              <w:rPr>
                <w:rFonts w:ascii="Times New Roman" w:hAnsi="Times New Roman" w:cs="Times New Roman"/>
              </w:rPr>
            </w:pPr>
          </w:p>
          <w:p w14:paraId="59E03B39" w14:textId="77777777" w:rsidR="000E60D9" w:rsidRPr="00A878A2" w:rsidRDefault="000E60D9" w:rsidP="000E60D9">
            <w:pPr>
              <w:rPr>
                <w:rFonts w:ascii="Times New Roman" w:hAnsi="Times New Roman" w:cs="Times New Roman"/>
              </w:rPr>
            </w:pPr>
            <w:r w:rsidRPr="00E67D96">
              <w:rPr>
                <w:rFonts w:ascii="Times New Roman" w:hAnsi="Times New Roman" w:cs="Times New Roman"/>
                <w:b/>
                <w:bCs/>
              </w:rPr>
              <w:t>Calculer</w:t>
            </w:r>
            <w:r>
              <w:rPr>
                <w:rFonts w:ascii="Times New Roman" w:hAnsi="Times New Roman" w:cs="Times New Roman"/>
              </w:rPr>
              <w:t xml:space="preserve"> l’aire :</w:t>
            </w:r>
          </w:p>
          <w:p w14:paraId="0A9AD920" w14:textId="3BED83CE" w:rsidR="000E60D9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65440" behindDoc="0" locked="0" layoutInCell="1" allowOverlap="1" wp14:anchorId="749243A9" wp14:editId="3DD33A61">
                  <wp:simplePos x="0" y="0"/>
                  <wp:positionH relativeFrom="column">
                    <wp:posOffset>1569085</wp:posOffset>
                  </wp:positionH>
                  <wp:positionV relativeFrom="paragraph">
                    <wp:posOffset>258445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60" name="Image 12360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0E60D9" w:rsidRPr="00A878A2">
              <w:rPr>
                <w:rFonts w:ascii="Times New Roman" w:hAnsi="Times New Roman" w:cs="Times New Roman"/>
              </w:rPr>
              <w:t xml:space="preserve">A = </w:t>
            </w:r>
          </w:p>
        </w:tc>
      </w:tr>
      <w:tr w:rsidR="00FA4D31" w14:paraId="64934728" w14:textId="77777777" w:rsidTr="00825487">
        <w:trPr>
          <w:trHeight w:val="404"/>
        </w:trPr>
        <w:tc>
          <w:tcPr>
            <w:tcW w:w="7679" w:type="dxa"/>
            <w:gridSpan w:val="2"/>
          </w:tcPr>
          <w:p w14:paraId="6B30FFF3" w14:textId="2F98467F" w:rsidR="00FA4D31" w:rsidRPr="00FA4D31" w:rsidRDefault="00FA4D31" w:rsidP="00FA4D31">
            <w:pPr>
              <w:jc w:val="center"/>
              <w:rPr>
                <w:rFonts w:ascii="Times New Roman" w:hAnsi="Times New Roman" w:cs="Times New Roman"/>
                <w:b/>
                <w:bCs/>
                <w:sz w:val="36"/>
                <w:szCs w:val="32"/>
              </w:rPr>
            </w:pPr>
            <w:r w:rsidRPr="00FA4D31">
              <w:rPr>
                <w:b/>
                <w:bCs/>
                <w:noProof/>
                <w:sz w:val="36"/>
                <w:szCs w:val="32"/>
              </w:rPr>
              <w:t>Aire total</w:t>
            </w:r>
            <w:r>
              <w:rPr>
                <w:b/>
                <w:bCs/>
                <w:noProof/>
                <w:sz w:val="36"/>
                <w:szCs w:val="32"/>
              </w:rPr>
              <w:t>e</w:t>
            </w:r>
            <w:r w:rsidRPr="00FA4D31">
              <w:rPr>
                <w:b/>
                <w:bCs/>
                <w:noProof/>
                <w:sz w:val="36"/>
                <w:szCs w:val="32"/>
              </w:rPr>
              <w:t xml:space="preserve"> du sac</w:t>
            </w:r>
          </w:p>
        </w:tc>
        <w:tc>
          <w:tcPr>
            <w:tcW w:w="3076" w:type="dxa"/>
          </w:tcPr>
          <w:p w14:paraId="51D7F307" w14:textId="21E64A96" w:rsidR="00FA4D31" w:rsidRDefault="003D0241" w:rsidP="000E60D9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67488" behindDoc="0" locked="0" layoutInCell="1" allowOverlap="1" wp14:anchorId="31FCCEF2" wp14:editId="13AEA0A1">
                  <wp:simplePos x="0" y="0"/>
                  <wp:positionH relativeFrom="column">
                    <wp:posOffset>1597660</wp:posOffset>
                  </wp:positionH>
                  <wp:positionV relativeFrom="paragraph">
                    <wp:posOffset>34925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61" name="Image 12361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tbl>
      <w:tblPr>
        <w:tblpPr w:leftFromText="141" w:rightFromText="141" w:vertAnchor="text" w:horzAnchor="margin" w:tblpXSpec="center" w:tblpY="115"/>
        <w:tblW w:w="103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8"/>
        <w:gridCol w:w="1511"/>
        <w:gridCol w:w="1515"/>
        <w:gridCol w:w="1518"/>
        <w:gridCol w:w="1508"/>
        <w:gridCol w:w="1292"/>
        <w:gridCol w:w="1513"/>
      </w:tblGrid>
      <w:tr w:rsidR="003D0241" w:rsidRPr="00904391" w14:paraId="7D7236A7" w14:textId="77777777" w:rsidTr="003D0241">
        <w:trPr>
          <w:trHeight w:val="783"/>
        </w:trPr>
        <w:tc>
          <w:tcPr>
            <w:tcW w:w="1518" w:type="dxa"/>
            <w:shd w:val="clear" w:color="auto" w:fill="auto"/>
          </w:tcPr>
          <w:p w14:paraId="0FBDFC65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24949BDE" wp14:editId="796A06A3">
                  <wp:extent cx="375469" cy="447675"/>
                  <wp:effectExtent l="0" t="0" r="5715" b="0"/>
                  <wp:docPr id="12375" name="Image 12375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027" cy="4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shd w:val="clear" w:color="auto" w:fill="auto"/>
          </w:tcPr>
          <w:p w14:paraId="068867B7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66A22F64" wp14:editId="780275FB">
                  <wp:extent cx="314325" cy="406004"/>
                  <wp:effectExtent l="0" t="0" r="0" b="0"/>
                  <wp:docPr id="12376" name="Image 12376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79" cy="410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shd w:val="clear" w:color="auto" w:fill="auto"/>
          </w:tcPr>
          <w:p w14:paraId="39FF93B9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7D2B382E" wp14:editId="019678B7">
                  <wp:extent cx="353808" cy="447675"/>
                  <wp:effectExtent l="0" t="0" r="8255" b="0"/>
                  <wp:docPr id="12377" name="Image 12377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06" cy="45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8" w:type="dxa"/>
            <w:shd w:val="clear" w:color="auto" w:fill="auto"/>
          </w:tcPr>
          <w:p w14:paraId="1CD2FB8C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5CB6ACAF" wp14:editId="407AF79B">
                  <wp:extent cx="381000" cy="463176"/>
                  <wp:effectExtent l="0" t="0" r="0" b="0"/>
                  <wp:docPr id="12378" name="Image 12378" descr="VALIDER 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7" descr="VALIDER 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559" cy="465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8" w:type="dxa"/>
            <w:shd w:val="clear" w:color="auto" w:fill="auto"/>
          </w:tcPr>
          <w:p w14:paraId="6508ED71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4424892D" wp14:editId="1C17BD03">
                  <wp:extent cx="371986" cy="462915"/>
                  <wp:effectExtent l="0" t="0" r="9525" b="0"/>
                  <wp:docPr id="12379" name="Image 12379" descr="COMMUNIQU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6" descr="COMMUNIQU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655" cy="467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2" w:type="dxa"/>
          </w:tcPr>
          <w:p w14:paraId="228A021C" w14:textId="77777777" w:rsidR="003D024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237FC1E4" w14:textId="77777777" w:rsidR="003D024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  <w:tc>
          <w:tcPr>
            <w:tcW w:w="1513" w:type="dxa"/>
          </w:tcPr>
          <w:p w14:paraId="773E19DF" w14:textId="77777777" w:rsidR="003D024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24737C3F" w14:textId="77777777" w:rsidR="003D0241" w:rsidRPr="00904391" w:rsidRDefault="003D0241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</w:tr>
      <w:tr w:rsidR="003D0241" w:rsidRPr="00904391" w14:paraId="33A38E3D" w14:textId="77777777" w:rsidTr="003D0241">
        <w:trPr>
          <w:trHeight w:val="143"/>
        </w:trPr>
        <w:tc>
          <w:tcPr>
            <w:tcW w:w="1518" w:type="dxa"/>
            <w:shd w:val="clear" w:color="auto" w:fill="auto"/>
          </w:tcPr>
          <w:p w14:paraId="21A7A699" w14:textId="20CC527E" w:rsidR="003D0241" w:rsidRPr="00904391" w:rsidRDefault="003D0241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 w:rsidR="003046DC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21</w:t>
            </w:r>
          </w:p>
        </w:tc>
        <w:tc>
          <w:tcPr>
            <w:tcW w:w="1511" w:type="dxa"/>
            <w:shd w:val="clear" w:color="auto" w:fill="auto"/>
          </w:tcPr>
          <w:p w14:paraId="37AEEDDC" w14:textId="3CC4DC9D" w:rsidR="003D0241" w:rsidRPr="00904391" w:rsidRDefault="003046DC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……/15</w:t>
            </w:r>
          </w:p>
        </w:tc>
        <w:tc>
          <w:tcPr>
            <w:tcW w:w="1515" w:type="dxa"/>
            <w:shd w:val="clear" w:color="auto" w:fill="auto"/>
          </w:tcPr>
          <w:p w14:paraId="4CE7E631" w14:textId="26FC24AC" w:rsidR="003D0241" w:rsidRPr="00904391" w:rsidRDefault="003D0241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 w:rsidR="003046DC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54</w:t>
            </w:r>
          </w:p>
        </w:tc>
        <w:tc>
          <w:tcPr>
            <w:tcW w:w="1518" w:type="dxa"/>
            <w:shd w:val="clear" w:color="auto" w:fill="auto"/>
          </w:tcPr>
          <w:p w14:paraId="7776B466" w14:textId="0B5235AE" w:rsidR="003D0241" w:rsidRPr="00904391" w:rsidRDefault="003046DC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508" w:type="dxa"/>
            <w:shd w:val="clear" w:color="auto" w:fill="auto"/>
          </w:tcPr>
          <w:p w14:paraId="1FF39BA7" w14:textId="22D5D9F7" w:rsidR="003D0241" w:rsidRPr="00904391" w:rsidRDefault="003046DC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292" w:type="dxa"/>
          </w:tcPr>
          <w:p w14:paraId="5FA70D0A" w14:textId="1513DF45" w:rsidR="003D0241" w:rsidRDefault="003D0241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</w:t>
            </w:r>
            <w:r w:rsidR="003046DC"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90</w:t>
            </w:r>
          </w:p>
        </w:tc>
        <w:tc>
          <w:tcPr>
            <w:tcW w:w="1513" w:type="dxa"/>
          </w:tcPr>
          <w:p w14:paraId="26AC1B64" w14:textId="77777777" w:rsidR="003D0241" w:rsidRPr="00904391" w:rsidRDefault="003D0241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…………/20</w:t>
            </w:r>
          </w:p>
        </w:tc>
      </w:tr>
    </w:tbl>
    <w:p w14:paraId="1916212E" w14:textId="20F66EE9" w:rsidR="00825487" w:rsidRPr="00FA4D31" w:rsidRDefault="00784F84" w:rsidP="00FA4D31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116D3D71" wp14:editId="63D0F381">
                <wp:simplePos x="0" y="0"/>
                <wp:positionH relativeFrom="column">
                  <wp:posOffset>-381000</wp:posOffset>
                </wp:positionH>
                <wp:positionV relativeFrom="paragraph">
                  <wp:posOffset>304800</wp:posOffset>
                </wp:positionV>
                <wp:extent cx="3600450" cy="866775"/>
                <wp:effectExtent l="0" t="0" r="19050" b="28575"/>
                <wp:wrapNone/>
                <wp:docPr id="105" name="Zone de text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0450" cy="866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348DBD" w14:textId="41D0397D" w:rsidR="00387D5C" w:rsidRPr="00A85E3E" w:rsidRDefault="00387D5C" w:rsidP="00BD0F01">
                            <w:pPr>
                              <w:rPr>
                                <w:b/>
                                <w:bCs/>
                                <w:u w:val="single"/>
                              </w:rPr>
                            </w:pPr>
                            <w:r w:rsidRPr="00A85E3E"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 xml:space="preserve">SEANCE </w:t>
                            </w:r>
                            <w:r>
                              <w:rPr>
                                <w:b/>
                                <w:bCs/>
                                <w:color w:val="FF0000"/>
                                <w:u w:val="single"/>
                              </w:rPr>
                              <w:t>3</w:t>
                            </w:r>
                            <w:r>
                              <w:rPr>
                                <w:b/>
                                <w:bCs/>
                                <w:u w:val="single"/>
                              </w:rPr>
                              <w:t> </w:t>
                            </w:r>
                          </w:p>
                          <w:p w14:paraId="650DFE71" w14:textId="361538AA" w:rsidR="00387D5C" w:rsidRPr="00784F84" w:rsidRDefault="00387D5C" w:rsidP="00784F84">
                            <w:pPr>
                              <w:pStyle w:val="Paragraphedeliste"/>
                              <w:numPr>
                                <w:ilvl w:val="0"/>
                                <w:numId w:val="36"/>
                              </w:numPr>
                              <w:autoSpaceDE w:val="0"/>
                              <w:autoSpaceDN w:val="0"/>
                              <w:adjustRightInd w:val="0"/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</w:pPr>
                            <w:r w:rsidRPr="00784F84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 xml:space="preserve">Comparaison entre la théorique et 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>la réalité</w:t>
                            </w:r>
                            <w:r w:rsidRPr="00784F84">
                              <w:rPr>
                                <w:rFonts w:ascii="Times New Roman" w:hAnsi="Times New Roman" w:cs="Times New Roman"/>
                                <w:color w:val="000000" w:themeColor="text2" w:themeShade="BF"/>
                                <w:szCs w:val="24"/>
                              </w:rPr>
                              <w:t xml:space="preserve"> </w:t>
                            </w:r>
                          </w:p>
                          <w:p w14:paraId="64E70F56" w14:textId="77777777" w:rsidR="00387D5C" w:rsidRDefault="00387D5C" w:rsidP="00BD0F01"/>
                          <w:p w14:paraId="0F4451BA" w14:textId="77777777" w:rsidR="00387D5C" w:rsidRDefault="00387D5C" w:rsidP="00BD0F0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D3D71" id="Zone de texte 105" o:spid="_x0000_s1045" type="#_x0000_t202" style="position:absolute;margin-left:-30pt;margin-top:24pt;width:283.5pt;height:68.2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" fillcolor="window" strokeweight=".5pt">
                <v:textbox>
                  <w:txbxContent>
                    <w:p w14:paraId="2A348DBD" w14:textId="41D0397D" w:rsidR="00387D5C" w:rsidRPr="00A85E3E" w:rsidRDefault="00387D5C" w:rsidP="00BD0F01">
                      <w:pPr>
                        <w:rPr>
                          <w:b/>
                          <w:bCs/>
                          <w:u w:val="single"/>
                        </w:rPr>
                      </w:pPr>
                      <w:r w:rsidRPr="00A85E3E">
                        <w:rPr>
                          <w:b/>
                          <w:bCs/>
                          <w:color w:val="FF0000"/>
                          <w:u w:val="single"/>
                        </w:rPr>
                        <w:t xml:space="preserve">SEANCE </w:t>
                      </w:r>
                      <w:r>
                        <w:rPr>
                          <w:b/>
                          <w:bCs/>
                          <w:color w:val="FF0000"/>
                          <w:u w:val="single"/>
                        </w:rPr>
                        <w:t>3</w:t>
                      </w:r>
                      <w:r>
                        <w:rPr>
                          <w:b/>
                          <w:bCs/>
                          <w:u w:val="single"/>
                        </w:rPr>
                        <w:t> </w:t>
                      </w:r>
                    </w:p>
                    <w:p w14:paraId="650DFE71" w14:textId="361538AA" w:rsidR="00387D5C" w:rsidRPr="00784F84" w:rsidRDefault="00387D5C" w:rsidP="00784F84">
                      <w:pPr>
                        <w:pStyle w:val="Paragraphedeliste"/>
                        <w:numPr>
                          <w:ilvl w:val="0"/>
                          <w:numId w:val="36"/>
                        </w:numPr>
                        <w:autoSpaceDE w:val="0"/>
                        <w:autoSpaceDN w:val="0"/>
                        <w:adjustRightInd w:val="0"/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</w:pPr>
                      <w:r w:rsidRPr="00784F84"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 xml:space="preserve">Comparaison entre la théorique et </w:t>
                      </w:r>
                      <w:r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>la réalité</w:t>
                      </w:r>
                      <w:r w:rsidRPr="00784F84">
                        <w:rPr>
                          <w:rFonts w:ascii="Times New Roman" w:hAnsi="Times New Roman" w:cs="Times New Roman"/>
                          <w:color w:val="000000" w:themeColor="text2" w:themeShade="BF"/>
                          <w:szCs w:val="24"/>
                        </w:rPr>
                        <w:t xml:space="preserve"> </w:t>
                      </w:r>
                    </w:p>
                    <w:p w14:paraId="64E70F56" w14:textId="77777777" w:rsidR="00387D5C" w:rsidRDefault="00387D5C" w:rsidP="00BD0F01"/>
                    <w:p w14:paraId="0F4451BA" w14:textId="77777777" w:rsidR="00387D5C" w:rsidRDefault="00387D5C" w:rsidP="00BD0F01"/>
                  </w:txbxContent>
                </v:textbox>
              </v:shape>
            </w:pict>
          </mc:Fallback>
        </mc:AlternateContent>
      </w:r>
    </w:p>
    <w:p w14:paraId="4B000D3C" w14:textId="7AF9A108" w:rsidR="00BD0F01" w:rsidRDefault="00BD0F01" w:rsidP="00BD0F01">
      <w:pPr>
        <w:pStyle w:val="Paragraphedeliste"/>
        <w:spacing w:after="0" w:line="360" w:lineRule="auto"/>
        <w:ind w:left="436"/>
        <w:rPr>
          <w:rFonts w:ascii="Times New Roman" w:hAnsi="Times New Roman" w:cs="Times New Roman"/>
        </w:rPr>
      </w:pPr>
      <w:r>
        <w:rPr>
          <w:noProof/>
        </w:rPr>
        <w:drawing>
          <wp:anchor distT="0" distB="0" distL="114300" distR="114300" simplePos="0" relativeHeight="251847680" behindDoc="0" locked="0" layoutInCell="1" allowOverlap="1" wp14:anchorId="335CE49A" wp14:editId="0DBAC4DC">
            <wp:simplePos x="0" y="0"/>
            <wp:positionH relativeFrom="column">
              <wp:posOffset>-695325</wp:posOffset>
            </wp:positionH>
            <wp:positionV relativeFrom="paragraph">
              <wp:posOffset>254635</wp:posOffset>
            </wp:positionV>
            <wp:extent cx="571500" cy="572135"/>
            <wp:effectExtent l="0" t="0" r="0" b="0"/>
            <wp:wrapNone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7383E2" w14:textId="77777777" w:rsidR="006502DD" w:rsidRDefault="00BD0F01" w:rsidP="006502DD">
      <w:pPr>
        <w:spacing w:after="0" w:line="360" w:lineRule="auto"/>
        <w:jc w:val="right"/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</w:pPr>
      <w:r w:rsidRPr="006502DD"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  <w:t xml:space="preserve">COMPARAISON DU </w:t>
      </w:r>
    </w:p>
    <w:p w14:paraId="743C3C09" w14:textId="11531C5B" w:rsidR="00BD0F01" w:rsidRPr="006502DD" w:rsidRDefault="00BD0F01" w:rsidP="006502DD">
      <w:pPr>
        <w:spacing w:after="0" w:line="360" w:lineRule="auto"/>
        <w:jc w:val="right"/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</w:pPr>
      <w:r w:rsidRPr="006502DD">
        <w:rPr>
          <w:rFonts w:ascii="Lucida Calligraphy" w:hAnsi="Lucida Calligraphy" w:cs="Times New Roman"/>
          <w:b/>
          <w:bCs/>
          <w:color w:val="FF0000"/>
          <w:sz w:val="28"/>
          <w:szCs w:val="24"/>
          <w:u w:val="single"/>
        </w:rPr>
        <w:t>NOMBRE DE BOUCHONS</w:t>
      </w:r>
    </w:p>
    <w:p w14:paraId="29407E28" w14:textId="77777777" w:rsidR="00BD0F01" w:rsidRPr="00BD0F01" w:rsidRDefault="00BD0F01" w:rsidP="00BD0F01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452AF9A" w14:textId="3697511D" w:rsidR="00951596" w:rsidRDefault="00A54B16" w:rsidP="00A54B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A54B16">
        <w:rPr>
          <w:rFonts w:ascii="Times New Roman" w:hAnsi="Times New Roman" w:cs="Times New Roman"/>
          <w:b/>
          <w:bCs/>
          <w:sz w:val="32"/>
          <w:szCs w:val="28"/>
        </w:rPr>
        <w:t xml:space="preserve">Objectif : </w:t>
      </w:r>
      <w:r w:rsidR="00951596" w:rsidRPr="00BD0F01">
        <w:rPr>
          <w:rFonts w:ascii="Times New Roman" w:hAnsi="Times New Roman" w:cs="Times New Roman"/>
          <w:b/>
          <w:bCs/>
        </w:rPr>
        <w:t xml:space="preserve">Déterminer </w:t>
      </w:r>
      <w:r w:rsidR="00951596" w:rsidRPr="00BD0F01">
        <w:rPr>
          <w:rFonts w:ascii="Times New Roman" w:hAnsi="Times New Roman" w:cs="Times New Roman"/>
        </w:rPr>
        <w:t xml:space="preserve">le nombre </w:t>
      </w:r>
      <w:r w:rsidR="00A878A2" w:rsidRPr="00BD0F01">
        <w:rPr>
          <w:rFonts w:ascii="Times New Roman" w:hAnsi="Times New Roman" w:cs="Times New Roman"/>
        </w:rPr>
        <w:t xml:space="preserve">total </w:t>
      </w:r>
      <w:r w:rsidR="00951596" w:rsidRPr="00BD0F01">
        <w:rPr>
          <w:rFonts w:ascii="Times New Roman" w:hAnsi="Times New Roman" w:cs="Times New Roman"/>
        </w:rPr>
        <w:t xml:space="preserve">de bouchon </w:t>
      </w:r>
      <w:r w:rsidR="00A878A2" w:rsidRPr="00BD0F01">
        <w:rPr>
          <w:rFonts w:ascii="Times New Roman" w:hAnsi="Times New Roman" w:cs="Times New Roman"/>
        </w:rPr>
        <w:t xml:space="preserve">nécessaire à la réalisation du sac </w:t>
      </w:r>
    </w:p>
    <w:p w14:paraId="660FA178" w14:textId="77777777" w:rsidR="006502DD" w:rsidRDefault="006502DD" w:rsidP="00A54B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D9CE761" w14:textId="11F35785" w:rsidR="00A54B16" w:rsidRPr="00A54B16" w:rsidRDefault="00A54B16" w:rsidP="00EB73E1">
      <w:pPr>
        <w:pStyle w:val="Paragraphedeliste"/>
        <w:numPr>
          <w:ilvl w:val="4"/>
          <w:numId w:val="27"/>
        </w:numPr>
        <w:spacing w:after="0" w:line="360" w:lineRule="auto"/>
        <w:ind w:left="284" w:firstLine="0"/>
        <w:rPr>
          <w:rFonts w:ascii="Times New Roman" w:hAnsi="Times New Roman" w:cs="Times New Roman"/>
          <w:b/>
          <w:bCs/>
          <w:sz w:val="28"/>
          <w:szCs w:val="24"/>
          <w:u w:val="single"/>
        </w:rPr>
      </w:pPr>
      <w:r w:rsidRPr="00A54B16">
        <w:rPr>
          <w:rFonts w:ascii="Times New Roman" w:hAnsi="Times New Roman" w:cs="Times New Roman"/>
          <w:b/>
          <w:bCs/>
          <w:sz w:val="28"/>
          <w:szCs w:val="24"/>
          <w:u w:val="single"/>
        </w:rPr>
        <w:t>Nombre théorique de capsule</w:t>
      </w:r>
      <w:r w:rsidR="00EB73E1">
        <w:rPr>
          <w:rFonts w:ascii="Times New Roman" w:hAnsi="Times New Roman" w:cs="Times New Roman"/>
          <w:b/>
          <w:bCs/>
          <w:sz w:val="28"/>
          <w:szCs w:val="24"/>
          <w:u w:val="single"/>
        </w:rPr>
        <w:t xml:space="preserve"> pour la réalisation du sac</w:t>
      </w:r>
    </w:p>
    <w:p w14:paraId="078CFE0D" w14:textId="77777777" w:rsidR="00A54B16" w:rsidRDefault="00A54B16" w:rsidP="00A54B16">
      <w:pPr>
        <w:pStyle w:val="Paragraphedeliste"/>
        <w:spacing w:after="0" w:line="360" w:lineRule="auto"/>
        <w:ind w:left="3240"/>
        <w:rPr>
          <w:rFonts w:ascii="Times New Roman" w:hAnsi="Times New Roman" w:cs="Times New Roman"/>
          <w:b/>
          <w:bCs/>
        </w:rPr>
      </w:pPr>
    </w:p>
    <w:p w14:paraId="348B6FBA" w14:textId="3335933E" w:rsidR="00A54B16" w:rsidRDefault="00A54B16" w:rsidP="00A54B16">
      <w:pPr>
        <w:pStyle w:val="Paragraphedeliste"/>
        <w:spacing w:after="0" w:line="360" w:lineRule="auto"/>
        <w:ind w:left="0"/>
        <w:rPr>
          <w:rFonts w:ascii="Times New Roman" w:hAnsi="Times New Roman" w:cs="Times New Roman"/>
          <w:b/>
          <w:bCs/>
        </w:rPr>
      </w:pPr>
      <w:r w:rsidRPr="00A54B16">
        <w:rPr>
          <w:rFonts w:ascii="Times New Roman" w:hAnsi="Times New Roman" w:cs="Times New Roman"/>
          <w:b/>
          <w:bCs/>
        </w:rPr>
        <w:t>CAS de la capsule de café écrasé</w:t>
      </w:r>
    </w:p>
    <w:p w14:paraId="64A26256" w14:textId="295E7A81" w:rsidR="00A54B16" w:rsidRPr="00A54B16" w:rsidRDefault="006502DD" w:rsidP="00A54B16">
      <w:pPr>
        <w:pStyle w:val="Paragraphedeliste"/>
        <w:spacing w:after="0" w:line="360" w:lineRule="auto"/>
        <w:ind w:left="0"/>
        <w:jc w:val="center"/>
        <w:rPr>
          <w:rFonts w:ascii="Times New Roman" w:hAnsi="Times New Roman" w:cs="Times New Roman"/>
          <w:b/>
          <w:bCs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91040" behindDoc="0" locked="0" layoutInCell="1" allowOverlap="1" wp14:anchorId="1C61C7AF" wp14:editId="244FB337">
            <wp:simplePos x="0" y="0"/>
            <wp:positionH relativeFrom="column">
              <wp:posOffset>6181725</wp:posOffset>
            </wp:positionH>
            <wp:positionV relativeFrom="paragraph">
              <wp:posOffset>1651635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82" name="Image 12382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10431" w:type="dxa"/>
        <w:tblInd w:w="-856" w:type="dxa"/>
        <w:tblLook w:val="04A0" w:firstRow="1" w:lastRow="0" w:firstColumn="1" w:lastColumn="0" w:noHBand="0" w:noVBand="1"/>
      </w:tblPr>
      <w:tblGrid>
        <w:gridCol w:w="5259"/>
        <w:gridCol w:w="5172"/>
      </w:tblGrid>
      <w:tr w:rsidR="00A54B16" w14:paraId="0BB0BCE5" w14:textId="77777777" w:rsidTr="00A54B16">
        <w:trPr>
          <w:trHeight w:val="1853"/>
        </w:trPr>
        <w:tc>
          <w:tcPr>
            <w:tcW w:w="5259" w:type="dxa"/>
            <w:vAlign w:val="center"/>
          </w:tcPr>
          <w:p w14:paraId="170E3199" w14:textId="0D2ABED3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14:paraId="0CA31D5B" w14:textId="3058C33A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Le bouchon</w:t>
            </w:r>
          </w:p>
        </w:tc>
        <w:tc>
          <w:tcPr>
            <w:tcW w:w="5172" w:type="dxa"/>
          </w:tcPr>
          <w:p w14:paraId="0651D04D" w14:textId="77777777" w:rsidR="00A54B16" w:rsidRDefault="00A54B16" w:rsidP="00387D5C">
            <w:pPr>
              <w:pStyle w:val="Paragraphedeliste"/>
              <w:spacing w:line="360" w:lineRule="auto"/>
              <w:ind w:left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62016" behindDoc="0" locked="0" layoutInCell="1" allowOverlap="1" wp14:anchorId="588C919A" wp14:editId="5B2D7F84">
                  <wp:simplePos x="0" y="0"/>
                  <wp:positionH relativeFrom="column">
                    <wp:posOffset>781050</wp:posOffset>
                  </wp:positionH>
                  <wp:positionV relativeFrom="paragraph">
                    <wp:posOffset>6985</wp:posOffset>
                  </wp:positionV>
                  <wp:extent cx="1517015" cy="1333500"/>
                  <wp:effectExtent l="0" t="0" r="6985" b="0"/>
                  <wp:wrapThrough wrapText="bothSides">
                    <wp:wrapPolygon edited="0">
                      <wp:start x="0" y="0"/>
                      <wp:lineTo x="0" y="21291"/>
                      <wp:lineTo x="21428" y="21291"/>
                      <wp:lineTo x="21428" y="0"/>
                      <wp:lineTo x="0" y="0"/>
                    </wp:wrapPolygon>
                  </wp:wrapThrough>
                  <wp:docPr id="126" name="Image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7015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A54B16" w14:paraId="43206ADB" w14:textId="77777777" w:rsidTr="00A54B16">
        <w:trPr>
          <w:trHeight w:val="311"/>
        </w:trPr>
        <w:tc>
          <w:tcPr>
            <w:tcW w:w="5259" w:type="dxa"/>
          </w:tcPr>
          <w:p w14:paraId="16D9A658" w14:textId="4E984FEE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L’aire du bouchon en cm</w:t>
            </w:r>
            <w:r w:rsidRPr="00825487">
              <w:rPr>
                <w:rFonts w:ascii="Times New Roman" w:hAnsi="Times New Roman" w:cs="Times New Roman"/>
                <w:b/>
                <w:bCs/>
                <w:vertAlign w:val="superscript"/>
              </w:rPr>
              <w:t>2</w:t>
            </w:r>
          </w:p>
          <w:p w14:paraId="36CF3CD6" w14:textId="77777777" w:rsidR="00A54B16" w:rsidRPr="00FA4D31" w:rsidRDefault="00A54B16" w:rsidP="00387D5C">
            <w:pPr>
              <w:jc w:val="center"/>
              <w:rPr>
                <w:rFonts w:ascii="Times New Roman" w:hAnsi="Times New Roman" w:cs="Times New Roman"/>
                <w:vertAlign w:val="superscript"/>
              </w:rPr>
            </w:pPr>
            <w:r w:rsidRPr="00A878A2">
              <w:rPr>
                <w:rFonts w:ascii="Times New Roman" w:hAnsi="Times New Roman" w:cs="Times New Roman"/>
              </w:rPr>
              <w:t xml:space="preserve">A = </w:t>
            </w:r>
            <w:r w:rsidRPr="00A878A2">
              <w:rPr>
                <w:rFonts w:ascii="Symbol" w:hAnsi="Symbol" w:cs="Times New Roman"/>
              </w:rPr>
              <w:t>P</w:t>
            </w:r>
            <w:r>
              <w:rPr>
                <w:rFonts w:ascii="Times New Roman" w:hAnsi="Times New Roman" w:cs="Times New Roman"/>
              </w:rPr>
              <w:t xml:space="preserve"> x</w:t>
            </w:r>
            <w:r w:rsidRPr="00A878A2">
              <w:rPr>
                <w:rFonts w:ascii="Times New Roman" w:hAnsi="Times New Roman" w:cs="Times New Roman"/>
              </w:rPr>
              <w:t xml:space="preserve"> R</w:t>
            </w:r>
            <w:r w:rsidRPr="00A878A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5172" w:type="dxa"/>
            <w:shd w:val="clear" w:color="auto" w:fill="auto"/>
          </w:tcPr>
          <w:p w14:paraId="58CD5D9F" w14:textId="5DA1898E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  <w:p w14:paraId="551FE1A5" w14:textId="64CAF2B1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…………………</w:t>
            </w:r>
          </w:p>
        </w:tc>
      </w:tr>
    </w:tbl>
    <w:p w14:paraId="173FFB94" w14:textId="2B3E9A47" w:rsidR="00A54B16" w:rsidRDefault="006502DD" w:rsidP="00A54B16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490439">
        <w:rPr>
          <w:noProof/>
        </w:rPr>
        <w:drawing>
          <wp:anchor distT="0" distB="0" distL="114300" distR="114300" simplePos="0" relativeHeight="252025856" behindDoc="0" locked="0" layoutInCell="1" allowOverlap="1" wp14:anchorId="59162430" wp14:editId="144522E9">
            <wp:simplePos x="0" y="0"/>
            <wp:positionH relativeFrom="column">
              <wp:posOffset>6238875</wp:posOffset>
            </wp:positionH>
            <wp:positionV relativeFrom="paragraph">
              <wp:posOffset>281940</wp:posOffset>
            </wp:positionV>
            <wp:extent cx="274320" cy="327025"/>
            <wp:effectExtent l="0" t="0" r="0" b="0"/>
            <wp:wrapThrough wrapText="bothSides">
              <wp:wrapPolygon edited="0">
                <wp:start x="6000" y="0"/>
                <wp:lineTo x="0" y="5033"/>
                <wp:lineTo x="0" y="20132"/>
                <wp:lineTo x="19500" y="20132"/>
                <wp:lineTo x="19500" y="5033"/>
                <wp:lineTo x="13500" y="0"/>
                <wp:lineTo x="6000" y="0"/>
              </wp:wrapPolygon>
            </wp:wrapThrough>
            <wp:docPr id="12399" name="Image 12399" descr="S'APPROPRIER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S'APPROPRIER 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32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1993088" behindDoc="0" locked="0" layoutInCell="1" allowOverlap="1" wp14:anchorId="7D73907E" wp14:editId="6909844A">
            <wp:simplePos x="0" y="0"/>
            <wp:positionH relativeFrom="column">
              <wp:posOffset>6257925</wp:posOffset>
            </wp:positionH>
            <wp:positionV relativeFrom="paragraph">
              <wp:posOffset>723900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83" name="Image 12383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0" w:type="auto"/>
        <w:tblInd w:w="-431" w:type="dxa"/>
        <w:tblLook w:val="04A0" w:firstRow="1" w:lastRow="0" w:firstColumn="1" w:lastColumn="0" w:noHBand="0" w:noVBand="1"/>
      </w:tblPr>
      <w:tblGrid>
        <w:gridCol w:w="2675"/>
        <w:gridCol w:w="2675"/>
        <w:gridCol w:w="2675"/>
      </w:tblGrid>
      <w:tr w:rsidR="00A54B16" w:rsidRPr="00A878A2" w14:paraId="3D4834B8" w14:textId="77777777" w:rsidTr="00387D5C">
        <w:tc>
          <w:tcPr>
            <w:tcW w:w="2675" w:type="dxa"/>
          </w:tcPr>
          <w:p w14:paraId="6F9360B6" w14:textId="658A9E3A" w:rsidR="00A54B16" w:rsidRPr="00A878A2" w:rsidRDefault="00A54B16" w:rsidP="00387D5C">
            <w:pPr>
              <w:pStyle w:val="Paragraphedeliste"/>
              <w:spacing w:line="360" w:lineRule="auto"/>
              <w:ind w:left="-1986" w:firstLine="1986"/>
              <w:jc w:val="center"/>
              <w:rPr>
                <w:rFonts w:ascii="Times New Roman" w:hAnsi="Times New Roman" w:cs="Times New Roman"/>
              </w:rPr>
            </w:pPr>
            <w:bookmarkStart w:id="5" w:name="_Hlk72150469"/>
          </w:p>
        </w:tc>
        <w:tc>
          <w:tcPr>
            <w:tcW w:w="2675" w:type="dxa"/>
          </w:tcPr>
          <w:p w14:paraId="03F21E62" w14:textId="63A91B5C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BOUCHON</w:t>
            </w:r>
          </w:p>
        </w:tc>
        <w:tc>
          <w:tcPr>
            <w:tcW w:w="2675" w:type="dxa"/>
          </w:tcPr>
          <w:p w14:paraId="7A84373E" w14:textId="729A3A5C" w:rsidR="00A54B1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SAC </w:t>
            </w:r>
          </w:p>
        </w:tc>
      </w:tr>
      <w:tr w:rsidR="00A54B16" w:rsidRPr="00A878A2" w14:paraId="47852BA6" w14:textId="77777777" w:rsidTr="00387D5C">
        <w:tc>
          <w:tcPr>
            <w:tcW w:w="2675" w:type="dxa"/>
          </w:tcPr>
          <w:p w14:paraId="6B13A975" w14:textId="77777777" w:rsidR="00A54B16" w:rsidRPr="00A878A2" w:rsidRDefault="00A54B16" w:rsidP="00387D5C">
            <w:pPr>
              <w:pStyle w:val="Paragraphedeliste"/>
              <w:spacing w:line="360" w:lineRule="auto"/>
              <w:ind w:left="-1986" w:firstLine="1986"/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Nombre de bouchon</w:t>
            </w:r>
          </w:p>
        </w:tc>
        <w:tc>
          <w:tcPr>
            <w:tcW w:w="2675" w:type="dxa"/>
          </w:tcPr>
          <w:p w14:paraId="6C58D474" w14:textId="6FDA13C0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75" w:type="dxa"/>
          </w:tcPr>
          <w:p w14:paraId="26DB5629" w14:textId="1EA64A9F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……….</w:t>
            </w:r>
          </w:p>
        </w:tc>
      </w:tr>
      <w:tr w:rsidR="00A54B16" w:rsidRPr="00A878A2" w14:paraId="4DCAB80D" w14:textId="77777777" w:rsidTr="00387D5C">
        <w:tc>
          <w:tcPr>
            <w:tcW w:w="2675" w:type="dxa"/>
          </w:tcPr>
          <w:p w14:paraId="5AE86774" w14:textId="5B026E17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Aire </w:t>
            </w:r>
            <w:r>
              <w:rPr>
                <w:rFonts w:ascii="Times New Roman" w:hAnsi="Times New Roman" w:cs="Times New Roman"/>
              </w:rPr>
              <w:t xml:space="preserve">Total </w:t>
            </w:r>
            <w:r w:rsidRPr="00A878A2">
              <w:rPr>
                <w:rFonts w:ascii="Times New Roman" w:hAnsi="Times New Roman" w:cs="Times New Roman"/>
              </w:rPr>
              <w:t>en cm</w:t>
            </w:r>
            <w:r w:rsidRPr="00A878A2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2675" w:type="dxa"/>
          </w:tcPr>
          <w:p w14:paraId="20D5B96A" w14:textId="415FEB88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………………….</w:t>
            </w:r>
          </w:p>
        </w:tc>
        <w:tc>
          <w:tcPr>
            <w:tcW w:w="2675" w:type="dxa"/>
          </w:tcPr>
          <w:p w14:paraId="4236DD0B" w14:textId="3C572BA3" w:rsidR="00A54B16" w:rsidRPr="00A878A2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…………….</w:t>
            </w:r>
          </w:p>
        </w:tc>
      </w:tr>
      <w:bookmarkEnd w:id="5"/>
    </w:tbl>
    <w:p w14:paraId="2E256154" w14:textId="5F3DA303" w:rsidR="00A54B16" w:rsidRDefault="00A54B16" w:rsidP="00A54B16">
      <w:pPr>
        <w:spacing w:after="0" w:line="360" w:lineRule="auto"/>
        <w:rPr>
          <w:rFonts w:ascii="Times New Roman" w:hAnsi="Times New Roman" w:cs="Times New Roman"/>
        </w:rPr>
      </w:pPr>
    </w:p>
    <w:p w14:paraId="43C5FBD9" w14:textId="1AF7B099" w:rsidR="00A54B16" w:rsidRPr="00A54B16" w:rsidRDefault="00A54B16" w:rsidP="00AA5753">
      <w:pPr>
        <w:pStyle w:val="Paragraphedeliste"/>
        <w:numPr>
          <w:ilvl w:val="4"/>
          <w:numId w:val="27"/>
        </w:numPr>
        <w:spacing w:after="0" w:line="360" w:lineRule="auto"/>
        <w:ind w:left="0" w:firstLine="0"/>
        <w:rPr>
          <w:rFonts w:ascii="Times New Roman" w:hAnsi="Times New Roman" w:cs="Times New Roman"/>
          <w:b/>
          <w:bCs/>
          <w:sz w:val="28"/>
          <w:szCs w:val="24"/>
          <w:u w:val="single"/>
        </w:rPr>
      </w:pPr>
      <w:r w:rsidRPr="00A54B16">
        <w:rPr>
          <w:rFonts w:ascii="Times New Roman" w:hAnsi="Times New Roman" w:cs="Times New Roman"/>
          <w:b/>
          <w:bCs/>
          <w:sz w:val="28"/>
          <w:szCs w:val="24"/>
          <w:u w:val="single"/>
        </w:rPr>
        <w:t xml:space="preserve">Nombre </w:t>
      </w:r>
      <w:r>
        <w:rPr>
          <w:rFonts w:ascii="Times New Roman" w:hAnsi="Times New Roman" w:cs="Times New Roman"/>
          <w:b/>
          <w:bCs/>
          <w:sz w:val="28"/>
          <w:szCs w:val="24"/>
          <w:u w:val="single"/>
        </w:rPr>
        <w:t>réellement utilisé</w:t>
      </w:r>
      <w:r w:rsidRPr="00A54B16">
        <w:rPr>
          <w:rFonts w:ascii="Times New Roman" w:hAnsi="Times New Roman" w:cs="Times New Roman"/>
          <w:b/>
          <w:bCs/>
          <w:sz w:val="28"/>
          <w:szCs w:val="24"/>
          <w:u w:val="single"/>
        </w:rPr>
        <w:t xml:space="preserve"> de capsule</w:t>
      </w:r>
    </w:p>
    <w:p w14:paraId="25E4D3F0" w14:textId="77777777" w:rsidR="00A54B16" w:rsidRDefault="00A54B16" w:rsidP="00A54B16">
      <w:pPr>
        <w:spacing w:after="0" w:line="360" w:lineRule="auto"/>
        <w:rPr>
          <w:rFonts w:ascii="Times New Roman" w:hAnsi="Times New Roman" w:cs="Times New Roman"/>
        </w:rPr>
      </w:pPr>
    </w:p>
    <w:tbl>
      <w:tblPr>
        <w:tblStyle w:val="Grilledutableau"/>
        <w:tblW w:w="10896" w:type="dxa"/>
        <w:tblInd w:w="-695" w:type="dxa"/>
        <w:tblLayout w:type="fixed"/>
        <w:tblLook w:val="04A0" w:firstRow="1" w:lastRow="0" w:firstColumn="1" w:lastColumn="0" w:noHBand="0" w:noVBand="1"/>
      </w:tblPr>
      <w:tblGrid>
        <w:gridCol w:w="4234"/>
        <w:gridCol w:w="2136"/>
        <w:gridCol w:w="14"/>
        <w:gridCol w:w="4512"/>
      </w:tblGrid>
      <w:tr w:rsidR="00EB73E1" w14:paraId="3538978E" w14:textId="77777777" w:rsidTr="00EB73E1">
        <w:trPr>
          <w:trHeight w:val="443"/>
        </w:trPr>
        <w:tc>
          <w:tcPr>
            <w:tcW w:w="4234" w:type="dxa"/>
          </w:tcPr>
          <w:p w14:paraId="2FCBDA07" w14:textId="77777777" w:rsidR="00A54B16" w:rsidRPr="00E67D96" w:rsidRDefault="00A54B16" w:rsidP="00387D5C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</w:rPr>
            </w:pPr>
            <w:r w:rsidRPr="00E67D96">
              <w:rPr>
                <w:b/>
                <w:bCs/>
                <w:noProof/>
              </w:rPr>
              <w:t>Partie du patron</w:t>
            </w:r>
          </w:p>
        </w:tc>
        <w:tc>
          <w:tcPr>
            <w:tcW w:w="2136" w:type="dxa"/>
          </w:tcPr>
          <w:p w14:paraId="3A77FA69" w14:textId="7F332CF6" w:rsidR="00A54B16" w:rsidRPr="00E67D96" w:rsidRDefault="00A54B16" w:rsidP="00387D5C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Nombre de capsule</w:t>
            </w:r>
            <w:r w:rsidR="00EB73E1">
              <w:rPr>
                <w:rFonts w:ascii="Times New Roman" w:hAnsi="Times New Roman" w:cs="Times New Roman"/>
                <w:b/>
                <w:bCs/>
              </w:rPr>
              <w:t xml:space="preserve"> utilisé</w:t>
            </w:r>
          </w:p>
        </w:tc>
        <w:tc>
          <w:tcPr>
            <w:tcW w:w="4526" w:type="dxa"/>
            <w:gridSpan w:val="2"/>
          </w:tcPr>
          <w:p w14:paraId="27CE6D01" w14:textId="41061EA1" w:rsidR="00A54B16" w:rsidRPr="00E67D96" w:rsidRDefault="00A54B16" w:rsidP="00387D5C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Nombre de capsule Théorique</w:t>
            </w:r>
          </w:p>
        </w:tc>
      </w:tr>
      <w:tr w:rsidR="00EB73E1" w14:paraId="623C7565" w14:textId="77777777" w:rsidTr="00EB73E1">
        <w:trPr>
          <w:trHeight w:val="3541"/>
        </w:trPr>
        <w:tc>
          <w:tcPr>
            <w:tcW w:w="4234" w:type="dxa"/>
          </w:tcPr>
          <w:p w14:paraId="56BC42BB" w14:textId="77777777" w:rsidR="00A54B16" w:rsidRDefault="00B82DBE" w:rsidP="00B82DB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4DE5B3CF" wp14:editId="51E8642D">
                  <wp:extent cx="1804991" cy="1828800"/>
                  <wp:effectExtent l="0" t="0" r="5080" b="0"/>
                  <wp:docPr id="135" name="Imag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013" cy="1833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1AF468" w14:textId="110CAC29" w:rsidR="00B82DBE" w:rsidRPr="00B82DBE" w:rsidRDefault="00B82DBE" w:rsidP="00B82DB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82DBE">
              <w:rPr>
                <w:rFonts w:ascii="Times New Roman" w:hAnsi="Times New Roman" w:cs="Times New Roman"/>
                <w:b/>
                <w:bCs/>
              </w:rPr>
              <w:t>RABAT</w:t>
            </w:r>
          </w:p>
        </w:tc>
        <w:tc>
          <w:tcPr>
            <w:tcW w:w="2136" w:type="dxa"/>
          </w:tcPr>
          <w:p w14:paraId="401F211C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0545F529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67DACC08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4FD23A34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4F0FBAED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2982EE5D" w14:textId="7F97216E" w:rsidR="00A54B16" w:rsidRPr="00A878A2" w:rsidRDefault="00A54B16" w:rsidP="00387D5C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……………………</w:t>
            </w:r>
          </w:p>
          <w:p w14:paraId="1EFF3E94" w14:textId="77777777" w:rsidR="00A54B16" w:rsidRDefault="00A54B16" w:rsidP="00387D5C">
            <w:pPr>
              <w:rPr>
                <w:rFonts w:ascii="Times New Roman" w:hAnsi="Times New Roman" w:cs="Times New Roman"/>
              </w:rPr>
            </w:pPr>
          </w:p>
          <w:p w14:paraId="4110709C" w14:textId="5D652F0A" w:rsidR="00A54B16" w:rsidRDefault="006502DD" w:rsidP="00387D5C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97184" behindDoc="0" locked="0" layoutInCell="1" allowOverlap="1" wp14:anchorId="0DCA6D86" wp14:editId="4971C792">
                  <wp:simplePos x="0" y="0"/>
                  <wp:positionH relativeFrom="column">
                    <wp:posOffset>965835</wp:posOffset>
                  </wp:positionH>
                  <wp:positionV relativeFrom="paragraph">
                    <wp:posOffset>603250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5" name="Image 12385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26" w:type="dxa"/>
            <w:gridSpan w:val="2"/>
          </w:tcPr>
          <w:p w14:paraId="69585F85" w14:textId="77777777" w:rsidR="00A54B16" w:rsidRDefault="00A54B16" w:rsidP="00A54B16">
            <w:pPr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3765" w:type="dxa"/>
              <w:tblLayout w:type="fixed"/>
              <w:tblLook w:val="04A0" w:firstRow="1" w:lastRow="0" w:firstColumn="1" w:lastColumn="0" w:noHBand="0" w:noVBand="1"/>
            </w:tblPr>
            <w:tblGrid>
              <w:gridCol w:w="1072"/>
              <w:gridCol w:w="1617"/>
              <w:gridCol w:w="1076"/>
            </w:tblGrid>
            <w:tr w:rsidR="00EB73E1" w:rsidRPr="00A878A2" w14:paraId="4A4C60D6" w14:textId="77777777" w:rsidTr="00EB73E1">
              <w:trPr>
                <w:trHeight w:val="349"/>
              </w:trPr>
              <w:tc>
                <w:tcPr>
                  <w:tcW w:w="1072" w:type="dxa"/>
                </w:tcPr>
                <w:p w14:paraId="5FA9FD54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bookmarkStart w:id="6" w:name="_Hlk72150610"/>
                </w:p>
              </w:tc>
              <w:tc>
                <w:tcPr>
                  <w:tcW w:w="1617" w:type="dxa"/>
                </w:tcPr>
                <w:p w14:paraId="176857A2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</w:p>
              </w:tc>
              <w:tc>
                <w:tcPr>
                  <w:tcW w:w="1076" w:type="dxa"/>
                </w:tcPr>
                <w:p w14:paraId="18F6ACB5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SAC </w:t>
                  </w:r>
                </w:p>
              </w:tc>
            </w:tr>
            <w:tr w:rsidR="00EB73E1" w:rsidRPr="00A878A2" w14:paraId="1F076E95" w14:textId="77777777" w:rsidTr="00EB73E1">
              <w:trPr>
                <w:trHeight w:val="1032"/>
              </w:trPr>
              <w:tc>
                <w:tcPr>
                  <w:tcW w:w="1072" w:type="dxa"/>
                </w:tcPr>
                <w:p w14:paraId="13B92399" w14:textId="77777777" w:rsidR="00EB73E1" w:rsidRDefault="00A54B16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Nombre</w:t>
                  </w:r>
                </w:p>
                <w:p w14:paraId="0C30858F" w14:textId="2944D3A8" w:rsidR="00EB73E1" w:rsidRDefault="00A54B16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de</w:t>
                  </w:r>
                  <w:proofErr w:type="gramEnd"/>
                </w:p>
                <w:p w14:paraId="6F2BDDB6" w14:textId="40976CAA" w:rsidR="00A54B16" w:rsidRPr="00A54B16" w:rsidRDefault="00A54B16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  <w:proofErr w:type="gramEnd"/>
                </w:p>
              </w:tc>
              <w:tc>
                <w:tcPr>
                  <w:tcW w:w="1617" w:type="dxa"/>
                  <w:vAlign w:val="center"/>
                </w:tcPr>
                <w:p w14:paraId="00E58582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1</w:t>
                  </w:r>
                </w:p>
              </w:tc>
              <w:tc>
                <w:tcPr>
                  <w:tcW w:w="1076" w:type="dxa"/>
                  <w:vAlign w:val="center"/>
                </w:tcPr>
                <w:p w14:paraId="003F7F68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……….</w:t>
                  </w:r>
                </w:p>
              </w:tc>
            </w:tr>
            <w:tr w:rsidR="00EB73E1" w:rsidRPr="00A878A2" w14:paraId="2A173A60" w14:textId="77777777" w:rsidTr="00EB73E1">
              <w:trPr>
                <w:trHeight w:val="1047"/>
              </w:trPr>
              <w:tc>
                <w:tcPr>
                  <w:tcW w:w="1072" w:type="dxa"/>
                </w:tcPr>
                <w:p w14:paraId="7B2A1923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Aire Total en cm</w:t>
                  </w: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  <w:vertAlign w:val="superscript"/>
                    </w:rPr>
                    <w:t>2</w:t>
                  </w:r>
                </w:p>
              </w:tc>
              <w:tc>
                <w:tcPr>
                  <w:tcW w:w="1617" w:type="dxa"/>
                  <w:vAlign w:val="center"/>
                </w:tcPr>
                <w:p w14:paraId="19134156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………………….</w:t>
                  </w:r>
                </w:p>
              </w:tc>
              <w:tc>
                <w:tcPr>
                  <w:tcW w:w="1076" w:type="dxa"/>
                  <w:vAlign w:val="center"/>
                </w:tcPr>
                <w:p w14:paraId="12BE5032" w14:textId="77777777" w:rsidR="00A54B16" w:rsidRPr="00A54B16" w:rsidRDefault="00A54B16" w:rsidP="00A54B16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…………….</w:t>
                  </w:r>
                </w:p>
              </w:tc>
            </w:tr>
          </w:tbl>
          <w:bookmarkEnd w:id="6"/>
          <w:p w14:paraId="6AA8A12F" w14:textId="1BB14E37" w:rsidR="00A54B16" w:rsidRDefault="006502DD" w:rsidP="00A54B16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2027904" behindDoc="0" locked="0" layoutInCell="1" allowOverlap="1" wp14:anchorId="7C126533" wp14:editId="384AFB65">
                  <wp:simplePos x="0" y="0"/>
                  <wp:positionH relativeFrom="column">
                    <wp:posOffset>2076450</wp:posOffset>
                  </wp:positionH>
                  <wp:positionV relativeFrom="paragraph">
                    <wp:posOffset>88900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400" name="Image 12400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95136" behindDoc="0" locked="0" layoutInCell="1" allowOverlap="1" wp14:anchorId="7C7592B8" wp14:editId="6CE662B2">
                  <wp:simplePos x="0" y="0"/>
                  <wp:positionH relativeFrom="column">
                    <wp:posOffset>2457450</wp:posOffset>
                  </wp:positionH>
                  <wp:positionV relativeFrom="paragraph">
                    <wp:posOffset>88900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4" name="Image 12384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B73E1" w14:paraId="194AB219" w14:textId="77777777" w:rsidTr="00EB73E1">
        <w:trPr>
          <w:trHeight w:val="404"/>
        </w:trPr>
        <w:tc>
          <w:tcPr>
            <w:tcW w:w="4234" w:type="dxa"/>
          </w:tcPr>
          <w:p w14:paraId="1195721C" w14:textId="5782E0FB" w:rsidR="00EB73E1" w:rsidRDefault="00EB73E1" w:rsidP="00EB73E1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bookmarkStart w:id="7" w:name="_Hlk72153042"/>
            <w:r w:rsidRPr="00E67D96">
              <w:rPr>
                <w:b/>
                <w:bCs/>
                <w:noProof/>
              </w:rPr>
              <w:lastRenderedPageBreak/>
              <w:t>Partie du patron</w:t>
            </w:r>
          </w:p>
        </w:tc>
        <w:tc>
          <w:tcPr>
            <w:tcW w:w="2136" w:type="dxa"/>
          </w:tcPr>
          <w:p w14:paraId="2D476707" w14:textId="6FA669FC" w:rsidR="00EB73E1" w:rsidRDefault="00EB73E1" w:rsidP="00EB73E1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Nombre de capsule utilisé</w:t>
            </w:r>
          </w:p>
        </w:tc>
        <w:tc>
          <w:tcPr>
            <w:tcW w:w="4526" w:type="dxa"/>
            <w:gridSpan w:val="2"/>
          </w:tcPr>
          <w:p w14:paraId="27483CA1" w14:textId="70B5C143" w:rsidR="00EB73E1" w:rsidRDefault="00EB73E1" w:rsidP="00EB73E1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Nombre de capsule Théorique</w:t>
            </w:r>
          </w:p>
        </w:tc>
      </w:tr>
      <w:bookmarkEnd w:id="7"/>
      <w:tr w:rsidR="00EB73E1" w14:paraId="30CA20FF" w14:textId="77777777" w:rsidTr="00EB73E1">
        <w:trPr>
          <w:trHeight w:val="404"/>
        </w:trPr>
        <w:tc>
          <w:tcPr>
            <w:tcW w:w="4234" w:type="dxa"/>
          </w:tcPr>
          <w:p w14:paraId="7CA020AC" w14:textId="7F6312EC" w:rsidR="00EB73E1" w:rsidRDefault="00B82DBE" w:rsidP="006502DD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390E5D5B" wp14:editId="5BFEA1C2">
                  <wp:extent cx="2047215" cy="2007882"/>
                  <wp:effectExtent l="318" t="0" r="0" b="0"/>
                  <wp:docPr id="136" name="Imag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3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67416" cy="202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82DBE">
              <w:rPr>
                <w:rFonts w:ascii="Times New Roman" w:hAnsi="Times New Roman" w:cs="Times New Roman"/>
                <w:b/>
                <w:bCs/>
              </w:rPr>
              <w:t>DOS</w:t>
            </w:r>
          </w:p>
        </w:tc>
        <w:tc>
          <w:tcPr>
            <w:tcW w:w="2136" w:type="dxa"/>
          </w:tcPr>
          <w:p w14:paraId="26126664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2AEEC034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2450555F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38E7E61E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3373E71D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007611B1" w14:textId="56D4D7A4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4C9151B9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7DF8F64E" w14:textId="19F3B2ED" w:rsidR="00EB73E1" w:rsidRPr="00A878A2" w:rsidRDefault="00EB73E1" w:rsidP="00EB73E1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……………………</w:t>
            </w:r>
          </w:p>
          <w:p w14:paraId="530DFA4F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5A4878CC" w14:textId="2D021457" w:rsidR="00EB73E1" w:rsidRDefault="006502DD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1999232" behindDoc="0" locked="0" layoutInCell="1" allowOverlap="1" wp14:anchorId="43D32173" wp14:editId="311C1E1C">
                  <wp:simplePos x="0" y="0"/>
                  <wp:positionH relativeFrom="column">
                    <wp:posOffset>975360</wp:posOffset>
                  </wp:positionH>
                  <wp:positionV relativeFrom="paragraph">
                    <wp:posOffset>403225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6" name="Image 12386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26" w:type="dxa"/>
            <w:gridSpan w:val="2"/>
          </w:tcPr>
          <w:p w14:paraId="3FD444E6" w14:textId="77777777" w:rsidR="00EB73E1" w:rsidRPr="006502DD" w:rsidRDefault="00EB73E1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sz w:val="2"/>
                <w:szCs w:val="2"/>
              </w:rPr>
            </w:pPr>
          </w:p>
          <w:tbl>
            <w:tblPr>
              <w:tblStyle w:val="Grilledutableau"/>
              <w:tblW w:w="4128" w:type="dxa"/>
              <w:tblLayout w:type="fixed"/>
              <w:tblLook w:val="04A0" w:firstRow="1" w:lastRow="0" w:firstColumn="1" w:lastColumn="0" w:noHBand="0" w:noVBand="1"/>
            </w:tblPr>
            <w:tblGrid>
              <w:gridCol w:w="1129"/>
              <w:gridCol w:w="1231"/>
              <w:gridCol w:w="1768"/>
            </w:tblGrid>
            <w:tr w:rsidR="00EB73E1" w:rsidRPr="00A878A2" w14:paraId="51EA9130" w14:textId="77777777" w:rsidTr="00EB73E1">
              <w:trPr>
                <w:trHeight w:val="656"/>
              </w:trPr>
              <w:tc>
                <w:tcPr>
                  <w:tcW w:w="1129" w:type="dxa"/>
                </w:tcPr>
                <w:p w14:paraId="4D640073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</w:p>
              </w:tc>
              <w:tc>
                <w:tcPr>
                  <w:tcW w:w="1231" w:type="dxa"/>
                </w:tcPr>
                <w:p w14:paraId="10720DE7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</w:p>
              </w:tc>
              <w:tc>
                <w:tcPr>
                  <w:tcW w:w="1768" w:type="dxa"/>
                </w:tcPr>
                <w:p w14:paraId="028C0D65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SAC </w:t>
                  </w:r>
                </w:p>
              </w:tc>
            </w:tr>
            <w:tr w:rsidR="00EB73E1" w:rsidRPr="00A878A2" w14:paraId="54B53133" w14:textId="77777777" w:rsidTr="00EB73E1">
              <w:trPr>
                <w:trHeight w:val="970"/>
              </w:trPr>
              <w:tc>
                <w:tcPr>
                  <w:tcW w:w="1129" w:type="dxa"/>
                </w:tcPr>
                <w:p w14:paraId="3D2F5E2A" w14:textId="77777777" w:rsidR="00EB73E1" w:rsidRDefault="00EB73E1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Nombre</w:t>
                  </w:r>
                </w:p>
                <w:p w14:paraId="6ADDC97D" w14:textId="77777777" w:rsidR="00EB73E1" w:rsidRDefault="00EB73E1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de</w:t>
                  </w:r>
                  <w:proofErr w:type="gramEnd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</w:p>
                <w:p w14:paraId="2ED0D2CE" w14:textId="5D3C3C2F" w:rsidR="00EB73E1" w:rsidRPr="00A54B16" w:rsidRDefault="00EB73E1" w:rsidP="00EB73E1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  <w:proofErr w:type="gramEnd"/>
                </w:p>
              </w:tc>
              <w:tc>
                <w:tcPr>
                  <w:tcW w:w="1231" w:type="dxa"/>
                  <w:vAlign w:val="center"/>
                </w:tcPr>
                <w:p w14:paraId="1C33F6B0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1</w:t>
                  </w:r>
                </w:p>
              </w:tc>
              <w:tc>
                <w:tcPr>
                  <w:tcW w:w="1768" w:type="dxa"/>
                  <w:vAlign w:val="center"/>
                </w:tcPr>
                <w:p w14:paraId="108B8D37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……….</w:t>
                  </w:r>
                </w:p>
              </w:tc>
            </w:tr>
            <w:tr w:rsidR="00EB73E1" w:rsidRPr="00A878A2" w14:paraId="01FCC26E" w14:textId="77777777" w:rsidTr="00EB73E1">
              <w:trPr>
                <w:trHeight w:val="984"/>
              </w:trPr>
              <w:tc>
                <w:tcPr>
                  <w:tcW w:w="1129" w:type="dxa"/>
                </w:tcPr>
                <w:p w14:paraId="462D5089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Aire Total en cm</w:t>
                  </w: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  <w:vertAlign w:val="superscript"/>
                    </w:rPr>
                    <w:t>2</w:t>
                  </w:r>
                </w:p>
              </w:tc>
              <w:tc>
                <w:tcPr>
                  <w:tcW w:w="1231" w:type="dxa"/>
                  <w:vAlign w:val="center"/>
                </w:tcPr>
                <w:p w14:paraId="53777DE5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………………….</w:t>
                  </w:r>
                </w:p>
              </w:tc>
              <w:tc>
                <w:tcPr>
                  <w:tcW w:w="1768" w:type="dxa"/>
                  <w:vAlign w:val="center"/>
                </w:tcPr>
                <w:p w14:paraId="2A25AA23" w14:textId="77777777" w:rsidR="00EB73E1" w:rsidRPr="00A54B16" w:rsidRDefault="00EB73E1" w:rsidP="00EB73E1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…………….</w:t>
                  </w:r>
                </w:p>
              </w:tc>
            </w:tr>
          </w:tbl>
          <w:p w14:paraId="0F39A05F" w14:textId="2564CB16" w:rsidR="00EB73E1" w:rsidRDefault="006502DD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01280" behindDoc="0" locked="0" layoutInCell="1" allowOverlap="1" wp14:anchorId="6C378C7F" wp14:editId="1F6F242D">
                  <wp:simplePos x="0" y="0"/>
                  <wp:positionH relativeFrom="column">
                    <wp:posOffset>2486025</wp:posOffset>
                  </wp:positionH>
                  <wp:positionV relativeFrom="paragraph">
                    <wp:posOffset>64770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7" name="Image 12387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90439">
              <w:rPr>
                <w:noProof/>
              </w:rPr>
              <w:drawing>
                <wp:anchor distT="0" distB="0" distL="114300" distR="114300" simplePos="0" relativeHeight="252029952" behindDoc="0" locked="0" layoutInCell="1" allowOverlap="1" wp14:anchorId="6D1306E6" wp14:editId="56A9BF01">
                  <wp:simplePos x="0" y="0"/>
                  <wp:positionH relativeFrom="column">
                    <wp:posOffset>2124075</wp:posOffset>
                  </wp:positionH>
                  <wp:positionV relativeFrom="paragraph">
                    <wp:posOffset>60325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401" name="Image 12401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B73E1" w14:paraId="49F3BC95" w14:textId="77777777" w:rsidTr="00EB73E1">
        <w:trPr>
          <w:trHeight w:val="3541"/>
        </w:trPr>
        <w:tc>
          <w:tcPr>
            <w:tcW w:w="4234" w:type="dxa"/>
          </w:tcPr>
          <w:p w14:paraId="39D0C1DC" w14:textId="19FF1199" w:rsidR="00EB73E1" w:rsidRPr="00B82DBE" w:rsidRDefault="00B82DBE" w:rsidP="00B82DB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3FA41747" wp14:editId="7204B77E">
                  <wp:extent cx="685800" cy="1894147"/>
                  <wp:effectExtent l="0" t="0" r="0" b="0"/>
                  <wp:docPr id="137" name="Imag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276" cy="1931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b/>
                <w:bCs/>
              </w:rPr>
              <w:t xml:space="preserve">     </w:t>
            </w:r>
            <w:r w:rsidRPr="00B82DBE">
              <w:rPr>
                <w:rFonts w:ascii="Times New Roman" w:hAnsi="Times New Roman" w:cs="Times New Roman"/>
                <w:b/>
                <w:bCs/>
              </w:rPr>
              <w:t>FOND DU SAC</w:t>
            </w:r>
          </w:p>
        </w:tc>
        <w:tc>
          <w:tcPr>
            <w:tcW w:w="2136" w:type="dxa"/>
          </w:tcPr>
          <w:p w14:paraId="18A9F4E8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4B2535E8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6D91E603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1131EE0A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4385AD4E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7A566199" w14:textId="5987A842" w:rsidR="00EB73E1" w:rsidRPr="00A878A2" w:rsidRDefault="00EB73E1" w:rsidP="00EB73E1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……………………</w:t>
            </w:r>
          </w:p>
          <w:p w14:paraId="5EEB29BC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7EACF493" w14:textId="4C350554" w:rsidR="00EB73E1" w:rsidRDefault="006502DD" w:rsidP="00EB73E1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03328" behindDoc="0" locked="0" layoutInCell="1" allowOverlap="1" wp14:anchorId="291A3A9D" wp14:editId="33B26F1A">
                  <wp:simplePos x="0" y="0"/>
                  <wp:positionH relativeFrom="column">
                    <wp:posOffset>975360</wp:posOffset>
                  </wp:positionH>
                  <wp:positionV relativeFrom="paragraph">
                    <wp:posOffset>448945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8" name="Image 12388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26" w:type="dxa"/>
            <w:gridSpan w:val="2"/>
          </w:tcPr>
          <w:p w14:paraId="629681C9" w14:textId="77777777" w:rsidR="00EB73E1" w:rsidRPr="006502DD" w:rsidRDefault="00EB73E1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  <w:sz w:val="8"/>
                <w:szCs w:val="6"/>
              </w:rPr>
            </w:pPr>
          </w:p>
          <w:tbl>
            <w:tblPr>
              <w:tblStyle w:val="Grilledutableau"/>
              <w:tblW w:w="4128" w:type="dxa"/>
              <w:tblLayout w:type="fixed"/>
              <w:tblLook w:val="04A0" w:firstRow="1" w:lastRow="0" w:firstColumn="1" w:lastColumn="0" w:noHBand="0" w:noVBand="1"/>
            </w:tblPr>
            <w:tblGrid>
              <w:gridCol w:w="1129"/>
              <w:gridCol w:w="1231"/>
              <w:gridCol w:w="1768"/>
            </w:tblGrid>
            <w:tr w:rsidR="00E03B37" w:rsidRPr="00A878A2" w14:paraId="2A25A2D6" w14:textId="77777777" w:rsidTr="00387D5C">
              <w:trPr>
                <w:trHeight w:val="656"/>
              </w:trPr>
              <w:tc>
                <w:tcPr>
                  <w:tcW w:w="1129" w:type="dxa"/>
                </w:tcPr>
                <w:p w14:paraId="42FDD988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</w:p>
              </w:tc>
              <w:tc>
                <w:tcPr>
                  <w:tcW w:w="1231" w:type="dxa"/>
                </w:tcPr>
                <w:p w14:paraId="1F8F0442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</w:p>
              </w:tc>
              <w:tc>
                <w:tcPr>
                  <w:tcW w:w="1768" w:type="dxa"/>
                </w:tcPr>
                <w:p w14:paraId="4CA32740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SAC </w:t>
                  </w:r>
                </w:p>
              </w:tc>
            </w:tr>
            <w:tr w:rsidR="00E03B37" w:rsidRPr="00A878A2" w14:paraId="71AB8D67" w14:textId="77777777" w:rsidTr="00387D5C">
              <w:trPr>
                <w:trHeight w:val="970"/>
              </w:trPr>
              <w:tc>
                <w:tcPr>
                  <w:tcW w:w="1129" w:type="dxa"/>
                </w:tcPr>
                <w:p w14:paraId="00E4A464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Nombre</w:t>
                  </w:r>
                </w:p>
                <w:p w14:paraId="5E835017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de</w:t>
                  </w:r>
                  <w:proofErr w:type="gramEnd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</w:p>
                <w:p w14:paraId="6EA4724C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  <w:proofErr w:type="gramEnd"/>
                </w:p>
              </w:tc>
              <w:tc>
                <w:tcPr>
                  <w:tcW w:w="1231" w:type="dxa"/>
                  <w:vAlign w:val="center"/>
                </w:tcPr>
                <w:p w14:paraId="35C1C126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1</w:t>
                  </w:r>
                </w:p>
              </w:tc>
              <w:tc>
                <w:tcPr>
                  <w:tcW w:w="1768" w:type="dxa"/>
                  <w:vAlign w:val="center"/>
                </w:tcPr>
                <w:p w14:paraId="651BAC3D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……….</w:t>
                  </w:r>
                </w:p>
              </w:tc>
            </w:tr>
            <w:tr w:rsidR="00E03B37" w:rsidRPr="00A878A2" w14:paraId="4E693728" w14:textId="77777777" w:rsidTr="00387D5C">
              <w:trPr>
                <w:trHeight w:val="984"/>
              </w:trPr>
              <w:tc>
                <w:tcPr>
                  <w:tcW w:w="1129" w:type="dxa"/>
                </w:tcPr>
                <w:p w14:paraId="5D5CA22D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Aire Total en cm</w:t>
                  </w: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  <w:vertAlign w:val="superscript"/>
                    </w:rPr>
                    <w:t>2</w:t>
                  </w:r>
                </w:p>
              </w:tc>
              <w:tc>
                <w:tcPr>
                  <w:tcW w:w="1231" w:type="dxa"/>
                  <w:vAlign w:val="center"/>
                </w:tcPr>
                <w:p w14:paraId="45C678A1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………………….</w:t>
                  </w:r>
                </w:p>
              </w:tc>
              <w:tc>
                <w:tcPr>
                  <w:tcW w:w="1768" w:type="dxa"/>
                  <w:vAlign w:val="center"/>
                </w:tcPr>
                <w:p w14:paraId="6A0EA1FC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…………….</w:t>
                  </w:r>
                </w:p>
              </w:tc>
            </w:tr>
          </w:tbl>
          <w:p w14:paraId="75B55E68" w14:textId="493EB541" w:rsidR="00E03B37" w:rsidRDefault="006502DD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05376" behindDoc="0" locked="0" layoutInCell="1" allowOverlap="1" wp14:anchorId="07C84AD2" wp14:editId="4E348320">
                  <wp:simplePos x="0" y="0"/>
                  <wp:positionH relativeFrom="column">
                    <wp:posOffset>2486025</wp:posOffset>
                  </wp:positionH>
                  <wp:positionV relativeFrom="paragraph">
                    <wp:posOffset>22225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89" name="Image 12389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90439">
              <w:rPr>
                <w:noProof/>
              </w:rPr>
              <w:drawing>
                <wp:anchor distT="0" distB="0" distL="114300" distR="114300" simplePos="0" relativeHeight="252032000" behindDoc="0" locked="0" layoutInCell="1" allowOverlap="1" wp14:anchorId="22412528" wp14:editId="0CDE57E5">
                  <wp:simplePos x="0" y="0"/>
                  <wp:positionH relativeFrom="column">
                    <wp:posOffset>2124075</wp:posOffset>
                  </wp:positionH>
                  <wp:positionV relativeFrom="paragraph">
                    <wp:posOffset>18415</wp:posOffset>
                  </wp:positionV>
                  <wp:extent cx="274320" cy="327025"/>
                  <wp:effectExtent l="0" t="0" r="0" b="0"/>
                  <wp:wrapThrough wrapText="bothSides">
                    <wp:wrapPolygon edited="0">
                      <wp:start x="6000" y="0"/>
                      <wp:lineTo x="0" y="5033"/>
                      <wp:lineTo x="0" y="20132"/>
                      <wp:lineTo x="19500" y="20132"/>
                      <wp:lineTo x="19500" y="5033"/>
                      <wp:lineTo x="13500" y="0"/>
                      <wp:lineTo x="6000" y="0"/>
                    </wp:wrapPolygon>
                  </wp:wrapThrough>
                  <wp:docPr id="12402" name="Image 12402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B73E1" w14:paraId="336AE6C8" w14:textId="77777777" w:rsidTr="006502DD">
        <w:trPr>
          <w:trHeight w:val="3894"/>
        </w:trPr>
        <w:tc>
          <w:tcPr>
            <w:tcW w:w="4234" w:type="dxa"/>
          </w:tcPr>
          <w:p w14:paraId="6D913389" w14:textId="77777777" w:rsidR="00B82DBE" w:rsidRDefault="00B82DBE" w:rsidP="00EB73E1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</w:p>
          <w:p w14:paraId="0F3EA1EB" w14:textId="70D66FF0" w:rsidR="00B82DBE" w:rsidRDefault="00B82DBE" w:rsidP="006502DD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3799EFC7" wp14:editId="099D1172">
                  <wp:extent cx="1887855" cy="1786778"/>
                  <wp:effectExtent l="0" t="6350" r="0" b="0"/>
                  <wp:docPr id="138" name="Imag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911225" cy="1808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968343" w14:textId="7D9D1BC0" w:rsidR="00EB73E1" w:rsidRPr="00B82DBE" w:rsidRDefault="00B82DBE" w:rsidP="00B82DBE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B82DBE">
              <w:rPr>
                <w:rFonts w:ascii="Times New Roman" w:hAnsi="Times New Roman" w:cs="Times New Roman"/>
                <w:b/>
                <w:bCs/>
              </w:rPr>
              <w:t>DEVANT DU SAC</w:t>
            </w:r>
          </w:p>
        </w:tc>
        <w:tc>
          <w:tcPr>
            <w:tcW w:w="2136" w:type="dxa"/>
          </w:tcPr>
          <w:p w14:paraId="773660BA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7C29B308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66C636A9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5D2BDBDE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769EB1C1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41163EB6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0D70A0DD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34D80279" w14:textId="646FF4AD" w:rsidR="00EB73E1" w:rsidRDefault="006502DD" w:rsidP="00EB73E1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07424" behindDoc="0" locked="0" layoutInCell="1" allowOverlap="1" wp14:anchorId="39C1E69E" wp14:editId="774ED9FA">
                  <wp:simplePos x="0" y="0"/>
                  <wp:positionH relativeFrom="column">
                    <wp:posOffset>1022985</wp:posOffset>
                  </wp:positionH>
                  <wp:positionV relativeFrom="paragraph">
                    <wp:posOffset>737870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0" name="Image 12390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B73E1" w:rsidRPr="00A878A2">
              <w:rPr>
                <w:rFonts w:ascii="Times New Roman" w:hAnsi="Times New Roman" w:cs="Times New Roman"/>
              </w:rPr>
              <w:t>…………………</w:t>
            </w:r>
          </w:p>
        </w:tc>
        <w:tc>
          <w:tcPr>
            <w:tcW w:w="4526" w:type="dxa"/>
            <w:gridSpan w:val="2"/>
          </w:tcPr>
          <w:p w14:paraId="0751319F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24E3BC38" w14:textId="13971E4E" w:rsidR="00E03B37" w:rsidRDefault="00E03B37" w:rsidP="00EB73E1">
            <w:pPr>
              <w:rPr>
                <w:rFonts w:ascii="Times New Roman" w:hAnsi="Times New Roman" w:cs="Times New Roman"/>
              </w:rPr>
            </w:pPr>
          </w:p>
          <w:tbl>
            <w:tblPr>
              <w:tblStyle w:val="Grilledutableau"/>
              <w:tblW w:w="4128" w:type="dxa"/>
              <w:tblLayout w:type="fixed"/>
              <w:tblLook w:val="04A0" w:firstRow="1" w:lastRow="0" w:firstColumn="1" w:lastColumn="0" w:noHBand="0" w:noVBand="1"/>
            </w:tblPr>
            <w:tblGrid>
              <w:gridCol w:w="1129"/>
              <w:gridCol w:w="1231"/>
              <w:gridCol w:w="1768"/>
            </w:tblGrid>
            <w:tr w:rsidR="00E03B37" w:rsidRPr="00A878A2" w14:paraId="212B970E" w14:textId="77777777" w:rsidTr="00387D5C">
              <w:trPr>
                <w:trHeight w:val="656"/>
              </w:trPr>
              <w:tc>
                <w:tcPr>
                  <w:tcW w:w="1129" w:type="dxa"/>
                </w:tcPr>
                <w:p w14:paraId="4FB872BB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</w:p>
              </w:tc>
              <w:tc>
                <w:tcPr>
                  <w:tcW w:w="1231" w:type="dxa"/>
                </w:tcPr>
                <w:p w14:paraId="72164739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</w:p>
              </w:tc>
              <w:tc>
                <w:tcPr>
                  <w:tcW w:w="1768" w:type="dxa"/>
                </w:tcPr>
                <w:p w14:paraId="5BB746FF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SAC </w:t>
                  </w:r>
                </w:p>
              </w:tc>
            </w:tr>
            <w:tr w:rsidR="00E03B37" w:rsidRPr="00A878A2" w14:paraId="5FCDB4D2" w14:textId="77777777" w:rsidTr="00387D5C">
              <w:trPr>
                <w:trHeight w:val="970"/>
              </w:trPr>
              <w:tc>
                <w:tcPr>
                  <w:tcW w:w="1129" w:type="dxa"/>
                </w:tcPr>
                <w:p w14:paraId="204EB593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Nombre</w:t>
                  </w:r>
                </w:p>
                <w:p w14:paraId="069898CE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de</w:t>
                  </w:r>
                  <w:proofErr w:type="gramEnd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</w:p>
                <w:p w14:paraId="272AC67E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  <w:proofErr w:type="gramEnd"/>
                </w:p>
              </w:tc>
              <w:tc>
                <w:tcPr>
                  <w:tcW w:w="1231" w:type="dxa"/>
                  <w:vAlign w:val="center"/>
                </w:tcPr>
                <w:p w14:paraId="2F0D9755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1</w:t>
                  </w:r>
                </w:p>
              </w:tc>
              <w:tc>
                <w:tcPr>
                  <w:tcW w:w="1768" w:type="dxa"/>
                  <w:vAlign w:val="center"/>
                </w:tcPr>
                <w:p w14:paraId="37735D43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……….</w:t>
                  </w:r>
                </w:p>
              </w:tc>
            </w:tr>
            <w:tr w:rsidR="00E03B37" w:rsidRPr="00A878A2" w14:paraId="48C4E2D6" w14:textId="77777777" w:rsidTr="00387D5C">
              <w:trPr>
                <w:trHeight w:val="984"/>
              </w:trPr>
              <w:tc>
                <w:tcPr>
                  <w:tcW w:w="1129" w:type="dxa"/>
                </w:tcPr>
                <w:p w14:paraId="719EC230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Aire Total en cm</w:t>
                  </w: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  <w:vertAlign w:val="superscript"/>
                    </w:rPr>
                    <w:t>2</w:t>
                  </w:r>
                </w:p>
              </w:tc>
              <w:tc>
                <w:tcPr>
                  <w:tcW w:w="1231" w:type="dxa"/>
                  <w:vAlign w:val="center"/>
                </w:tcPr>
                <w:p w14:paraId="728CACD6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………………….</w:t>
                  </w:r>
                </w:p>
              </w:tc>
              <w:tc>
                <w:tcPr>
                  <w:tcW w:w="1768" w:type="dxa"/>
                  <w:vAlign w:val="center"/>
                </w:tcPr>
                <w:p w14:paraId="19CF8242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…………….</w:t>
                  </w:r>
                </w:p>
              </w:tc>
            </w:tr>
          </w:tbl>
          <w:p w14:paraId="262D5036" w14:textId="51DBD58D" w:rsidR="00E03B37" w:rsidRDefault="006502DD" w:rsidP="00EB73E1">
            <w:pPr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09472" behindDoc="0" locked="0" layoutInCell="1" allowOverlap="1" wp14:anchorId="070C49EC" wp14:editId="222B9C81">
                  <wp:simplePos x="0" y="0"/>
                  <wp:positionH relativeFrom="column">
                    <wp:posOffset>2486025</wp:posOffset>
                  </wp:positionH>
                  <wp:positionV relativeFrom="paragraph">
                    <wp:posOffset>80645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1" name="Image 12391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490439">
              <w:rPr>
                <w:noProof/>
              </w:rPr>
              <w:drawing>
                <wp:anchor distT="0" distB="0" distL="114300" distR="114300" simplePos="0" relativeHeight="252034048" behindDoc="0" locked="0" layoutInCell="1" allowOverlap="1" wp14:anchorId="285D03C9" wp14:editId="09246DC7">
                  <wp:simplePos x="0" y="0"/>
                  <wp:positionH relativeFrom="column">
                    <wp:posOffset>2124075</wp:posOffset>
                  </wp:positionH>
                  <wp:positionV relativeFrom="paragraph">
                    <wp:posOffset>37148</wp:posOffset>
                  </wp:positionV>
                  <wp:extent cx="274320" cy="327025"/>
                  <wp:effectExtent l="0" t="0" r="9525" b="0"/>
                  <wp:wrapThrough wrapText="bothSides">
                    <wp:wrapPolygon edited="0">
                      <wp:start x="8070" y="0"/>
                      <wp:lineTo x="0" y="3775"/>
                      <wp:lineTo x="0" y="20132"/>
                      <wp:lineTo x="21363" y="20132"/>
                      <wp:lineTo x="21363" y="3775"/>
                      <wp:lineTo x="13292" y="0"/>
                      <wp:lineTo x="8070" y="0"/>
                    </wp:wrapPolygon>
                  </wp:wrapThrough>
                  <wp:docPr id="12403" name="Image 12403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EB73E1" w14:paraId="77251BD8" w14:textId="77777777" w:rsidTr="00EB73E1">
        <w:trPr>
          <w:trHeight w:val="404"/>
        </w:trPr>
        <w:tc>
          <w:tcPr>
            <w:tcW w:w="4234" w:type="dxa"/>
          </w:tcPr>
          <w:p w14:paraId="7882C61B" w14:textId="77777777" w:rsidR="00EB73E1" w:rsidRDefault="00EB73E1" w:rsidP="00B82DBE">
            <w:pPr>
              <w:pStyle w:val="Paragraphedeliste"/>
              <w:spacing w:line="360" w:lineRule="auto"/>
              <w:ind w:left="0"/>
              <w:rPr>
                <w:noProof/>
              </w:rPr>
            </w:pPr>
          </w:p>
          <w:p w14:paraId="5AE26DDB" w14:textId="2B925CDE" w:rsidR="00EB73E1" w:rsidRDefault="006502DD" w:rsidP="00EB73E1">
            <w:pPr>
              <w:pStyle w:val="Paragraphedeliste"/>
              <w:spacing w:line="360" w:lineRule="auto"/>
              <w:ind w:left="0"/>
              <w:jc w:val="center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863040" behindDoc="0" locked="0" layoutInCell="1" allowOverlap="1" wp14:anchorId="583755AF" wp14:editId="2C2F8959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183515</wp:posOffset>
                  </wp:positionV>
                  <wp:extent cx="1676400" cy="767080"/>
                  <wp:effectExtent l="0" t="2540" r="0" b="0"/>
                  <wp:wrapThrough wrapText="bothSides">
                    <wp:wrapPolygon edited="0">
                      <wp:start x="-33" y="21528"/>
                      <wp:lineTo x="21322" y="21528"/>
                      <wp:lineTo x="21322" y="608"/>
                      <wp:lineTo x="-33" y="608"/>
                      <wp:lineTo x="-33" y="21528"/>
                    </wp:wrapPolygon>
                  </wp:wrapThrough>
                  <wp:docPr id="133" name="Image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1676400" cy="76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021B76" w14:textId="128F35B0" w:rsidR="00EB73E1" w:rsidRDefault="00EB73E1" w:rsidP="00EB73E1">
            <w:pPr>
              <w:pStyle w:val="Paragraphedeliste"/>
              <w:spacing w:line="360" w:lineRule="auto"/>
              <w:ind w:left="0"/>
              <w:jc w:val="center"/>
              <w:rPr>
                <w:noProof/>
              </w:rPr>
            </w:pPr>
          </w:p>
          <w:p w14:paraId="5E70714B" w14:textId="62A9EA67" w:rsidR="00EB73E1" w:rsidRDefault="00EB73E1" w:rsidP="00EB73E1">
            <w:pPr>
              <w:pStyle w:val="Paragraphedeliste"/>
              <w:spacing w:line="360" w:lineRule="auto"/>
              <w:ind w:left="0"/>
              <w:jc w:val="center"/>
              <w:rPr>
                <w:noProof/>
              </w:rPr>
            </w:pPr>
          </w:p>
          <w:p w14:paraId="006300FC" w14:textId="2EF017A4" w:rsidR="00EB73E1" w:rsidRDefault="00EB73E1" w:rsidP="00EB73E1">
            <w:pPr>
              <w:pStyle w:val="Paragraphedeliste"/>
              <w:spacing w:line="360" w:lineRule="auto"/>
              <w:ind w:left="0"/>
              <w:jc w:val="center"/>
              <w:rPr>
                <w:noProof/>
              </w:rPr>
            </w:pPr>
          </w:p>
          <w:p w14:paraId="27246538" w14:textId="4DF6EC21" w:rsidR="00E03B37" w:rsidRPr="00B82DBE" w:rsidRDefault="006502DD" w:rsidP="006502DD">
            <w:pPr>
              <w:pStyle w:val="Paragraphedeliste"/>
              <w:spacing w:line="360" w:lineRule="auto"/>
              <w:ind w:left="0"/>
              <w:jc w:val="center"/>
              <w:rPr>
                <w:b/>
                <w:bCs/>
                <w:noProof/>
                <w:sz w:val="28"/>
                <w:szCs w:val="24"/>
              </w:rPr>
            </w:pPr>
            <w:r>
              <w:rPr>
                <w:noProof/>
              </w:rPr>
              <w:t xml:space="preserve"> </w:t>
            </w:r>
            <w:r w:rsidR="00E03B37" w:rsidRPr="00B82DBE">
              <w:rPr>
                <w:b/>
                <w:bCs/>
                <w:noProof/>
                <w:sz w:val="28"/>
                <w:szCs w:val="24"/>
              </w:rPr>
              <w:t>Côté du sac</w:t>
            </w:r>
          </w:p>
        </w:tc>
        <w:tc>
          <w:tcPr>
            <w:tcW w:w="2136" w:type="dxa"/>
          </w:tcPr>
          <w:p w14:paraId="3A4BD1A9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53B7BEA4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</w:p>
          <w:p w14:paraId="2A7EE0C5" w14:textId="62BDE956" w:rsidR="00EB73E1" w:rsidRDefault="00EB73E1" w:rsidP="00EB73E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Pour un côté</w:t>
            </w:r>
          </w:p>
          <w:p w14:paraId="38C97383" w14:textId="049C7C3F" w:rsidR="006502DD" w:rsidRDefault="00EB73E1" w:rsidP="00EB73E1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…………………</w:t>
            </w:r>
          </w:p>
          <w:p w14:paraId="02572E1F" w14:textId="77777777" w:rsidR="006502DD" w:rsidRDefault="006502DD" w:rsidP="00EB73E1">
            <w:pPr>
              <w:rPr>
                <w:rFonts w:ascii="Times New Roman" w:hAnsi="Times New Roman" w:cs="Times New Roman"/>
              </w:rPr>
            </w:pPr>
          </w:p>
          <w:p w14:paraId="2FB72DA7" w14:textId="77777777" w:rsidR="006502DD" w:rsidRDefault="00EB73E1" w:rsidP="00EB73E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Pour les deux côtés</w:t>
            </w:r>
          </w:p>
          <w:p w14:paraId="295A298F" w14:textId="7F0A3A4D" w:rsidR="00EB73E1" w:rsidRDefault="00FB0143" w:rsidP="00EB73E1">
            <w:pPr>
              <w:rPr>
                <w:rFonts w:ascii="Times New Roman" w:hAnsi="Times New Roman" w:cs="Times New Roman"/>
              </w:rPr>
            </w:pPr>
            <w:r w:rsidRPr="00490439">
              <w:rPr>
                <w:noProof/>
              </w:rPr>
              <w:drawing>
                <wp:anchor distT="0" distB="0" distL="114300" distR="114300" simplePos="0" relativeHeight="252036096" behindDoc="0" locked="0" layoutInCell="1" allowOverlap="1" wp14:anchorId="0F09B10B" wp14:editId="4CC12430">
                  <wp:simplePos x="0" y="0"/>
                  <wp:positionH relativeFrom="column">
                    <wp:posOffset>603885</wp:posOffset>
                  </wp:positionH>
                  <wp:positionV relativeFrom="paragraph">
                    <wp:posOffset>477520</wp:posOffset>
                  </wp:positionV>
                  <wp:extent cx="274320" cy="327025"/>
                  <wp:effectExtent l="0" t="0" r="9525" b="0"/>
                  <wp:wrapThrough wrapText="bothSides">
                    <wp:wrapPolygon edited="0">
                      <wp:start x="8070" y="0"/>
                      <wp:lineTo x="0" y="3775"/>
                      <wp:lineTo x="0" y="20132"/>
                      <wp:lineTo x="21363" y="20132"/>
                      <wp:lineTo x="21363" y="3775"/>
                      <wp:lineTo x="13292" y="0"/>
                      <wp:lineTo x="8070" y="0"/>
                    </wp:wrapPolygon>
                  </wp:wrapThrough>
                  <wp:docPr id="12409" name="Image 12409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" cy="327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502DD"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13568" behindDoc="0" locked="0" layoutInCell="1" allowOverlap="1" wp14:anchorId="393061DE" wp14:editId="7BCCB8CF">
                  <wp:simplePos x="0" y="0"/>
                  <wp:positionH relativeFrom="column">
                    <wp:posOffset>941070</wp:posOffset>
                  </wp:positionH>
                  <wp:positionV relativeFrom="paragraph">
                    <wp:posOffset>480695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3" name="Image 12393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6502DD"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11520" behindDoc="0" locked="0" layoutInCell="1" allowOverlap="1" wp14:anchorId="4139F04F" wp14:editId="1E190842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534035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2" name="Image 12392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B73E1">
              <w:rPr>
                <w:rFonts w:ascii="Times New Roman" w:hAnsi="Times New Roman" w:cs="Times New Roman"/>
              </w:rPr>
              <w:t>…………………..</w:t>
            </w:r>
          </w:p>
        </w:tc>
        <w:tc>
          <w:tcPr>
            <w:tcW w:w="4526" w:type="dxa"/>
            <w:gridSpan w:val="2"/>
          </w:tcPr>
          <w:p w14:paraId="405B9B96" w14:textId="77777777" w:rsidR="00EB73E1" w:rsidRDefault="00EB73E1" w:rsidP="00EB73E1">
            <w:pPr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 </w:t>
            </w:r>
          </w:p>
          <w:tbl>
            <w:tblPr>
              <w:tblStyle w:val="Grilledutableau"/>
              <w:tblW w:w="4128" w:type="dxa"/>
              <w:tblLayout w:type="fixed"/>
              <w:tblLook w:val="04A0" w:firstRow="1" w:lastRow="0" w:firstColumn="1" w:lastColumn="0" w:noHBand="0" w:noVBand="1"/>
            </w:tblPr>
            <w:tblGrid>
              <w:gridCol w:w="1129"/>
              <w:gridCol w:w="1231"/>
              <w:gridCol w:w="1768"/>
            </w:tblGrid>
            <w:tr w:rsidR="00E03B37" w:rsidRPr="00A878A2" w14:paraId="7D4BE068" w14:textId="77777777" w:rsidTr="00387D5C">
              <w:trPr>
                <w:trHeight w:val="656"/>
              </w:trPr>
              <w:tc>
                <w:tcPr>
                  <w:tcW w:w="1129" w:type="dxa"/>
                </w:tcPr>
                <w:p w14:paraId="156CA1E9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</w:p>
              </w:tc>
              <w:tc>
                <w:tcPr>
                  <w:tcW w:w="1231" w:type="dxa"/>
                </w:tcPr>
                <w:p w14:paraId="038C2803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</w:p>
              </w:tc>
              <w:tc>
                <w:tcPr>
                  <w:tcW w:w="1768" w:type="dxa"/>
                </w:tcPr>
                <w:p w14:paraId="32E7AFB1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SAC </w:t>
                  </w:r>
                </w:p>
              </w:tc>
            </w:tr>
            <w:tr w:rsidR="00E03B37" w:rsidRPr="00A878A2" w14:paraId="6D3E4004" w14:textId="77777777" w:rsidTr="00387D5C">
              <w:trPr>
                <w:trHeight w:val="970"/>
              </w:trPr>
              <w:tc>
                <w:tcPr>
                  <w:tcW w:w="1129" w:type="dxa"/>
                </w:tcPr>
                <w:p w14:paraId="62ECDE14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Nombre</w:t>
                  </w:r>
                </w:p>
                <w:p w14:paraId="34109F7A" w14:textId="77777777" w:rsidR="00E03B37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de</w:t>
                  </w:r>
                  <w:proofErr w:type="gramEnd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 xml:space="preserve"> </w:t>
                  </w:r>
                </w:p>
                <w:p w14:paraId="7CC2C89C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-1986" w:firstLine="1986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proofErr w:type="gramStart"/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bouchon</w:t>
                  </w:r>
                  <w:proofErr w:type="gramEnd"/>
                </w:p>
              </w:tc>
              <w:tc>
                <w:tcPr>
                  <w:tcW w:w="1231" w:type="dxa"/>
                  <w:vAlign w:val="center"/>
                </w:tcPr>
                <w:p w14:paraId="5796F8D7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1</w:t>
                  </w:r>
                </w:p>
              </w:tc>
              <w:tc>
                <w:tcPr>
                  <w:tcW w:w="1768" w:type="dxa"/>
                  <w:vAlign w:val="center"/>
                </w:tcPr>
                <w:p w14:paraId="55D526CC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……….</w:t>
                  </w:r>
                </w:p>
              </w:tc>
            </w:tr>
            <w:tr w:rsidR="00E03B37" w:rsidRPr="00A878A2" w14:paraId="607CF203" w14:textId="77777777" w:rsidTr="00387D5C">
              <w:trPr>
                <w:trHeight w:val="984"/>
              </w:trPr>
              <w:tc>
                <w:tcPr>
                  <w:tcW w:w="1129" w:type="dxa"/>
                </w:tcPr>
                <w:p w14:paraId="082AC67A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Aire Total en cm</w:t>
                  </w: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  <w:vertAlign w:val="superscript"/>
                    </w:rPr>
                    <w:t>2</w:t>
                  </w:r>
                </w:p>
              </w:tc>
              <w:tc>
                <w:tcPr>
                  <w:tcW w:w="1231" w:type="dxa"/>
                  <w:vAlign w:val="center"/>
                </w:tcPr>
                <w:p w14:paraId="6C0CF4E2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………………….</w:t>
                  </w:r>
                </w:p>
              </w:tc>
              <w:tc>
                <w:tcPr>
                  <w:tcW w:w="1768" w:type="dxa"/>
                  <w:vAlign w:val="center"/>
                </w:tcPr>
                <w:p w14:paraId="481B75A4" w14:textId="77777777" w:rsidR="00E03B37" w:rsidRPr="00A54B16" w:rsidRDefault="00E03B37" w:rsidP="00E03B37">
                  <w:pPr>
                    <w:pStyle w:val="Paragraphedeliste"/>
                    <w:spacing w:line="360" w:lineRule="auto"/>
                    <w:ind w:left="0"/>
                    <w:jc w:val="center"/>
                    <w:rPr>
                      <w:rFonts w:ascii="Times New Roman" w:hAnsi="Times New Roman" w:cs="Times New Roman"/>
                      <w:sz w:val="20"/>
                      <w:szCs w:val="18"/>
                    </w:rPr>
                  </w:pPr>
                  <w:r w:rsidRPr="00A54B16">
                    <w:rPr>
                      <w:rFonts w:ascii="Times New Roman" w:hAnsi="Times New Roman" w:cs="Times New Roman"/>
                      <w:sz w:val="20"/>
                      <w:szCs w:val="18"/>
                    </w:rPr>
                    <w:t>…………….</w:t>
                  </w:r>
                </w:p>
              </w:tc>
            </w:tr>
          </w:tbl>
          <w:p w14:paraId="4DB01511" w14:textId="1B2640A7" w:rsidR="00E03B37" w:rsidRDefault="00E03B37" w:rsidP="00EB73E1">
            <w:pPr>
              <w:rPr>
                <w:rFonts w:ascii="Times New Roman" w:hAnsi="Times New Roman" w:cs="Times New Roman"/>
              </w:rPr>
            </w:pPr>
          </w:p>
        </w:tc>
      </w:tr>
      <w:tr w:rsidR="00E03B37" w14:paraId="248C970D" w14:textId="77777777" w:rsidTr="00E03B37">
        <w:trPr>
          <w:trHeight w:val="404"/>
        </w:trPr>
        <w:tc>
          <w:tcPr>
            <w:tcW w:w="4234" w:type="dxa"/>
          </w:tcPr>
          <w:p w14:paraId="3BEDC7A1" w14:textId="68FBAA41" w:rsidR="00E03B37" w:rsidRPr="00FA4D31" w:rsidRDefault="00E03B37" w:rsidP="00EB73E1">
            <w:pPr>
              <w:jc w:val="center"/>
              <w:rPr>
                <w:rFonts w:ascii="Times New Roman" w:hAnsi="Times New Roman" w:cs="Times New Roman"/>
                <w:b/>
                <w:bCs/>
                <w:sz w:val="36"/>
                <w:szCs w:val="32"/>
              </w:rPr>
            </w:pPr>
            <w:r>
              <w:rPr>
                <w:b/>
                <w:bCs/>
                <w:noProof/>
                <w:sz w:val="36"/>
                <w:szCs w:val="32"/>
              </w:rPr>
              <w:lastRenderedPageBreak/>
              <w:t>Le nombre</w:t>
            </w:r>
            <w:r w:rsidRPr="00FA4D31">
              <w:rPr>
                <w:b/>
                <w:bCs/>
                <w:noProof/>
                <w:sz w:val="36"/>
                <w:szCs w:val="32"/>
              </w:rPr>
              <w:t xml:space="preserve"> total </w:t>
            </w:r>
            <w:r>
              <w:rPr>
                <w:b/>
                <w:bCs/>
                <w:noProof/>
                <w:sz w:val="36"/>
                <w:szCs w:val="32"/>
              </w:rPr>
              <w:t>de bouchons</w:t>
            </w:r>
          </w:p>
        </w:tc>
        <w:tc>
          <w:tcPr>
            <w:tcW w:w="2150" w:type="dxa"/>
            <w:gridSpan w:val="2"/>
            <w:vAlign w:val="center"/>
          </w:tcPr>
          <w:p w14:paraId="65AA122C" w14:textId="06597DF9" w:rsidR="00E03B37" w:rsidRPr="00AA5753" w:rsidRDefault="006502DD" w:rsidP="00E03B37">
            <w:pPr>
              <w:jc w:val="center"/>
              <w:rPr>
                <w:rFonts w:ascii="Times New Roman" w:hAnsi="Times New Roman" w:cs="Times New Roman"/>
                <w:sz w:val="36"/>
                <w:szCs w:val="32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15616" behindDoc="0" locked="0" layoutInCell="1" allowOverlap="1" wp14:anchorId="7393605C" wp14:editId="1833D757">
                  <wp:simplePos x="0" y="0"/>
                  <wp:positionH relativeFrom="column">
                    <wp:posOffset>1009650</wp:posOffset>
                  </wp:positionH>
                  <wp:positionV relativeFrom="paragraph">
                    <wp:posOffset>152400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4" name="Image 12394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03B37" w:rsidRPr="00AA5753">
              <w:rPr>
                <w:rFonts w:ascii="Times New Roman" w:hAnsi="Times New Roman" w:cs="Times New Roman"/>
              </w:rPr>
              <w:t>……….</w:t>
            </w:r>
          </w:p>
        </w:tc>
        <w:tc>
          <w:tcPr>
            <w:tcW w:w="4512" w:type="dxa"/>
            <w:vAlign w:val="center"/>
          </w:tcPr>
          <w:p w14:paraId="4888009E" w14:textId="1FC58B6B" w:rsidR="00E03B37" w:rsidRDefault="006502DD" w:rsidP="00E03B37">
            <w:pPr>
              <w:jc w:val="center"/>
              <w:rPr>
                <w:rFonts w:ascii="Times New Roman" w:hAnsi="Times New Roman" w:cs="Times New Roman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anchor distT="0" distB="0" distL="114300" distR="114300" simplePos="0" relativeHeight="252017664" behindDoc="0" locked="0" layoutInCell="1" allowOverlap="1" wp14:anchorId="3776F439" wp14:editId="77F94062">
                  <wp:simplePos x="0" y="0"/>
                  <wp:positionH relativeFrom="column">
                    <wp:posOffset>2495550</wp:posOffset>
                  </wp:positionH>
                  <wp:positionV relativeFrom="paragraph">
                    <wp:posOffset>-184785</wp:posOffset>
                  </wp:positionV>
                  <wp:extent cx="255270" cy="322580"/>
                  <wp:effectExtent l="0" t="0" r="0" b="1270"/>
                  <wp:wrapThrough wrapText="bothSides">
                    <wp:wrapPolygon edited="0">
                      <wp:start x="0" y="0"/>
                      <wp:lineTo x="0" y="20409"/>
                      <wp:lineTo x="19343" y="20409"/>
                      <wp:lineTo x="19343" y="0"/>
                      <wp:lineTo x="0" y="0"/>
                    </wp:wrapPolygon>
                  </wp:wrapThrough>
                  <wp:docPr id="12395" name="Image 12395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" cy="32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03B37">
              <w:rPr>
                <w:rFonts w:ascii="Times New Roman" w:hAnsi="Times New Roman" w:cs="Times New Roman"/>
              </w:rPr>
              <w:t>……………………..</w:t>
            </w:r>
          </w:p>
        </w:tc>
      </w:tr>
    </w:tbl>
    <w:p w14:paraId="6FB6BE1F" w14:textId="0531AF0E" w:rsidR="00A54B16" w:rsidRDefault="00A54B16" w:rsidP="00A54B16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5E1564E2" w14:textId="75CC0B4C" w:rsidR="00FB0143" w:rsidRDefault="00FB0143" w:rsidP="00A54B16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2FDA515B" w14:textId="656FD584" w:rsidR="00FB0143" w:rsidRDefault="00FB0143" w:rsidP="00A54B16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0E5F1168" w14:textId="77777777" w:rsidR="00FB0143" w:rsidRPr="002677FB" w:rsidRDefault="00FB0143" w:rsidP="00A54B16">
      <w:pPr>
        <w:spacing w:after="0" w:line="360" w:lineRule="auto"/>
        <w:rPr>
          <w:rFonts w:ascii="Times New Roman" w:hAnsi="Times New Roman" w:cs="Times New Roman"/>
          <w:sz w:val="10"/>
          <w:szCs w:val="8"/>
        </w:rPr>
      </w:pPr>
    </w:p>
    <w:p w14:paraId="5A5BCC68" w14:textId="100EDD82" w:rsidR="00951596" w:rsidRPr="00A878A2" w:rsidRDefault="00951596" w:rsidP="00AA5753">
      <w:pPr>
        <w:pStyle w:val="Paragraphedeliste"/>
        <w:numPr>
          <w:ilvl w:val="4"/>
          <w:numId w:val="27"/>
        </w:numPr>
        <w:spacing w:after="0" w:line="360" w:lineRule="auto"/>
        <w:ind w:left="142" w:firstLine="0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b/>
          <w:bCs/>
        </w:rPr>
        <w:t xml:space="preserve">Comparer </w:t>
      </w:r>
      <w:r w:rsidRPr="00A878A2">
        <w:rPr>
          <w:rFonts w:ascii="Times New Roman" w:hAnsi="Times New Roman" w:cs="Times New Roman"/>
        </w:rPr>
        <w:t>le nombre de bouchon</w:t>
      </w:r>
    </w:p>
    <w:p w14:paraId="7ACFEA5A" w14:textId="641B78E8" w:rsidR="00951596" w:rsidRPr="002677FB" w:rsidRDefault="00544243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sz w:val="10"/>
          <w:szCs w:val="8"/>
        </w:rPr>
      </w:pPr>
      <w:r w:rsidRPr="00490439">
        <w:rPr>
          <w:noProof/>
        </w:rPr>
        <w:drawing>
          <wp:anchor distT="0" distB="0" distL="114300" distR="114300" simplePos="0" relativeHeight="251865088" behindDoc="0" locked="0" layoutInCell="1" allowOverlap="1" wp14:anchorId="13061E04" wp14:editId="050898AF">
            <wp:simplePos x="0" y="0"/>
            <wp:positionH relativeFrom="column">
              <wp:posOffset>6087110</wp:posOffset>
            </wp:positionH>
            <wp:positionV relativeFrom="paragraph">
              <wp:posOffset>57785</wp:posOffset>
            </wp:positionV>
            <wp:extent cx="297180" cy="361950"/>
            <wp:effectExtent l="0" t="0" r="7620" b="0"/>
            <wp:wrapThrough wrapText="bothSides">
              <wp:wrapPolygon edited="0">
                <wp:start x="16615" y="0"/>
                <wp:lineTo x="0" y="0"/>
                <wp:lineTo x="0" y="20463"/>
                <wp:lineTo x="20769" y="20463"/>
                <wp:lineTo x="20769" y="0"/>
                <wp:lineTo x="16615" y="0"/>
              </wp:wrapPolygon>
            </wp:wrapThrough>
            <wp:docPr id="53" name="Image 53" descr="VALIDER 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VALIDER 123-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pPr w:leftFromText="141" w:rightFromText="141" w:vertAnchor="text" w:horzAnchor="margin" w:tblpY="-77"/>
        <w:tblW w:w="0" w:type="auto"/>
        <w:tblLook w:val="04A0" w:firstRow="1" w:lastRow="0" w:firstColumn="1" w:lastColumn="0" w:noHBand="0" w:noVBand="1"/>
      </w:tblPr>
      <w:tblGrid>
        <w:gridCol w:w="4092"/>
        <w:gridCol w:w="3933"/>
      </w:tblGrid>
      <w:tr w:rsidR="00A878A2" w:rsidRPr="00A878A2" w14:paraId="1E5C1604" w14:textId="77777777" w:rsidTr="00A878A2">
        <w:tc>
          <w:tcPr>
            <w:tcW w:w="4092" w:type="dxa"/>
          </w:tcPr>
          <w:p w14:paraId="659762B8" w14:textId="361C6F33" w:rsidR="00A878A2" w:rsidRPr="00A878A2" w:rsidRDefault="00A878A2" w:rsidP="00A878A2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>Nombre</w:t>
            </w:r>
            <w:r w:rsidR="00AA5753">
              <w:rPr>
                <w:rFonts w:ascii="Times New Roman" w:hAnsi="Times New Roman" w:cs="Times New Roman"/>
              </w:rPr>
              <w:t xml:space="preserve"> total </w:t>
            </w:r>
            <w:r w:rsidRPr="00A878A2">
              <w:rPr>
                <w:rFonts w:ascii="Times New Roman" w:hAnsi="Times New Roman" w:cs="Times New Roman"/>
              </w:rPr>
              <w:t>de bouchon théorique</w:t>
            </w:r>
          </w:p>
        </w:tc>
        <w:tc>
          <w:tcPr>
            <w:tcW w:w="3933" w:type="dxa"/>
          </w:tcPr>
          <w:p w14:paraId="7BB3088D" w14:textId="3526C5EA" w:rsidR="00A878A2" w:rsidRPr="00A878A2" w:rsidRDefault="00AA5753" w:rsidP="00AA5753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……………………</w:t>
            </w:r>
          </w:p>
        </w:tc>
      </w:tr>
      <w:tr w:rsidR="00A878A2" w:rsidRPr="00A878A2" w14:paraId="4E889EAF" w14:textId="77777777" w:rsidTr="00A878A2">
        <w:tc>
          <w:tcPr>
            <w:tcW w:w="4092" w:type="dxa"/>
          </w:tcPr>
          <w:p w14:paraId="4DC5569E" w14:textId="46B202A6" w:rsidR="00A878A2" w:rsidRPr="00A878A2" w:rsidRDefault="00A878A2" w:rsidP="00A878A2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 w:rsidRPr="00A878A2">
              <w:rPr>
                <w:rFonts w:ascii="Times New Roman" w:hAnsi="Times New Roman" w:cs="Times New Roman"/>
              </w:rPr>
              <w:t xml:space="preserve">Nombre </w:t>
            </w:r>
            <w:r w:rsidR="00AA5753">
              <w:rPr>
                <w:rFonts w:ascii="Times New Roman" w:hAnsi="Times New Roman" w:cs="Times New Roman"/>
              </w:rPr>
              <w:t xml:space="preserve">total </w:t>
            </w:r>
            <w:r w:rsidRPr="00A878A2">
              <w:rPr>
                <w:rFonts w:ascii="Times New Roman" w:hAnsi="Times New Roman" w:cs="Times New Roman"/>
              </w:rPr>
              <w:t>de bouchon utilisé</w:t>
            </w:r>
          </w:p>
        </w:tc>
        <w:tc>
          <w:tcPr>
            <w:tcW w:w="3933" w:type="dxa"/>
          </w:tcPr>
          <w:p w14:paraId="2698C9F6" w14:textId="0CA6C363" w:rsidR="00A878A2" w:rsidRPr="00A878A2" w:rsidRDefault="00AA5753" w:rsidP="00AA5753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………………….</w:t>
            </w:r>
          </w:p>
        </w:tc>
      </w:tr>
    </w:tbl>
    <w:p w14:paraId="7577F4ED" w14:textId="417F6410" w:rsidR="00A878A2" w:rsidRDefault="00A878A2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p w14:paraId="01531562" w14:textId="581621CC" w:rsidR="00A878A2" w:rsidRDefault="00A878A2" w:rsidP="00951596">
      <w:pPr>
        <w:pStyle w:val="Paragraphedeliste"/>
        <w:spacing w:after="0" w:line="360" w:lineRule="auto"/>
        <w:ind w:left="1440"/>
        <w:rPr>
          <w:rFonts w:ascii="Times New Roman" w:hAnsi="Times New Roman" w:cs="Times New Roman"/>
        </w:rPr>
      </w:pPr>
    </w:p>
    <w:p w14:paraId="6040996A" w14:textId="6A3C81E1" w:rsidR="00951596" w:rsidRPr="00AA5753" w:rsidRDefault="00951596" w:rsidP="00AA5753">
      <w:pPr>
        <w:spacing w:after="0" w:line="360" w:lineRule="auto"/>
        <w:rPr>
          <w:rFonts w:ascii="Times New Roman" w:hAnsi="Times New Roman" w:cs="Times New Roman"/>
        </w:rPr>
      </w:pPr>
    </w:p>
    <w:p w14:paraId="7BD99AFC" w14:textId="557EBFAA" w:rsidR="00A878A2" w:rsidRPr="00AA5753" w:rsidRDefault="00A878A2" w:rsidP="00AA5753">
      <w:pPr>
        <w:pStyle w:val="Paragraphedeliste"/>
        <w:numPr>
          <w:ilvl w:val="0"/>
          <w:numId w:val="23"/>
        </w:numPr>
        <w:spacing w:after="0" w:line="360" w:lineRule="auto"/>
        <w:rPr>
          <w:rFonts w:ascii="Times New Roman" w:hAnsi="Times New Roman" w:cs="Times New Roman"/>
        </w:rPr>
      </w:pPr>
      <w:r w:rsidRPr="00B6173E">
        <w:rPr>
          <w:rFonts w:ascii="Times New Roman" w:hAnsi="Times New Roman" w:cs="Times New Roman"/>
        </w:rPr>
        <w:t>Quel</w:t>
      </w:r>
      <w:r w:rsidR="00B6173E">
        <w:rPr>
          <w:rFonts w:ascii="Times New Roman" w:hAnsi="Times New Roman" w:cs="Times New Roman"/>
        </w:rPr>
        <w:t>le</w:t>
      </w:r>
      <w:r w:rsidRPr="00B6173E">
        <w:rPr>
          <w:rFonts w:ascii="Times New Roman" w:hAnsi="Times New Roman" w:cs="Times New Roman"/>
        </w:rPr>
        <w:t xml:space="preserve"> est l’espace occupé</w:t>
      </w:r>
      <w:r w:rsidR="00B6173E">
        <w:rPr>
          <w:rFonts w:ascii="Times New Roman" w:hAnsi="Times New Roman" w:cs="Times New Roman"/>
        </w:rPr>
        <w:t>e</w:t>
      </w:r>
      <w:r w:rsidRPr="00B6173E">
        <w:rPr>
          <w:rFonts w:ascii="Times New Roman" w:hAnsi="Times New Roman" w:cs="Times New Roman"/>
        </w:rPr>
        <w:t xml:space="preserve"> réellement par les bouchons</w:t>
      </w:r>
    </w:p>
    <w:p w14:paraId="2F15D1A1" w14:textId="290008E9" w:rsidR="00A878A2" w:rsidRDefault="00A878A2" w:rsidP="00B6173E">
      <w:pPr>
        <w:pStyle w:val="Paragraphedeliste"/>
        <w:numPr>
          <w:ilvl w:val="0"/>
          <w:numId w:val="31"/>
        </w:numPr>
        <w:spacing w:after="0" w:line="360" w:lineRule="auto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b/>
          <w:bCs/>
        </w:rPr>
        <w:t>Calculer</w:t>
      </w:r>
      <w:r w:rsidRPr="00A878A2">
        <w:rPr>
          <w:rFonts w:ascii="Times New Roman" w:hAnsi="Times New Roman" w:cs="Times New Roman"/>
        </w:rPr>
        <w:t xml:space="preserve"> </w:t>
      </w:r>
      <w:r w:rsidR="00AA5753">
        <w:rPr>
          <w:rFonts w:ascii="Times New Roman" w:hAnsi="Times New Roman" w:cs="Times New Roman"/>
        </w:rPr>
        <w:t xml:space="preserve">réellement </w:t>
      </w:r>
      <w:r w:rsidRPr="00A878A2">
        <w:rPr>
          <w:rFonts w:ascii="Times New Roman" w:hAnsi="Times New Roman" w:cs="Times New Roman"/>
        </w:rPr>
        <w:t xml:space="preserve">l’aire total utilisé par </w:t>
      </w:r>
      <w:r w:rsidR="00AA5753" w:rsidRPr="00A878A2">
        <w:rPr>
          <w:rFonts w:ascii="Times New Roman" w:hAnsi="Times New Roman" w:cs="Times New Roman"/>
        </w:rPr>
        <w:t xml:space="preserve">les </w:t>
      </w:r>
      <w:r w:rsidR="00AA5753">
        <w:rPr>
          <w:rFonts w:ascii="Times New Roman" w:hAnsi="Times New Roman" w:cs="Times New Roman"/>
        </w:rPr>
        <w:t>capsules de café.</w:t>
      </w:r>
    </w:p>
    <w:p w14:paraId="525BCADB" w14:textId="7A8BB64B" w:rsidR="00AA5753" w:rsidRPr="002677FB" w:rsidRDefault="006502DD" w:rsidP="00AA5753">
      <w:pPr>
        <w:pStyle w:val="Paragraphedeliste"/>
        <w:spacing w:after="0" w:line="360" w:lineRule="auto"/>
        <w:ind w:left="1440"/>
        <w:rPr>
          <w:rFonts w:ascii="Times New Roman" w:hAnsi="Times New Roman" w:cs="Times New Roman"/>
          <w:sz w:val="8"/>
          <w:szCs w:val="6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2019712" behindDoc="0" locked="0" layoutInCell="1" allowOverlap="1" wp14:anchorId="3AE8CBF0" wp14:editId="4452A4E5">
            <wp:simplePos x="0" y="0"/>
            <wp:positionH relativeFrom="column">
              <wp:posOffset>6267450</wp:posOffset>
            </wp:positionH>
            <wp:positionV relativeFrom="paragraph">
              <wp:posOffset>805815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96" name="Image 12396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tbl>
      <w:tblPr>
        <w:tblStyle w:val="Grilledutableau"/>
        <w:tblW w:w="9360" w:type="dxa"/>
        <w:tblLayout w:type="fixed"/>
        <w:tblLook w:val="04A0" w:firstRow="1" w:lastRow="0" w:firstColumn="1" w:lastColumn="0" w:noHBand="0" w:noVBand="1"/>
      </w:tblPr>
      <w:tblGrid>
        <w:gridCol w:w="2560"/>
        <w:gridCol w:w="2791"/>
        <w:gridCol w:w="4009"/>
      </w:tblGrid>
      <w:tr w:rsidR="00AA5753" w:rsidRPr="00A878A2" w14:paraId="0F62B8A1" w14:textId="77777777" w:rsidTr="00AA5753">
        <w:trPr>
          <w:trHeight w:val="539"/>
        </w:trPr>
        <w:tc>
          <w:tcPr>
            <w:tcW w:w="2560" w:type="dxa"/>
          </w:tcPr>
          <w:p w14:paraId="39FA9C64" w14:textId="5016E685" w:rsidR="00AA5753" w:rsidRPr="00A54B16" w:rsidRDefault="00AA5753" w:rsidP="00387D5C">
            <w:pPr>
              <w:pStyle w:val="Paragraphedeliste"/>
              <w:spacing w:line="360" w:lineRule="auto"/>
              <w:ind w:left="-1986" w:firstLine="1986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</w:p>
        </w:tc>
        <w:tc>
          <w:tcPr>
            <w:tcW w:w="2791" w:type="dxa"/>
          </w:tcPr>
          <w:p w14:paraId="5E4E8B15" w14:textId="151905EB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>BOUCHON</w:t>
            </w:r>
          </w:p>
        </w:tc>
        <w:tc>
          <w:tcPr>
            <w:tcW w:w="4009" w:type="dxa"/>
          </w:tcPr>
          <w:p w14:paraId="063A8DE8" w14:textId="44450EDB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 xml:space="preserve">SAC </w:t>
            </w:r>
          </w:p>
        </w:tc>
      </w:tr>
      <w:tr w:rsidR="00AA5753" w:rsidRPr="00A878A2" w14:paraId="4460BB69" w14:textId="77777777" w:rsidTr="00AA5753">
        <w:trPr>
          <w:trHeight w:val="797"/>
        </w:trPr>
        <w:tc>
          <w:tcPr>
            <w:tcW w:w="2560" w:type="dxa"/>
          </w:tcPr>
          <w:p w14:paraId="46F701F8" w14:textId="77777777" w:rsidR="00AA5753" w:rsidRDefault="00AA5753" w:rsidP="001A776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AA5753">
              <w:rPr>
                <w:rFonts w:ascii="Times New Roman" w:hAnsi="Times New Roman" w:cs="Times New Roman"/>
              </w:rPr>
              <w:t>Nombre de bouchon</w:t>
            </w:r>
          </w:p>
          <w:p w14:paraId="5F6524AE" w14:textId="16049DA0" w:rsidR="001A7763" w:rsidRPr="00AA5753" w:rsidRDefault="001A7763" w:rsidP="001A7763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Utilisé</w:t>
            </w:r>
          </w:p>
        </w:tc>
        <w:tc>
          <w:tcPr>
            <w:tcW w:w="2791" w:type="dxa"/>
            <w:vAlign w:val="center"/>
          </w:tcPr>
          <w:p w14:paraId="463D00D3" w14:textId="77777777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>1</w:t>
            </w:r>
          </w:p>
        </w:tc>
        <w:tc>
          <w:tcPr>
            <w:tcW w:w="4009" w:type="dxa"/>
            <w:vAlign w:val="center"/>
          </w:tcPr>
          <w:p w14:paraId="2D5581C9" w14:textId="77777777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>……….</w:t>
            </w:r>
          </w:p>
        </w:tc>
      </w:tr>
      <w:tr w:rsidR="00AA5753" w:rsidRPr="00A878A2" w14:paraId="0F25720E" w14:textId="77777777" w:rsidTr="00AA5753">
        <w:trPr>
          <w:trHeight w:val="809"/>
        </w:trPr>
        <w:tc>
          <w:tcPr>
            <w:tcW w:w="2560" w:type="dxa"/>
          </w:tcPr>
          <w:p w14:paraId="4E02783F" w14:textId="77777777" w:rsidR="00AA5753" w:rsidRPr="00AA5753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</w:rPr>
            </w:pPr>
            <w:r w:rsidRPr="00AA5753">
              <w:rPr>
                <w:rFonts w:ascii="Times New Roman" w:hAnsi="Times New Roman" w:cs="Times New Roman"/>
              </w:rPr>
              <w:t>Aire Total en cm</w:t>
            </w:r>
            <w:r w:rsidRPr="00AA5753"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  <w:tc>
          <w:tcPr>
            <w:tcW w:w="2791" w:type="dxa"/>
            <w:vAlign w:val="center"/>
          </w:tcPr>
          <w:p w14:paraId="4FCBDF34" w14:textId="77777777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>………………….</w:t>
            </w:r>
          </w:p>
        </w:tc>
        <w:tc>
          <w:tcPr>
            <w:tcW w:w="4009" w:type="dxa"/>
            <w:vAlign w:val="center"/>
          </w:tcPr>
          <w:p w14:paraId="5B3EB152" w14:textId="77777777" w:rsidR="00AA5753" w:rsidRPr="00A54B16" w:rsidRDefault="00AA5753" w:rsidP="00387D5C">
            <w:pPr>
              <w:pStyle w:val="Paragraphedeliste"/>
              <w:spacing w:line="36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18"/>
              </w:rPr>
            </w:pPr>
            <w:r w:rsidRPr="00A54B16">
              <w:rPr>
                <w:rFonts w:ascii="Times New Roman" w:hAnsi="Times New Roman" w:cs="Times New Roman"/>
                <w:sz w:val="20"/>
                <w:szCs w:val="18"/>
              </w:rPr>
              <w:t>…………….</w:t>
            </w:r>
          </w:p>
        </w:tc>
      </w:tr>
    </w:tbl>
    <w:p w14:paraId="11AE14F0" w14:textId="5E660584" w:rsidR="00A878A2" w:rsidRPr="00736368" w:rsidRDefault="00A878A2" w:rsidP="001A7763">
      <w:pPr>
        <w:spacing w:after="0" w:line="360" w:lineRule="auto"/>
        <w:rPr>
          <w:rFonts w:ascii="Times New Roman" w:hAnsi="Times New Roman" w:cs="Times New Roman"/>
          <w:sz w:val="14"/>
          <w:szCs w:val="12"/>
        </w:rPr>
      </w:pPr>
    </w:p>
    <w:p w14:paraId="27078F2A" w14:textId="6C751A23" w:rsidR="008F0E67" w:rsidRPr="008F0E67" w:rsidRDefault="00A878A2" w:rsidP="008F0E67">
      <w:pPr>
        <w:pStyle w:val="Paragraphedeliste"/>
        <w:numPr>
          <w:ilvl w:val="0"/>
          <w:numId w:val="32"/>
        </w:numPr>
        <w:spacing w:after="0" w:line="360" w:lineRule="auto"/>
        <w:rPr>
          <w:rFonts w:ascii="Times New Roman" w:hAnsi="Times New Roman" w:cs="Times New Roman"/>
        </w:rPr>
      </w:pPr>
      <w:r w:rsidRPr="00A878A2">
        <w:rPr>
          <w:rFonts w:ascii="Times New Roman" w:hAnsi="Times New Roman" w:cs="Times New Roman"/>
          <w:b/>
          <w:bCs/>
        </w:rPr>
        <w:t>En déduire</w:t>
      </w:r>
      <w:r>
        <w:rPr>
          <w:rFonts w:ascii="Times New Roman" w:hAnsi="Times New Roman" w:cs="Times New Roman"/>
        </w:rPr>
        <w:t xml:space="preserve"> </w:t>
      </w:r>
      <w:r w:rsidR="001A7763">
        <w:rPr>
          <w:rFonts w:ascii="Times New Roman" w:hAnsi="Times New Roman" w:cs="Times New Roman"/>
        </w:rPr>
        <w:t xml:space="preserve">l’aire de </w:t>
      </w:r>
      <w:r>
        <w:rPr>
          <w:rFonts w:ascii="Times New Roman" w:hAnsi="Times New Roman" w:cs="Times New Roman"/>
        </w:rPr>
        <w:t>l’espace vide</w:t>
      </w:r>
    </w:p>
    <w:p w14:paraId="6F975C05" w14:textId="584370C2" w:rsidR="008F0E67" w:rsidRDefault="006502DD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2021760" behindDoc="0" locked="0" layoutInCell="1" allowOverlap="1" wp14:anchorId="33633897" wp14:editId="60C74EE9">
            <wp:simplePos x="0" y="0"/>
            <wp:positionH relativeFrom="column">
              <wp:posOffset>6267450</wp:posOffset>
            </wp:positionH>
            <wp:positionV relativeFrom="paragraph">
              <wp:posOffset>206375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97" name="Image 12397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0E67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35145D70" wp14:editId="2A499C46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714875" cy="847725"/>
                <wp:effectExtent l="0" t="0" r="28575" b="28575"/>
                <wp:wrapNone/>
                <wp:docPr id="73" name="Zone de text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4875" cy="847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677923F" w14:textId="6E134AC4" w:rsidR="00387D5C" w:rsidRPr="00736368" w:rsidRDefault="00387D5C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736368">
                              <w:rPr>
                                <w:rFonts w:ascii="Times New Roman" w:hAnsi="Times New Roman" w:cs="Times New Roman"/>
                              </w:rPr>
                              <w:t xml:space="preserve">A </w:t>
                            </w:r>
                            <w:proofErr w:type="gramStart"/>
                            <w:r w:rsidRPr="00736368">
                              <w:rPr>
                                <w:rFonts w:ascii="Times New Roman" w:hAnsi="Times New Roman" w:cs="Times New Roman"/>
                              </w:rPr>
                              <w:t>=  Aire</w:t>
                            </w:r>
                            <w:proofErr w:type="gramEnd"/>
                            <w:r w:rsidRPr="00736368">
                              <w:rPr>
                                <w:rFonts w:ascii="Times New Roman" w:hAnsi="Times New Roman" w:cs="Times New Roman"/>
                              </w:rPr>
                              <w:t xml:space="preserve"> du sac – Aire total utilisé par les capsules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145D70" id="Zone de texte 73" o:spid="_x0000_s1046" type="#_x0000_t202" style="position:absolute;margin-left:0;margin-top:5.6pt;width:371.25pt;height:66.7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" fillcolor="white [3201]" strokeweight=".5pt">
                <v:textbox>
                  <w:txbxContent>
                    <w:p w14:paraId="5677923F" w14:textId="6E134AC4" w:rsidR="00387D5C" w:rsidRPr="00736368" w:rsidRDefault="00387D5C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736368">
                        <w:rPr>
                          <w:rFonts w:ascii="Times New Roman" w:hAnsi="Times New Roman" w:cs="Times New Roman"/>
                        </w:rPr>
                        <w:t xml:space="preserve">A </w:t>
                      </w:r>
                      <w:proofErr w:type="gramStart"/>
                      <w:r w:rsidRPr="00736368">
                        <w:rPr>
                          <w:rFonts w:ascii="Times New Roman" w:hAnsi="Times New Roman" w:cs="Times New Roman"/>
                        </w:rPr>
                        <w:t>=  Aire</w:t>
                      </w:r>
                      <w:proofErr w:type="gramEnd"/>
                      <w:r w:rsidRPr="00736368">
                        <w:rPr>
                          <w:rFonts w:ascii="Times New Roman" w:hAnsi="Times New Roman" w:cs="Times New Roman"/>
                        </w:rPr>
                        <w:t xml:space="preserve"> du sac – Aire total utilisé par les capsules</w:t>
                      </w:r>
                    </w:p>
                  </w:txbxContent>
                </v:textbox>
              </v:shape>
            </w:pict>
          </mc:Fallback>
        </mc:AlternateContent>
      </w:r>
    </w:p>
    <w:p w14:paraId="7B2FC379" w14:textId="4B56B3FB" w:rsidR="008F0E67" w:rsidRDefault="008F0E67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0BB1D968" w14:textId="2ACDFCBF" w:rsidR="008F0E67" w:rsidRDefault="008F0E67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3D872BDB" w14:textId="06FAF584" w:rsidR="00A878A2" w:rsidRDefault="00A878A2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64A972D6" w14:textId="77FBEF9E" w:rsidR="008F0E67" w:rsidRDefault="001A776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En pourcentage </w:t>
      </w:r>
    </w:p>
    <w:p w14:paraId="0885A928" w14:textId="5A72FFCE" w:rsidR="00224DC0" w:rsidRPr="00736368" w:rsidRDefault="001A7763" w:rsidP="00A878A2">
      <w:pPr>
        <w:pStyle w:val="Paragraphedeliste"/>
        <w:spacing w:after="0" w:line="360" w:lineRule="auto"/>
        <w:ind w:left="0"/>
        <w:rPr>
          <w:rFonts w:ascii="Times New Roman" w:eastAsiaTheme="minorEastAsia" w:hAnsi="Times New Roman" w:cs="Times New Roman"/>
        </w:rPr>
      </w:pPr>
      <m:oMathPara>
        <m:oMath>
          <m:r>
            <w:rPr>
              <w:rFonts w:ascii="Cambria Math" w:hAnsi="Cambria Math" w:cs="Times New Roman"/>
            </w:rPr>
            <m:t xml:space="preserve">Aire de </m:t>
          </m:r>
          <m:sSup>
            <m:sSupPr>
              <m:ctrlPr>
                <w:rPr>
                  <w:rFonts w:ascii="Cambria Math" w:hAnsi="Cambria Math" w:cs="Times New Roman"/>
                  <w:i/>
                </w:rPr>
              </m:ctrlPr>
            </m:sSupPr>
            <m:e>
              <m:r>
                <w:rPr>
                  <w:rFonts w:ascii="Cambria Math" w:hAnsi="Cambria Math" w:cs="Times New Roman"/>
                </w:rPr>
                <m:t>l</m:t>
              </m:r>
            </m:e>
            <m:sup>
              <m:r>
                <w:rPr>
                  <w:rFonts w:ascii="Cambria Math" w:hAnsi="Cambria Math" w:cs="Times New Roman"/>
                </w:rPr>
                <m:t>'</m:t>
              </m:r>
            </m:sup>
          </m:sSup>
          <m:r>
            <w:rPr>
              <w:rFonts w:ascii="Cambria Math" w:hAnsi="Cambria Math" w:cs="Times New Roman"/>
            </w:rPr>
            <m:t xml:space="preserve">espace vide= </m:t>
          </m:r>
          <m:f>
            <m:fPr>
              <m:ctrlPr>
                <w:rPr>
                  <w:rFonts w:ascii="Cambria Math" w:hAnsi="Cambria Math" w:cs="Times New Roman"/>
                  <w:i/>
                </w:rPr>
              </m:ctrlPr>
            </m:fPr>
            <m:num>
              <m:r>
                <w:rPr>
                  <w:rFonts w:ascii="Cambria Math" w:hAnsi="Cambria Math" w:cs="Times New Roman"/>
                </w:rPr>
                <m:t>aire du sac-aire total utilisé par les capsules</m:t>
              </m:r>
            </m:num>
            <m:den>
              <m:r>
                <w:rPr>
                  <w:rFonts w:ascii="Cambria Math" w:hAnsi="Cambria Math" w:cs="Times New Roman"/>
                </w:rPr>
                <m:t>aire total utilisé par les capsules</m:t>
              </m:r>
            </m:den>
          </m:f>
          <m:r>
            <w:rPr>
              <w:rFonts w:ascii="Cambria Math" w:hAnsi="Cambria Math" w:cs="Times New Roman"/>
            </w:rPr>
            <m:t xml:space="preserve"> ×100 </m:t>
          </m:r>
        </m:oMath>
      </m:oMathPara>
    </w:p>
    <w:p w14:paraId="08CC6ABD" w14:textId="264CBBFF" w:rsidR="00736368" w:rsidRDefault="006502DD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490439">
        <w:rPr>
          <w:rFonts w:ascii="Comic Sans MS" w:hAnsi="Comic Sans MS"/>
          <w:b/>
          <w:i/>
          <w:noProof/>
          <w:sz w:val="20"/>
        </w:rPr>
        <w:drawing>
          <wp:anchor distT="0" distB="0" distL="114300" distR="114300" simplePos="0" relativeHeight="252023808" behindDoc="0" locked="0" layoutInCell="1" allowOverlap="1" wp14:anchorId="5CA7B6F0" wp14:editId="7171F252">
            <wp:simplePos x="0" y="0"/>
            <wp:positionH relativeFrom="column">
              <wp:posOffset>6267450</wp:posOffset>
            </wp:positionH>
            <wp:positionV relativeFrom="paragraph">
              <wp:posOffset>177800</wp:posOffset>
            </wp:positionV>
            <wp:extent cx="255270" cy="322580"/>
            <wp:effectExtent l="0" t="0" r="0" b="1270"/>
            <wp:wrapThrough wrapText="bothSides">
              <wp:wrapPolygon edited="0">
                <wp:start x="0" y="0"/>
                <wp:lineTo x="0" y="20409"/>
                <wp:lineTo x="19343" y="20409"/>
                <wp:lineTo x="19343" y="0"/>
                <wp:lineTo x="0" y="0"/>
              </wp:wrapPolygon>
            </wp:wrapThrough>
            <wp:docPr id="12398" name="Image 12398" descr="REALISER123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REALISER123-1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" cy="32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4B5EF5" w14:textId="23A5AF8F" w:rsidR="00224DC0" w:rsidRDefault="001A776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m:oMathPara>
        <m:oMath>
          <m:r>
            <w:rPr>
              <w:rFonts w:ascii="Cambria Math" w:hAnsi="Cambria Math" w:cs="Times New Roman"/>
            </w:rPr>
            <m:t xml:space="preserve">Aire de </m:t>
          </m:r>
          <m:sSup>
            <m:sSupPr>
              <m:ctrlPr>
                <w:rPr>
                  <w:rFonts w:ascii="Cambria Math" w:hAnsi="Cambria Math" w:cs="Times New Roman"/>
                  <w:i/>
                </w:rPr>
              </m:ctrlPr>
            </m:sSupPr>
            <m:e>
              <m:r>
                <w:rPr>
                  <w:rFonts w:ascii="Cambria Math" w:hAnsi="Cambria Math" w:cs="Times New Roman"/>
                </w:rPr>
                <m:t>l</m:t>
              </m:r>
            </m:e>
            <m:sup>
              <m:r>
                <w:rPr>
                  <w:rFonts w:ascii="Cambria Math" w:hAnsi="Cambria Math" w:cs="Times New Roman"/>
                </w:rPr>
                <m:t>'</m:t>
              </m:r>
            </m:sup>
          </m:sSup>
          <m:r>
            <w:rPr>
              <w:rFonts w:ascii="Cambria Math" w:hAnsi="Cambria Math" w:cs="Times New Roman"/>
            </w:rPr>
            <m:t xml:space="preserve">espace vide= </m:t>
          </m:r>
          <m:f>
            <m:fPr>
              <m:ctrlPr>
                <w:rPr>
                  <w:rFonts w:ascii="Cambria Math" w:hAnsi="Cambria Math" w:cs="Times New Roman"/>
                  <w:i/>
                </w:rPr>
              </m:ctrlPr>
            </m:fPr>
            <m:num>
              <m:r>
                <w:rPr>
                  <w:rFonts w:ascii="Cambria Math" w:hAnsi="Cambria Math" w:cs="Times New Roman"/>
                </w:rPr>
                <m:t>…………-…………….</m:t>
              </m:r>
            </m:num>
            <m:den>
              <m:r>
                <w:rPr>
                  <w:rFonts w:ascii="Cambria Math" w:hAnsi="Cambria Math" w:cs="Times New Roman"/>
                </w:rPr>
                <m:t>……………..</m:t>
              </m:r>
            </m:den>
          </m:f>
          <m:r>
            <w:rPr>
              <w:rFonts w:ascii="Cambria Math" w:hAnsi="Cambria Math" w:cs="Times New Roman"/>
            </w:rPr>
            <m:t xml:space="preserve"> ×100=………</m:t>
          </m:r>
        </m:oMath>
      </m:oMathPara>
    </w:p>
    <w:p w14:paraId="6C8F40D2" w14:textId="702B7E32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F9545F0" w14:textId="14A63605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7730ED2" w14:textId="240C6030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09D2D95F" w14:textId="78E9D35F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06272FEE" w14:textId="77777777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tbl>
      <w:tblPr>
        <w:tblpPr w:leftFromText="141" w:rightFromText="141" w:vertAnchor="text" w:horzAnchor="margin" w:tblpXSpec="center" w:tblpY="115"/>
        <w:tblW w:w="103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18"/>
        <w:gridCol w:w="1511"/>
        <w:gridCol w:w="1515"/>
        <w:gridCol w:w="1518"/>
        <w:gridCol w:w="1508"/>
        <w:gridCol w:w="1292"/>
        <w:gridCol w:w="1513"/>
      </w:tblGrid>
      <w:tr w:rsidR="00FB0143" w:rsidRPr="00904391" w14:paraId="18EE9274" w14:textId="77777777" w:rsidTr="00EA76DB">
        <w:trPr>
          <w:trHeight w:val="783"/>
        </w:trPr>
        <w:tc>
          <w:tcPr>
            <w:tcW w:w="1518" w:type="dxa"/>
            <w:shd w:val="clear" w:color="auto" w:fill="auto"/>
          </w:tcPr>
          <w:p w14:paraId="7F7F72FD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016CEDEC" wp14:editId="4AF03899">
                  <wp:extent cx="375469" cy="447675"/>
                  <wp:effectExtent l="0" t="0" r="5715" b="0"/>
                  <wp:docPr id="12404" name="Image 12404" descr="S'APPROPRI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50" descr="S'APPROPRI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027" cy="453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1" w:type="dxa"/>
            <w:shd w:val="clear" w:color="auto" w:fill="auto"/>
          </w:tcPr>
          <w:p w14:paraId="576B49EC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7CB81275" wp14:editId="3CA905BF">
                  <wp:extent cx="314325" cy="406004"/>
                  <wp:effectExtent l="0" t="0" r="0" b="0"/>
                  <wp:docPr id="12405" name="Image 12405" descr="ANALYSER-RAISONN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9" descr="ANALYSER-RAISONN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79" cy="4109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5" w:type="dxa"/>
            <w:shd w:val="clear" w:color="auto" w:fill="auto"/>
          </w:tcPr>
          <w:p w14:paraId="49FFBFDF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3B4E31F3" wp14:editId="41DF0EA5">
                  <wp:extent cx="353808" cy="447675"/>
                  <wp:effectExtent l="0" t="0" r="8255" b="0"/>
                  <wp:docPr id="12406" name="Image 12406" descr="REALISER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8" descr="REALISER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06" cy="45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18" w:type="dxa"/>
            <w:shd w:val="clear" w:color="auto" w:fill="auto"/>
          </w:tcPr>
          <w:p w14:paraId="73709F62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2541A1D7" wp14:editId="61EA7D09">
                  <wp:extent cx="381000" cy="463176"/>
                  <wp:effectExtent l="0" t="0" r="0" b="0"/>
                  <wp:docPr id="12407" name="Image 12407" descr="VALIDER 123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7" descr="VALIDER 123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559" cy="465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8" w:type="dxa"/>
            <w:shd w:val="clear" w:color="auto" w:fill="auto"/>
          </w:tcPr>
          <w:p w14:paraId="429F567B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sz w:val="20"/>
              </w:rPr>
            </w:pPr>
            <w:r w:rsidRPr="00490439">
              <w:rPr>
                <w:rFonts w:ascii="Comic Sans MS" w:hAnsi="Comic Sans MS"/>
                <w:b/>
                <w:i/>
                <w:noProof/>
                <w:sz w:val="20"/>
              </w:rPr>
              <w:drawing>
                <wp:inline distT="0" distB="0" distL="0" distR="0" wp14:anchorId="7BCBAA7E" wp14:editId="4F589703">
                  <wp:extent cx="371986" cy="462915"/>
                  <wp:effectExtent l="0" t="0" r="9525" b="0"/>
                  <wp:docPr id="12408" name="Image 12408" descr="COMMUNIQUER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46" descr="COMMUNIQUER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655" cy="4674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92" w:type="dxa"/>
          </w:tcPr>
          <w:p w14:paraId="75C58B77" w14:textId="77777777" w:rsidR="00FB0143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36844BD1" w14:textId="77777777" w:rsidR="00FB0143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  <w:tc>
          <w:tcPr>
            <w:tcW w:w="1513" w:type="dxa"/>
          </w:tcPr>
          <w:p w14:paraId="0C5D66DF" w14:textId="77777777" w:rsidR="00FB0143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</w:p>
          <w:p w14:paraId="76403999" w14:textId="77777777" w:rsidR="00FB0143" w:rsidRPr="00904391" w:rsidRDefault="00FB0143" w:rsidP="00EA76DB">
            <w:pPr>
              <w:spacing w:after="0" w:line="240" w:lineRule="auto"/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note</w:t>
            </w:r>
          </w:p>
        </w:tc>
      </w:tr>
      <w:tr w:rsidR="00FB0143" w:rsidRPr="00904391" w14:paraId="652CC420" w14:textId="77777777" w:rsidTr="00EA76DB">
        <w:trPr>
          <w:trHeight w:val="143"/>
        </w:trPr>
        <w:tc>
          <w:tcPr>
            <w:tcW w:w="1518" w:type="dxa"/>
            <w:shd w:val="clear" w:color="auto" w:fill="auto"/>
          </w:tcPr>
          <w:p w14:paraId="137526F6" w14:textId="26C6B961" w:rsidR="00FB0143" w:rsidRPr="00904391" w:rsidRDefault="00FB0143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…/18</w:t>
            </w:r>
          </w:p>
        </w:tc>
        <w:tc>
          <w:tcPr>
            <w:tcW w:w="1511" w:type="dxa"/>
            <w:shd w:val="clear" w:color="auto" w:fill="auto"/>
          </w:tcPr>
          <w:p w14:paraId="10647566" w14:textId="6F685833" w:rsidR="00FB0143" w:rsidRPr="00904391" w:rsidRDefault="00FB0143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515" w:type="dxa"/>
            <w:shd w:val="clear" w:color="auto" w:fill="auto"/>
          </w:tcPr>
          <w:p w14:paraId="78F88F36" w14:textId="4FBE973C" w:rsidR="00FB0143" w:rsidRPr="00904391" w:rsidRDefault="00FB0143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51</w:t>
            </w:r>
          </w:p>
        </w:tc>
        <w:tc>
          <w:tcPr>
            <w:tcW w:w="1518" w:type="dxa"/>
            <w:shd w:val="clear" w:color="auto" w:fill="auto"/>
          </w:tcPr>
          <w:p w14:paraId="729AFD8E" w14:textId="2A63FE69" w:rsidR="00FB0143" w:rsidRPr="00904391" w:rsidRDefault="00FB0143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………/3</w:t>
            </w:r>
          </w:p>
        </w:tc>
        <w:tc>
          <w:tcPr>
            <w:tcW w:w="1508" w:type="dxa"/>
            <w:shd w:val="clear" w:color="auto" w:fill="auto"/>
          </w:tcPr>
          <w:p w14:paraId="3EFE2300" w14:textId="77777777" w:rsidR="00FB0143" w:rsidRPr="00904391" w:rsidRDefault="00FB0143" w:rsidP="00EA76DB">
            <w:pPr>
              <w:jc w:val="center"/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Non évalué</w:t>
            </w:r>
          </w:p>
        </w:tc>
        <w:tc>
          <w:tcPr>
            <w:tcW w:w="1292" w:type="dxa"/>
          </w:tcPr>
          <w:p w14:paraId="36919EED" w14:textId="761C28C2" w:rsidR="00FB0143" w:rsidRDefault="00FB0143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</w:t>
            </w: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72</w:t>
            </w:r>
          </w:p>
        </w:tc>
        <w:tc>
          <w:tcPr>
            <w:tcW w:w="1513" w:type="dxa"/>
          </w:tcPr>
          <w:p w14:paraId="0B8AC178" w14:textId="77777777" w:rsidR="00FB0143" w:rsidRPr="00904391" w:rsidRDefault="00FB0143" w:rsidP="00EA76DB">
            <w:pP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</w:pPr>
            <w:r>
              <w:rPr>
                <w:rFonts w:ascii="Comic Sans MS" w:hAnsi="Comic Sans MS"/>
                <w:b/>
                <w:bCs/>
                <w:i/>
                <w:iCs/>
                <w:noProof/>
                <w:sz w:val="20"/>
              </w:rPr>
              <w:t>…………/20</w:t>
            </w:r>
          </w:p>
        </w:tc>
      </w:tr>
    </w:tbl>
    <w:p w14:paraId="69695061" w14:textId="083D95B3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3DA49C30" w14:textId="6F08C510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3E7CD8AB" w14:textId="5690FAA7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00FC4414" w14:textId="77777777" w:rsidR="00FB0143" w:rsidRDefault="00FB0143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99311ED" w14:textId="73309658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8F0E67">
        <w:rPr>
          <w:rFonts w:ascii="Times New Roman" w:hAnsi="Times New Roman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4A65B684" wp14:editId="1B5A67BF">
                <wp:simplePos x="0" y="0"/>
                <wp:positionH relativeFrom="column">
                  <wp:posOffset>-1</wp:posOffset>
                </wp:positionH>
                <wp:positionV relativeFrom="paragraph">
                  <wp:posOffset>635</wp:posOffset>
                </wp:positionV>
                <wp:extent cx="4010025" cy="542925"/>
                <wp:effectExtent l="0" t="0" r="0" b="9525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00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290CD14" w14:textId="1CF5D2E1" w:rsidR="00387D5C" w:rsidRPr="00FF401A" w:rsidRDefault="00387D5C" w:rsidP="00224DC0">
                            <w:pP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ANNEXE : Patron </w:t>
                            </w:r>
                            <w:proofErr w:type="gramStart"/>
                            <w: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d’un </w:t>
                            </w:r>
                            <w:r w:rsidRPr="00FF401A"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SAC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65B684" id="Zone de texte 11" o:spid="_x0000_s1047" type="#_x0000_t202" style="position:absolute;margin-left:0;margin-top:.05pt;width:315.75pt;height:42.75pt;z-index:251812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" filled="f" stroked="f">
                <v:textbox>
                  <w:txbxContent>
                    <w:p w14:paraId="6290CD14" w14:textId="1CF5D2E1" w:rsidR="00387D5C" w:rsidRPr="00FF401A" w:rsidRDefault="00387D5C" w:rsidP="00224DC0">
                      <w:pP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ANNEXE : Patron </w:t>
                      </w:r>
                      <w:proofErr w:type="gramStart"/>
                      <w: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d’un </w:t>
                      </w:r>
                      <w:r w:rsidRPr="00FF401A"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SAC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</w:p>
    <w:p w14:paraId="318D1FBD" w14:textId="0E0765E9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CDD63BA" w14:textId="6447A65E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BC64F26" w14:textId="20255E78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54A5F344" wp14:editId="338DE804">
            <wp:extent cx="6016625" cy="7836535"/>
            <wp:effectExtent l="0" t="0" r="317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016625" cy="783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EBA7A" w14:textId="7844D81F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04241C7E" w14:textId="7865D1BB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752BE978" w14:textId="30A88839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C7EAE46" w14:textId="32F09CC8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21BF425A" w14:textId="41613EC7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p w14:paraId="4AB22817" w14:textId="30BA5105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  <w:r w:rsidRPr="008F0E67">
        <w:rPr>
          <w:rFonts w:ascii="Times New Roman" w:hAnsi="Times New Roman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6C2F8DE" wp14:editId="30D24480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2724150" cy="542925"/>
                <wp:effectExtent l="0" t="0" r="0" b="9525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2E6CB18" w14:textId="77777777" w:rsidR="00387D5C" w:rsidRPr="00FF401A" w:rsidRDefault="00387D5C" w:rsidP="00224DC0">
                            <w:pP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Modèle</w:t>
                            </w:r>
                            <w:r w:rsidRPr="00FF401A"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  <w: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des </w:t>
                            </w:r>
                            <w:r w:rsidRPr="00FF401A"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SAC</w:t>
                            </w:r>
                            <w:r>
                              <w:rPr>
                                <w:rFonts w:ascii="Kristen ITC" w:hAnsi="Kristen ITC"/>
                                <w:b/>
                                <w:bCs/>
                                <w:color w:val="FF0000"/>
                                <w:sz w:val="40"/>
                                <w:szCs w:val="36"/>
                                <w14:textFill>
                                  <w14:gradFill>
                                    <w14:gsLst>
                                      <w14:gs w14:pos="0">
                                        <w14:schemeClr w14:val="accent3">
                                          <w14:lumMod w14:val="50000"/>
                                        </w14:schemeClr>
                                      </w14:gs>
                                      <w14:gs w14:pos="74000">
                                        <w14:schemeClr w14:val="accent1">
                                          <w14:lumMod w14:val="45000"/>
                                          <w14:lumOff w14:val="55000"/>
                                        </w14:schemeClr>
                                      </w14:gs>
                                      <w14:gs w14:pos="35425">
                                        <w14:schemeClr w14:val="accent3">
                                          <w14:lumMod w14:val="25000"/>
                                        </w14:schemeClr>
                                      </w14:gs>
                                      <w14:gs w14:pos="63714">
                                        <w14:schemeClr w14:val="accent1">
                                          <w14:lumMod w14:val="50000"/>
                                          <w14:lumOff w14:val="50000"/>
                                        </w14:schemeClr>
                                      </w14:gs>
                                      <w14:gs w14:pos="83000">
                                        <w14:srgbClr w14:val="C00000"/>
                                      </w14:gs>
                                      <w14:gs w14:pos="100000">
                                        <w14:schemeClr w14:val="accent1">
                                          <w14:lumMod w14:val="30000"/>
                                          <w14:lumOff w14:val="7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6C2F8DE" id="Zone de texte 12" o:spid="_x0000_s1048" type="#_x0000_t202" style="position:absolute;margin-left:0;margin-top:-.05pt;width:214.5pt;height:42.75pt;z-index:251814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" filled="f" stroked="f">
                <v:textbox>
                  <w:txbxContent>
                    <w:p w14:paraId="32E6CB18" w14:textId="77777777" w:rsidR="00387D5C" w:rsidRPr="00FF401A" w:rsidRDefault="00387D5C" w:rsidP="00224DC0">
                      <w:pP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Modèle</w:t>
                      </w:r>
                      <w:r w:rsidRPr="00FF401A"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 </w:t>
                      </w:r>
                      <w: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des </w:t>
                      </w:r>
                      <w:r w:rsidRPr="00FF401A"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SAC</w:t>
                      </w:r>
                      <w:r>
                        <w:rPr>
                          <w:rFonts w:ascii="Kristen ITC" w:hAnsi="Kristen ITC"/>
                          <w:b/>
                          <w:bCs/>
                          <w:color w:val="FF0000"/>
                          <w:sz w:val="40"/>
                          <w:szCs w:val="36"/>
                          <w14:textFill>
                            <w14:gradFill>
                              <w14:gsLst>
                                <w14:gs w14:pos="0">
                                  <w14:schemeClr w14:val="accent3">
                                    <w14:lumMod w14:val="50000"/>
                                  </w14:schemeClr>
                                </w14:gs>
                                <w14:gs w14:pos="74000">
                                  <w14:schemeClr w14:val="accent1">
                                    <w14:lumMod w14:val="45000"/>
                                    <w14:lumOff w14:val="55000"/>
                                  </w14:schemeClr>
                                </w14:gs>
                                <w14:gs w14:pos="35425">
                                  <w14:schemeClr w14:val="accent3">
                                    <w14:lumMod w14:val="25000"/>
                                  </w14:schemeClr>
                                </w14:gs>
                                <w14:gs w14:pos="63714">
                                  <w14:schemeClr w14:val="accent1">
                                    <w14:lumMod w14:val="50000"/>
                                    <w14:lumOff w14:val="50000"/>
                                  </w14:schemeClr>
                                </w14:gs>
                                <w14:gs w14:pos="83000">
                                  <w14:srgbClr w14:val="C00000"/>
                                </w14:gs>
                                <w14:gs w14:pos="100000">
                                  <w14:schemeClr w14:val="accent1">
                                    <w14:lumMod w14:val="30000"/>
                                    <w14:lumOff w14:val="7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</w:p>
    <w:p w14:paraId="63439638" w14:textId="77777777" w:rsidR="00224DC0" w:rsidRDefault="00224DC0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465"/>
      </w:tblGrid>
      <w:tr w:rsidR="008F0E67" w14:paraId="0931132A" w14:textId="77777777" w:rsidTr="00E67D96">
        <w:tc>
          <w:tcPr>
            <w:tcW w:w="9465" w:type="dxa"/>
          </w:tcPr>
          <w:p w14:paraId="6FE39752" w14:textId="011EC263" w:rsidR="008F0E67" w:rsidRDefault="001A7763" w:rsidP="00BC4619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14140158" wp14:editId="1C8A6824">
                  <wp:extent cx="3061183" cy="3276600"/>
                  <wp:effectExtent l="6350" t="0" r="0" b="0"/>
                  <wp:docPr id="134" name="Imag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9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064241" cy="3279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C4619"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807744" behindDoc="0" locked="0" layoutInCell="1" allowOverlap="1" wp14:anchorId="3BD2A3E8" wp14:editId="727FCA51">
                  <wp:simplePos x="0" y="0"/>
                  <wp:positionH relativeFrom="column">
                    <wp:posOffset>3442970</wp:posOffset>
                  </wp:positionH>
                  <wp:positionV relativeFrom="paragraph">
                    <wp:posOffset>85725</wp:posOffset>
                  </wp:positionV>
                  <wp:extent cx="2390775" cy="3400425"/>
                  <wp:effectExtent l="0" t="0" r="9525" b="9525"/>
                  <wp:wrapThrough wrapText="bothSides">
                    <wp:wrapPolygon edited="0">
                      <wp:start x="0" y="0"/>
                      <wp:lineTo x="0" y="21539"/>
                      <wp:lineTo x="21514" y="21539"/>
                      <wp:lineTo x="21514" y="0"/>
                      <wp:lineTo x="0" y="0"/>
                    </wp:wrapPolygon>
                  </wp:wrapThrough>
                  <wp:docPr id="12316" name="Image 123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6" name="IMG_20210421_104829-2.jpg"/>
                          <pic:cNvPicPr/>
                        </pic:nvPicPr>
                        <pic:blipFill rotWithShape="1"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213" r="14626" b="23197"/>
                          <a:stretch/>
                        </pic:blipFill>
                        <pic:spPr bwMode="auto">
                          <a:xfrm>
                            <a:off x="0" y="0"/>
                            <a:ext cx="2390775" cy="3400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0E67" w14:paraId="2BB73E32" w14:textId="77777777" w:rsidTr="00E67D96">
        <w:tc>
          <w:tcPr>
            <w:tcW w:w="9465" w:type="dxa"/>
          </w:tcPr>
          <w:p w14:paraId="5FC88C32" w14:textId="3EA2A430" w:rsidR="008F0E67" w:rsidRDefault="00BC4619" w:rsidP="00A878A2">
            <w:pPr>
              <w:pStyle w:val="Paragraphedeliste"/>
              <w:spacing w:line="360" w:lineRule="auto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noProof/>
              </w:rPr>
              <w:drawing>
                <wp:anchor distT="0" distB="0" distL="114300" distR="114300" simplePos="0" relativeHeight="251806720" behindDoc="0" locked="0" layoutInCell="1" allowOverlap="1" wp14:anchorId="1F878578" wp14:editId="49B33D03">
                  <wp:simplePos x="0" y="0"/>
                  <wp:positionH relativeFrom="column">
                    <wp:posOffset>3153410</wp:posOffset>
                  </wp:positionH>
                  <wp:positionV relativeFrom="paragraph">
                    <wp:posOffset>-56515</wp:posOffset>
                  </wp:positionV>
                  <wp:extent cx="2435860" cy="2672715"/>
                  <wp:effectExtent l="0" t="4128" r="0" b="0"/>
                  <wp:wrapThrough wrapText="bothSides">
                    <wp:wrapPolygon edited="0">
                      <wp:start x="-37" y="21567"/>
                      <wp:lineTo x="21417" y="21567"/>
                      <wp:lineTo x="21417" y="167"/>
                      <wp:lineTo x="-37" y="167"/>
                      <wp:lineTo x="-37" y="21567"/>
                    </wp:wrapPolygon>
                  </wp:wrapThrough>
                  <wp:docPr id="12314" name="Image 12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4" name="20210324_093321.jpg"/>
                          <pic:cNvPicPr/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06" t="8161" r="24260" b="6443"/>
                          <a:stretch/>
                        </pic:blipFill>
                        <pic:spPr bwMode="auto">
                          <a:xfrm rot="5400000">
                            <a:off x="0" y="0"/>
                            <a:ext cx="2435860" cy="26727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2E520332" wp14:editId="2011593F">
                  <wp:extent cx="2667000" cy="2612707"/>
                  <wp:effectExtent l="0" t="0" r="0" b="0"/>
                  <wp:docPr id="12318" name="Image 123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17" name="IMG_20210407_red.jpg"/>
                          <pic:cNvPicPr/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171" cy="2616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666DE46" w14:textId="7EB65499" w:rsidR="008F0E67" w:rsidRPr="00A878A2" w:rsidRDefault="008F0E67" w:rsidP="00A878A2">
      <w:pPr>
        <w:pStyle w:val="Paragraphedeliste"/>
        <w:spacing w:after="0" w:line="360" w:lineRule="auto"/>
        <w:ind w:left="0"/>
        <w:rPr>
          <w:rFonts w:ascii="Times New Roman" w:hAnsi="Times New Roman" w:cs="Times New Roman"/>
        </w:rPr>
      </w:pPr>
    </w:p>
    <w:sectPr w:rsidR="008F0E67" w:rsidRPr="00A878A2" w:rsidSect="009F08BF">
      <w:footerReference w:type="default" r:id="rId82"/>
      <w:headerReference w:type="first" r:id="rId83"/>
      <w:footerReference w:type="first" r:id="rId84"/>
      <w:pgSz w:w="11906" w:h="16838" w:code="9"/>
      <w:pgMar w:top="284" w:right="991" w:bottom="851" w:left="1440" w:header="720" w:footer="10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FB13CC1" w14:textId="77777777" w:rsidR="00902B0F" w:rsidRDefault="00902B0F">
      <w:pPr>
        <w:spacing w:after="0" w:line="240" w:lineRule="auto"/>
      </w:pPr>
      <w:r>
        <w:separator/>
      </w:r>
    </w:p>
    <w:p w14:paraId="3D7483B7" w14:textId="77777777" w:rsidR="00902B0F" w:rsidRDefault="00902B0F"/>
  </w:endnote>
  <w:endnote w:type="continuationSeparator" w:id="0">
    <w:p w14:paraId="76E5B239" w14:textId="77777777" w:rsidR="00902B0F" w:rsidRDefault="00902B0F">
      <w:pPr>
        <w:spacing w:after="0" w:line="240" w:lineRule="auto"/>
      </w:pPr>
      <w:r>
        <w:continuationSeparator/>
      </w:r>
    </w:p>
    <w:p w14:paraId="64F32ED7" w14:textId="77777777" w:rsidR="00902B0F" w:rsidRDefault="00902B0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MT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ursive standard">
    <w:panose1 w:val="00000000000000000000"/>
    <w:charset w:val="00"/>
    <w:family w:val="auto"/>
    <w:pitch w:val="variable"/>
    <w:sig w:usb0="80000027" w:usb1="00000002" w:usb2="00000000" w:usb3="00000000" w:csb0="00000001" w:csb1="00000000"/>
  </w:font>
  <w:font w:name="ChopinScript">
    <w:panose1 w:val="03000603000000000000"/>
    <w:charset w:val="00"/>
    <w:family w:val="script"/>
    <w:notTrueType/>
    <w:pitch w:val="variable"/>
    <w:sig w:usb0="80000007" w:usb1="50000002" w:usb2="00000000" w:usb3="00000000" w:csb0="00000001" w:csb1="00000000"/>
  </w:font>
  <w:font w:name="Curlz MT">
    <w:panose1 w:val="04040404050702020202"/>
    <w:charset w:val="00"/>
    <w:family w:val="decorative"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60992599"/>
      <w:docPartObj>
        <w:docPartGallery w:val="Page Numbers (Bottom of Page)"/>
        <w:docPartUnique/>
      </w:docPartObj>
    </w:sdtPr>
    <w:sdtContent>
      <w:p w14:paraId="5D16A0CB" w14:textId="30BBDC47" w:rsidR="00387D5C" w:rsidRDefault="00387D5C" w:rsidP="00DA4574">
        <w:pPr>
          <w:pStyle w:val="Pieddepage"/>
          <w:ind w:left="0"/>
          <w:jc w:val="left"/>
        </w:pPr>
        <w:r w:rsidRPr="00DA4574">
          <w:rPr>
            <w:i/>
            <w:iCs/>
            <w:noProof/>
            <w:color w:val="000000" w:themeColor="text2"/>
          </w:rPr>
          <mc:AlternateContent>
            <mc:Choice Requires="wpg">
              <w:drawing>
                <wp:anchor distT="0" distB="0" distL="114300" distR="114300" simplePos="0" relativeHeight="251664384" behindDoc="0" locked="0" layoutInCell="1" allowOverlap="1" wp14:anchorId="5B0ED10B" wp14:editId="752CBFAE">
                  <wp:simplePos x="0" y="0"/>
                  <wp:positionH relativeFrom="page">
                    <wp:posOffset>5090160</wp:posOffset>
                  </wp:positionH>
                  <wp:positionV relativeFrom="page">
                    <wp:posOffset>9190990</wp:posOffset>
                  </wp:positionV>
                  <wp:extent cx="2614295" cy="1506855"/>
                  <wp:effectExtent l="0" t="0" r="0" b="0"/>
                  <wp:wrapNone/>
                  <wp:docPr id="20" name="Groupe 12" descr="decorative elements"/>
                  <wp:cNvGraphicFramePr/>
                  <a:graphic xmlns:a="http://schemas.openxmlformats.org/drawingml/2006/main">
                    <a:graphicData uri="http://schemas.microsoft.com/office/word/2010/wordprocessingGroup">
                      <wpg:wgp>
                        <wpg:cNvGrpSpPr/>
                        <wpg:grpSpPr>
                          <a:xfrm>
                            <a:off x="0" y="0"/>
                            <a:ext cx="2614295" cy="1506855"/>
                            <a:chOff x="4943479" y="9134476"/>
                            <a:chExt cx="2614295" cy="1506855"/>
                          </a:xfrm>
                        </wpg:grpSpPr>
                        <wps:wsp>
                          <wps:cNvPr id="26" name="Forme libre : Forme 5"/>
                          <wps:cNvSpPr>
                            <a:spLocks/>
                          </wps:cNvSpPr>
                          <wps:spPr bwMode="auto">
                            <a:xfrm>
                              <a:off x="4943482" y="9134476"/>
                              <a:ext cx="2404745" cy="1441286"/>
                            </a:xfrm>
                            <a:custGeom>
                              <a:avLst/>
                              <a:gdLst>
                                <a:gd name="connsiteX0" fmla="*/ 5070508 w 5958975"/>
                                <a:gd name="connsiteY0" fmla="*/ 187 h 2175217"/>
                                <a:gd name="connsiteX1" fmla="*/ 5559729 w 5958975"/>
                                <a:gd name="connsiteY1" fmla="*/ 56662 h 2175217"/>
                                <a:gd name="connsiteX2" fmla="*/ 5958975 w 5958975"/>
                                <a:gd name="connsiteY2" fmla="*/ 162121 h 2175217"/>
                                <a:gd name="connsiteX3" fmla="*/ 5958975 w 5958975"/>
                                <a:gd name="connsiteY3" fmla="*/ 2175217 h 2175217"/>
                                <a:gd name="connsiteX4" fmla="*/ 0 w 5958975"/>
                                <a:gd name="connsiteY4" fmla="*/ 2175217 h 2175217"/>
                                <a:gd name="connsiteX5" fmla="*/ 32739 w 5958975"/>
                                <a:gd name="connsiteY5" fmla="*/ 2137811 h 2175217"/>
                                <a:gd name="connsiteX6" fmla="*/ 645924 w 5958975"/>
                                <a:gd name="connsiteY6" fmla="*/ 1437217 h 2175217"/>
                                <a:gd name="connsiteX7" fmla="*/ 2212199 w 5958975"/>
                                <a:gd name="connsiteY7" fmla="*/ 1111252 h 2175217"/>
                                <a:gd name="connsiteX8" fmla="*/ 3855253 w 5958975"/>
                                <a:gd name="connsiteY8" fmla="*/ 679829 h 2175217"/>
                                <a:gd name="connsiteX9" fmla="*/ 3962742 w 5958975"/>
                                <a:gd name="connsiteY9" fmla="*/ 497672 h 2175217"/>
                                <a:gd name="connsiteX10" fmla="*/ 5070508 w 5958975"/>
                                <a:gd name="connsiteY10" fmla="*/ 187 h 21752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958975" h="2175217">
                                  <a:moveTo>
                                    <a:pt x="5070508" y="187"/>
                                  </a:moveTo>
                                  <a:cubicBezTo>
                                    <a:pt x="5232462" y="-2060"/>
                                    <a:pt x="5398495" y="15916"/>
                                    <a:pt x="5559729" y="56662"/>
                                  </a:cubicBezTo>
                                  <a:cubicBezTo>
                                    <a:pt x="5559729" y="56662"/>
                                    <a:pt x="5559729" y="56662"/>
                                    <a:pt x="5958975" y="162121"/>
                                  </a:cubicBezTo>
                                  <a:lnTo>
                                    <a:pt x="5958975" y="2175217"/>
                                  </a:lnTo>
                                  <a:lnTo>
                                    <a:pt x="0" y="2175217"/>
                                  </a:lnTo>
                                  <a:lnTo>
                                    <a:pt x="32739" y="2137811"/>
                                  </a:lnTo>
                                  <a:cubicBezTo>
                                    <a:pt x="203550" y="1942651"/>
                                    <a:pt x="405992" y="1711351"/>
                                    <a:pt x="645924" y="1437217"/>
                                  </a:cubicBezTo>
                                  <a:cubicBezTo>
                                    <a:pt x="937681" y="1092078"/>
                                    <a:pt x="1628685" y="948270"/>
                                    <a:pt x="2212199" y="1111252"/>
                                  </a:cubicBezTo>
                                  <a:cubicBezTo>
                                    <a:pt x="2857136" y="1293409"/>
                                    <a:pt x="3609562" y="1092078"/>
                                    <a:pt x="3855253" y="679829"/>
                                  </a:cubicBezTo>
                                  <a:cubicBezTo>
                                    <a:pt x="3855253" y="679829"/>
                                    <a:pt x="3855253" y="679829"/>
                                    <a:pt x="3962742" y="497672"/>
                                  </a:cubicBezTo>
                                  <a:cubicBezTo>
                                    <a:pt x="4135493" y="195676"/>
                                    <a:pt x="4584646" y="6928"/>
                                    <a:pt x="5070508" y="18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1">
                                <a:lumMod val="25000"/>
                                <a:lumOff val="75000"/>
                              </a:schemeClr>
                            </a:solidFill>
                            <a:ln>
                              <a:noFill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Forme libre : Forme 5"/>
                          <wps:cNvSpPr>
                            <a:spLocks/>
                          </wps:cNvSpPr>
                          <wps:spPr bwMode="auto">
                            <a:xfrm>
                              <a:off x="4943479" y="9486901"/>
                              <a:ext cx="2614295" cy="1154430"/>
                            </a:xfrm>
                            <a:custGeom>
                              <a:avLst/>
                              <a:gdLst>
                                <a:gd name="connsiteX0" fmla="*/ 5070508 w 5958975"/>
                                <a:gd name="connsiteY0" fmla="*/ 187 h 2175217"/>
                                <a:gd name="connsiteX1" fmla="*/ 5559729 w 5958975"/>
                                <a:gd name="connsiteY1" fmla="*/ 56662 h 2175217"/>
                                <a:gd name="connsiteX2" fmla="*/ 5958975 w 5958975"/>
                                <a:gd name="connsiteY2" fmla="*/ 162121 h 2175217"/>
                                <a:gd name="connsiteX3" fmla="*/ 5958975 w 5958975"/>
                                <a:gd name="connsiteY3" fmla="*/ 2175217 h 2175217"/>
                                <a:gd name="connsiteX4" fmla="*/ 0 w 5958975"/>
                                <a:gd name="connsiteY4" fmla="*/ 2175217 h 2175217"/>
                                <a:gd name="connsiteX5" fmla="*/ 32739 w 5958975"/>
                                <a:gd name="connsiteY5" fmla="*/ 2137811 h 2175217"/>
                                <a:gd name="connsiteX6" fmla="*/ 645924 w 5958975"/>
                                <a:gd name="connsiteY6" fmla="*/ 1437217 h 2175217"/>
                                <a:gd name="connsiteX7" fmla="*/ 2212199 w 5958975"/>
                                <a:gd name="connsiteY7" fmla="*/ 1111252 h 2175217"/>
                                <a:gd name="connsiteX8" fmla="*/ 3855253 w 5958975"/>
                                <a:gd name="connsiteY8" fmla="*/ 679829 h 2175217"/>
                                <a:gd name="connsiteX9" fmla="*/ 3962742 w 5958975"/>
                                <a:gd name="connsiteY9" fmla="*/ 497672 h 2175217"/>
                                <a:gd name="connsiteX10" fmla="*/ 5070508 w 5958975"/>
                                <a:gd name="connsiteY10" fmla="*/ 187 h 2175217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</a:cxnLst>
                              <a:rect l="l" t="t" r="r" b="b"/>
                              <a:pathLst>
                                <a:path w="5958975" h="2175217">
                                  <a:moveTo>
                                    <a:pt x="5070508" y="187"/>
                                  </a:moveTo>
                                  <a:cubicBezTo>
                                    <a:pt x="5232462" y="-2060"/>
                                    <a:pt x="5398495" y="15916"/>
                                    <a:pt x="5559729" y="56662"/>
                                  </a:cubicBezTo>
                                  <a:cubicBezTo>
                                    <a:pt x="5559729" y="56662"/>
                                    <a:pt x="5559729" y="56662"/>
                                    <a:pt x="5958975" y="162121"/>
                                  </a:cubicBezTo>
                                  <a:lnTo>
                                    <a:pt x="5958975" y="2175217"/>
                                  </a:lnTo>
                                  <a:lnTo>
                                    <a:pt x="0" y="2175217"/>
                                  </a:lnTo>
                                  <a:lnTo>
                                    <a:pt x="32739" y="2137811"/>
                                  </a:lnTo>
                                  <a:cubicBezTo>
                                    <a:pt x="203550" y="1942651"/>
                                    <a:pt x="405992" y="1711351"/>
                                    <a:pt x="645924" y="1437217"/>
                                  </a:cubicBezTo>
                                  <a:cubicBezTo>
                                    <a:pt x="937681" y="1092078"/>
                                    <a:pt x="1628685" y="948270"/>
                                    <a:pt x="2212199" y="1111252"/>
                                  </a:cubicBezTo>
                                  <a:cubicBezTo>
                                    <a:pt x="2857136" y="1293409"/>
                                    <a:pt x="3609562" y="1092078"/>
                                    <a:pt x="3855253" y="679829"/>
                                  </a:cubicBezTo>
                                  <a:cubicBezTo>
                                    <a:pt x="3855253" y="679829"/>
                                    <a:pt x="3855253" y="679829"/>
                                    <a:pt x="3962742" y="497672"/>
                                  </a:cubicBezTo>
                                  <a:cubicBezTo>
                                    <a:pt x="4135493" y="195676"/>
                                    <a:pt x="4584646" y="6928"/>
                                    <a:pt x="5070508" y="187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accent2"/>
                            </a:solidFill>
                            <a:ln>
                              <a:noFill/>
                            </a:ln>
                          </wps:spPr>
                          <wps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438A1DAB" id="Groupe 12" o:spid="_x0000_s1026" alt="decorative elements" style="position:absolute;margin-left:400.8pt;margin-top:723.7pt;width:205.85pt;height:118.65pt;z-index:251664384;mso-position-horizontal-relative:page;mso-position-vertical-relative:page" coordorigin="49434,91344" coordsize="26142,15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">
                  <v:shape id="Forme libre : Forme 5" o:spid="_x0000_s1027" style="position:absolute;left:49434;top:91344;width:24048;height:14413;visibility:visible;mso-wrap-style:square;v-text-anchor:top" coordsize="5958975,2175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" path="m5070508,187v161954,-2247,327987,15729,489221,56475c5559729,56662,5559729,56662,5958975,162121r,2013096l,2175217r32739,-37406c203550,1942651,405992,1711351,645924,1437217,937681,1092078,1628685,948270,2212199,1111252v644937,182157,1397363,-19174,1643054,-431423c3855253,679829,3855253,679829,3962742,497672,4135493,195676,4584646,6928,5070508,187xe" fillcolor="#a8d6ec [820]" stroked="f">
                    <v:path arrowok="t" o:connecttype="custom" o:connectlocs="2046204,124;2243629,37544;2404745,107420;2404745,1441286;0,1441286;13212,1416501;260663,952292;892733,736309;1555788,450451;1599165,329755;2046204,124" o:connectangles="0,0,0,0,0,0,0,0,0,0,0"/>
                  </v:shape>
                  <v:shape id="Forme libre : Forme 5" o:spid="_x0000_s1028" style="position:absolute;left:49434;top:94869;width:26143;height:11544;visibility:visible;mso-wrap-style:square;v-text-anchor:top" coordsize="5958975,2175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" path="m5070508,187v161954,-2247,327987,15729,489221,56475c5559729,56662,5559729,56662,5958975,162121r,2013096l,2175217r32739,-37406c203550,1942651,405992,1711351,645924,1437217,937681,1092078,1628685,948270,2212199,1111252v644937,182157,1397363,-19174,1643054,-431423c3855253,679829,3855253,679829,3962742,497672,4135493,195676,4584646,6928,5070508,187xe" fillcolor="#e5d8ea [3205]" stroked="f">
                    <v:path arrowok="t" o:connecttype="custom" o:connectlocs="2224511,99;2439140,30072;2614295,86041;2614295,1154430;0,1154430;14363,1134578;283377,762759;970526,589763;1691359,360798;1738517,264124;2224511,99" o:connectangles="0,0,0,0,0,0,0,0,0,0,0"/>
                  </v:shape>
                  <w10:wrap anchorx="page" anchory="page"/>
                </v:group>
              </w:pict>
            </mc:Fallback>
          </mc:AlternateContent>
        </w:r>
        <w:r w:rsidRPr="00DA4574">
          <w:rPr>
            <w:i/>
            <w:iCs/>
            <w:color w:val="000000" w:themeColor="text2"/>
          </w:rPr>
          <w:t xml:space="preserve">LP </w:t>
        </w:r>
        <w:proofErr w:type="spellStart"/>
        <w:r w:rsidRPr="00DA4574">
          <w:rPr>
            <w:i/>
            <w:iCs/>
            <w:color w:val="000000" w:themeColor="text2"/>
          </w:rPr>
          <w:t>Patu</w:t>
        </w:r>
        <w:proofErr w:type="spellEnd"/>
        <w:r w:rsidRPr="00DA4574">
          <w:rPr>
            <w:i/>
            <w:iCs/>
            <w:color w:val="000000" w:themeColor="text2"/>
          </w:rPr>
          <w:t xml:space="preserve"> de Rosemont</w:t>
        </w:r>
        <w:r w:rsidRPr="00DA4574">
          <w:rPr>
            <w:color w:val="000000" w:themeColor="text2"/>
          </w:rPr>
          <w:t xml:space="preserve">                                                </w:t>
        </w: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  <w:r>
          <w:t xml:space="preserve">                   </w:t>
        </w:r>
      </w:p>
    </w:sdtContent>
  </w:sdt>
  <w:p w14:paraId="1EADE586" w14:textId="77777777" w:rsidR="00387D5C" w:rsidRDefault="00387D5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6BE6D0" w14:textId="77777777" w:rsidR="00387D5C" w:rsidRDefault="00387D5C" w:rsidP="00752FC4">
    <w:pPr>
      <w:pStyle w:val="Pieddepage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A9A23F" w14:textId="77777777" w:rsidR="00902B0F" w:rsidRDefault="00902B0F">
      <w:pPr>
        <w:spacing w:after="0" w:line="240" w:lineRule="auto"/>
      </w:pPr>
      <w:r>
        <w:separator/>
      </w:r>
    </w:p>
    <w:p w14:paraId="3FC20841" w14:textId="77777777" w:rsidR="00902B0F" w:rsidRDefault="00902B0F"/>
  </w:footnote>
  <w:footnote w:type="continuationSeparator" w:id="0">
    <w:p w14:paraId="12A18677" w14:textId="77777777" w:rsidR="00902B0F" w:rsidRDefault="00902B0F">
      <w:pPr>
        <w:spacing w:after="0" w:line="240" w:lineRule="auto"/>
      </w:pPr>
      <w:r>
        <w:continuationSeparator/>
      </w:r>
    </w:p>
    <w:p w14:paraId="59B0362E" w14:textId="77777777" w:rsidR="00902B0F" w:rsidRDefault="00902B0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60EA9A" w14:textId="77777777" w:rsidR="00387D5C" w:rsidRDefault="00387D5C">
    <w:pPr>
      <w:pStyle w:val="En-tte"/>
    </w:pPr>
    <w:r>
      <w:rPr>
        <w:noProof/>
        <w:lang w:val="en-US"/>
      </w:rPr>
      <mc:AlternateContent>
        <mc:Choice Requires="wpg">
          <w:drawing>
            <wp:inline distT="0" distB="0" distL="0" distR="0" wp14:anchorId="75BE2DF4" wp14:editId="1BF5D624">
              <wp:extent cx="7782130" cy="10065662"/>
              <wp:effectExtent l="0" t="0" r="9525" b="0"/>
              <wp:docPr id="1" name="Groupe 1" descr="éléments décoratifs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82130" cy="10065662"/>
                        <a:chOff x="0" y="0"/>
                        <a:chExt cx="7782130" cy="10065662"/>
                      </a:xfrm>
                    </wpg:grpSpPr>
                    <wps:wsp>
                      <wps:cNvPr id="25" name="Forme libre 6">
                        <a:extLst>
                          <a:ext uri="{FF2B5EF4-FFF2-40B4-BE49-F238E27FC236}">
                            <a16:creationId xmlns:a16="http://schemas.microsoft.com/office/drawing/2014/main" id="{E2A30194-531F-40AF-B3D6-C43C37C2FAEE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0" y="0"/>
                          <a:ext cx="7772400" cy="3720166"/>
                        </a:xfrm>
                        <a:custGeom>
                          <a:avLst/>
                          <a:gdLst>
                            <a:gd name="T0" fmla="*/ 0 w 872"/>
                            <a:gd name="T1" fmla="*/ 0 h 453"/>
                            <a:gd name="T2" fmla="*/ 0 w 872"/>
                            <a:gd name="T3" fmla="*/ 453 h 453"/>
                            <a:gd name="T4" fmla="*/ 87 w 872"/>
                            <a:gd name="T5" fmla="*/ 310 h 453"/>
                            <a:gd name="T6" fmla="*/ 108 w 872"/>
                            <a:gd name="T7" fmla="*/ 284 h 453"/>
                            <a:gd name="T8" fmla="*/ 133 w 872"/>
                            <a:gd name="T9" fmla="*/ 258 h 453"/>
                            <a:gd name="T10" fmla="*/ 581 w 872"/>
                            <a:gd name="T11" fmla="*/ 72 h 453"/>
                            <a:gd name="T12" fmla="*/ 872 w 872"/>
                            <a:gd name="T13" fmla="*/ 72 h 453"/>
                            <a:gd name="T14" fmla="*/ 872 w 872"/>
                            <a:gd name="T15" fmla="*/ 0 h 453"/>
                            <a:gd name="T16" fmla="*/ 0 w 872"/>
                            <a:gd name="T17" fmla="*/ 0 h 45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872" h="453">
                              <a:cubicBezTo>
                                <a:pt x="0" y="453"/>
                                <a:pt x="0" y="453"/>
                                <a:pt x="0" y="453"/>
                              </a:cubicBezTo>
                              <a:cubicBezTo>
                                <a:pt x="23" y="401"/>
                                <a:pt x="52" y="353"/>
                                <a:pt x="87" y="310"/>
                              </a:cubicBezTo>
                              <a:cubicBezTo>
                                <a:pt x="94" y="301"/>
                                <a:pt x="101" y="293"/>
                                <a:pt x="108" y="284"/>
                              </a:cubicBezTo>
                              <a:cubicBezTo>
                                <a:pt x="116" y="275"/>
                                <a:pt x="125" y="266"/>
                                <a:pt x="133" y="258"/>
                              </a:cubicBezTo>
                              <a:cubicBezTo>
                                <a:pt x="248" y="143"/>
                                <a:pt x="406" y="72"/>
                                <a:pt x="581" y="72"/>
                              </a:cubicBezTo>
                              <a:cubicBezTo>
                                <a:pt x="872" y="72"/>
                                <a:pt x="872" y="72"/>
                                <a:pt x="872" y="72"/>
                              </a:cubicBezTo>
                              <a:cubicBezTo>
                                <a:pt x="872" y="0"/>
                                <a:pt x="872" y="0"/>
                                <a:pt x="872" y="0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22" name="Forme libre : Forme 21">
                        <a:extLst>
                          <a:ext uri="{FF2B5EF4-FFF2-40B4-BE49-F238E27FC236}">
                            <a16:creationId xmlns:a16="http://schemas.microsoft.com/office/drawing/2014/main" id="{DEAA1C26-A75A-44F2-AF8D-55EE31068248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 rot="10800000" flipH="1">
                          <a:off x="0" y="438150"/>
                          <a:ext cx="1738276" cy="1896280"/>
                        </a:xfrm>
                        <a:custGeom>
                          <a:avLst/>
                          <a:gdLst>
                            <a:gd name="connsiteX0" fmla="*/ 1628881 w 1738276"/>
                            <a:gd name="connsiteY0" fmla="*/ 1895780 h 1896280"/>
                            <a:gd name="connsiteX1" fmla="*/ 1700732 w 1738276"/>
                            <a:gd name="connsiteY1" fmla="*/ 1696892 h 1896280"/>
                            <a:gd name="connsiteX2" fmla="*/ 13603 w 1738276"/>
                            <a:gd name="connsiteY2" fmla="*/ 13572 h 1896280"/>
                            <a:gd name="connsiteX3" fmla="*/ 0 w 1738276"/>
                            <a:gd name="connsiteY3" fmla="*/ 0 h 1896280"/>
                            <a:gd name="connsiteX4" fmla="*/ 0 w 1738276"/>
                            <a:gd name="connsiteY4" fmla="*/ 329116 h 1896280"/>
                            <a:gd name="connsiteX5" fmla="*/ 19162 w 1738276"/>
                            <a:gd name="connsiteY5" fmla="*/ 353290 h 1896280"/>
                            <a:gd name="connsiteX6" fmla="*/ 1506705 w 1738276"/>
                            <a:gd name="connsiteY6" fmla="*/ 1831895 h 1896280"/>
                            <a:gd name="connsiteX7" fmla="*/ 1539043 w 1738276"/>
                            <a:gd name="connsiteY7" fmla="*/ 1864038 h 1896280"/>
                            <a:gd name="connsiteX8" fmla="*/ 1628881 w 1738276"/>
                            <a:gd name="connsiteY8" fmla="*/ 1895780 h 18962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738276" h="1896280">
                              <a:cubicBezTo>
                                <a:pt x="1716497" y="1887343"/>
                                <a:pt x="1783194" y="1774036"/>
                                <a:pt x="1700732" y="1696892"/>
                              </a:cubicBezTo>
                              <a:cubicBezTo>
                                <a:pt x="415301" y="414363"/>
                                <a:pt x="93943" y="93731"/>
                                <a:pt x="13603" y="13572"/>
                              </a:cubicBezTo>
                              <a:lnTo>
                                <a:pt x="0" y="0"/>
                              </a:lnTo>
                              <a:lnTo>
                                <a:pt x="0" y="329116"/>
                              </a:lnTo>
                              <a:lnTo>
                                <a:pt x="19162" y="353290"/>
                              </a:lnTo>
                              <a:cubicBezTo>
                                <a:pt x="1506705" y="1831895"/>
                                <a:pt x="1506705" y="1831895"/>
                                <a:pt x="1506705" y="1831895"/>
                              </a:cubicBezTo>
                              <a:cubicBezTo>
                                <a:pt x="1519640" y="1844752"/>
                                <a:pt x="1526108" y="1857610"/>
                                <a:pt x="1539043" y="1864038"/>
                              </a:cubicBezTo>
                              <a:cubicBezTo>
                                <a:pt x="1568147" y="1889753"/>
                                <a:pt x="1599676" y="1898593"/>
                                <a:pt x="1628881" y="189578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5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24" name="Forme libre : Forme 23">
                        <a:extLst>
                          <a:ext uri="{FF2B5EF4-FFF2-40B4-BE49-F238E27FC236}">
                            <a16:creationId xmlns:a16="http://schemas.microsoft.com/office/drawing/2014/main" id="{B3DDBD76-40DF-4C6F-8415-E33249958520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 rot="10800000" flipH="1">
                          <a:off x="0" y="57150"/>
                          <a:ext cx="2462115" cy="2685160"/>
                        </a:xfrm>
                        <a:custGeom>
                          <a:avLst/>
                          <a:gdLst>
                            <a:gd name="connsiteX0" fmla="*/ 2307676 w 2462115"/>
                            <a:gd name="connsiteY0" fmla="*/ 2684454 h 2685160"/>
                            <a:gd name="connsiteX1" fmla="*/ 2409112 w 2462115"/>
                            <a:gd name="connsiteY1" fmla="*/ 2403672 h 2685160"/>
                            <a:gd name="connsiteX2" fmla="*/ 5438 w 2462115"/>
                            <a:gd name="connsiteY2" fmla="*/ 5426 h 2685160"/>
                            <a:gd name="connsiteX3" fmla="*/ 0 w 2462115"/>
                            <a:gd name="connsiteY3" fmla="*/ 0 h 2685160"/>
                            <a:gd name="connsiteX4" fmla="*/ 0 w 2462115"/>
                            <a:gd name="connsiteY4" fmla="*/ 454256 h 2685160"/>
                            <a:gd name="connsiteX5" fmla="*/ 5467 w 2462115"/>
                            <a:gd name="connsiteY5" fmla="*/ 469395 h 2685160"/>
                            <a:gd name="connsiteX6" fmla="*/ 35142 w 2462115"/>
                            <a:gd name="connsiteY6" fmla="*/ 506832 h 2685160"/>
                            <a:gd name="connsiteX7" fmla="*/ 2135192 w 2462115"/>
                            <a:gd name="connsiteY7" fmla="*/ 2594263 h 2685160"/>
                            <a:gd name="connsiteX8" fmla="*/ 2180846 w 2462115"/>
                            <a:gd name="connsiteY8" fmla="*/ 2639642 h 2685160"/>
                            <a:gd name="connsiteX9" fmla="*/ 2307676 w 2462115"/>
                            <a:gd name="connsiteY9" fmla="*/ 2684454 h 2685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2462115" h="2685160">
                              <a:cubicBezTo>
                                <a:pt x="2431368" y="2672542"/>
                                <a:pt x="2525528" y="2512581"/>
                                <a:pt x="2409112" y="2403672"/>
                              </a:cubicBezTo>
                              <a:cubicBezTo>
                                <a:pt x="443168" y="442167"/>
                                <a:pt x="74554" y="74385"/>
                                <a:pt x="5438" y="5426"/>
                              </a:cubicBezTo>
                              <a:lnTo>
                                <a:pt x="0" y="0"/>
                              </a:lnTo>
                              <a:lnTo>
                                <a:pt x="0" y="454256"/>
                              </a:lnTo>
                              <a:lnTo>
                                <a:pt x="5467" y="469395"/>
                              </a:lnTo>
                              <a:cubicBezTo>
                                <a:pt x="12315" y="484143"/>
                                <a:pt x="21446" y="497756"/>
                                <a:pt x="35142" y="506832"/>
                              </a:cubicBezTo>
                              <a:cubicBezTo>
                                <a:pt x="2135192" y="2594263"/>
                                <a:pt x="2135192" y="2594263"/>
                                <a:pt x="2135192" y="2594263"/>
                              </a:cubicBezTo>
                              <a:cubicBezTo>
                                <a:pt x="2153454" y="2612415"/>
                                <a:pt x="2162584" y="2630566"/>
                                <a:pt x="2180846" y="2639642"/>
                              </a:cubicBezTo>
                              <a:cubicBezTo>
                                <a:pt x="2221934" y="2675946"/>
                                <a:pt x="2266446" y="2688425"/>
                                <a:pt x="2307676" y="268445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2" name="Forme libre : Forme 31">
                        <a:extLst>
                          <a:ext uri="{FF2B5EF4-FFF2-40B4-BE49-F238E27FC236}">
                            <a16:creationId xmlns:a16="http://schemas.microsoft.com/office/drawing/2014/main" id="{85934EAF-C090-4ECE-BA30-C286CF13EC96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705600" y="9115425"/>
                          <a:ext cx="1070039" cy="950237"/>
                        </a:xfrm>
                        <a:custGeom>
                          <a:avLst/>
                          <a:gdLst>
                            <a:gd name="connsiteX0" fmla="*/ 1070039 w 1070039"/>
                            <a:gd name="connsiteY0" fmla="*/ 0 h 950237"/>
                            <a:gd name="connsiteX1" fmla="*/ 1070039 w 1070039"/>
                            <a:gd name="connsiteY1" fmla="*/ 950237 h 950237"/>
                            <a:gd name="connsiteX2" fmla="*/ 0 w 1070039"/>
                            <a:gd name="connsiteY2" fmla="*/ 950237 h 95023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070039" h="950237">
                              <a:lnTo>
                                <a:pt x="1070039" y="950237"/>
                              </a:lnTo>
                              <a:lnTo>
                                <a:pt x="0" y="95023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1" name="Forme libre : Forme 30">
                        <a:extLst>
                          <a:ext uri="{FF2B5EF4-FFF2-40B4-BE49-F238E27FC236}">
                            <a16:creationId xmlns:a16="http://schemas.microsoft.com/office/drawing/2014/main" id="{188829FE-D1A8-4A42-84D6-48674A0E873E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5780564" y="8289428"/>
                          <a:ext cx="1991837" cy="1776225"/>
                        </a:xfrm>
                        <a:custGeom>
                          <a:avLst/>
                          <a:gdLst>
                            <a:gd name="connsiteX0" fmla="*/ 1991837 w 1991837"/>
                            <a:gd name="connsiteY0" fmla="*/ 0 h 1776225"/>
                            <a:gd name="connsiteX1" fmla="*/ 1991837 w 1991837"/>
                            <a:gd name="connsiteY1" fmla="*/ 238843 h 1776225"/>
                            <a:gd name="connsiteX2" fmla="*/ 1991837 w 1991837"/>
                            <a:gd name="connsiteY2" fmla="*/ 829191 h 1776225"/>
                            <a:gd name="connsiteX3" fmla="*/ 925407 w 1991837"/>
                            <a:gd name="connsiteY3" fmla="*/ 1776225 h 1776225"/>
                            <a:gd name="connsiteX4" fmla="*/ 0 w 1991837"/>
                            <a:gd name="connsiteY4" fmla="*/ 1776225 h 1776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91837" h="1776225">
                              <a:lnTo>
                                <a:pt x="1991837" y="238843"/>
                              </a:lnTo>
                              <a:lnTo>
                                <a:pt x="1991837" y="829191"/>
                              </a:lnTo>
                              <a:lnTo>
                                <a:pt x="925407" y="1776225"/>
                              </a:lnTo>
                              <a:lnTo>
                                <a:pt x="0" y="177622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1" name="Forme libre 8">
                        <a:extLst>
                          <a:ext uri="{FF2B5EF4-FFF2-40B4-BE49-F238E27FC236}">
                            <a16:creationId xmlns:a16="http://schemas.microsoft.com/office/drawing/2014/main" id="{FE4965F3-DC46-457F-9EAA-C83DDE9CCAA7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096000" y="8277225"/>
                          <a:ext cx="1679514" cy="1644862"/>
                        </a:xfrm>
                        <a:custGeom>
                          <a:avLst/>
                          <a:gdLst>
                            <a:gd name="T0" fmla="*/ 11 w 194"/>
                            <a:gd name="T1" fmla="*/ 182 h 212"/>
                            <a:gd name="T2" fmla="*/ 193 w 194"/>
                            <a:gd name="T3" fmla="*/ 0 h 212"/>
                            <a:gd name="T4" fmla="*/ 194 w 194"/>
                            <a:gd name="T5" fmla="*/ 0 h 212"/>
                            <a:gd name="T6" fmla="*/ 194 w 194"/>
                            <a:gd name="T7" fmla="*/ 30 h 212"/>
                            <a:gd name="T8" fmla="*/ 194 w 194"/>
                            <a:gd name="T9" fmla="*/ 33 h 212"/>
                            <a:gd name="T10" fmla="*/ 190 w 194"/>
                            <a:gd name="T11" fmla="*/ 39 h 212"/>
                            <a:gd name="T12" fmla="*/ 32 w 194"/>
                            <a:gd name="T13" fmla="*/ 197 h 212"/>
                            <a:gd name="T14" fmla="*/ 28 w 194"/>
                            <a:gd name="T15" fmla="*/ 201 h 212"/>
                            <a:gd name="T16" fmla="*/ 11 w 194"/>
                            <a:gd name="T17" fmla="*/ 182 h 2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94" h="212">
                              <a:cubicBezTo>
                                <a:pt x="193" y="0"/>
                                <a:pt x="193" y="0"/>
                                <a:pt x="193" y="0"/>
                              </a:cubicBezTo>
                              <a:cubicBezTo>
                                <a:pt x="194" y="0"/>
                                <a:pt x="194" y="0"/>
                                <a:pt x="194" y="0"/>
                              </a:cubicBezTo>
                              <a:cubicBezTo>
                                <a:pt x="194" y="30"/>
                                <a:pt x="194" y="30"/>
                                <a:pt x="194" y="30"/>
                              </a:cubicBezTo>
                              <a:cubicBezTo>
                                <a:pt x="194" y="31"/>
                                <a:pt x="194" y="32"/>
                                <a:pt x="194" y="33"/>
                              </a:cubicBezTo>
                              <a:cubicBezTo>
                                <a:pt x="193" y="35"/>
                                <a:pt x="192" y="37"/>
                                <a:pt x="190" y="39"/>
                              </a:cubicBezTo>
                              <a:cubicBezTo>
                                <a:pt x="32" y="197"/>
                                <a:pt x="32" y="197"/>
                                <a:pt x="32" y="197"/>
                              </a:cubicBezTo>
                              <a:cubicBezTo>
                                <a:pt x="31" y="199"/>
                                <a:pt x="30" y="200"/>
                                <a:pt x="28" y="201"/>
                              </a:cubicBezTo>
                              <a:cubicBezTo>
                                <a:pt x="16" y="212"/>
                                <a:pt x="0" y="194"/>
                                <a:pt x="11" y="1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  <wps:wsp>
                      <wps:cNvPr id="30" name="Forme libre : Forme 29">
                        <a:extLst>
                          <a:ext uri="{FF2B5EF4-FFF2-40B4-BE49-F238E27FC236}">
                            <a16:creationId xmlns:a16="http://schemas.microsoft.com/office/drawing/2014/main" id="{B4B72E4A-CB21-4B94-A9B0-66F2CF596AB0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5172075" y="7543800"/>
                          <a:ext cx="2605691" cy="2515287"/>
                        </a:xfrm>
                        <a:custGeom>
                          <a:avLst/>
                          <a:gdLst>
                            <a:gd name="connsiteX0" fmla="*/ 2591733 w 2605691"/>
                            <a:gd name="connsiteY0" fmla="*/ 0 h 2515287"/>
                            <a:gd name="connsiteX1" fmla="*/ 2605691 w 2605691"/>
                            <a:gd name="connsiteY1" fmla="*/ 0 h 2515287"/>
                            <a:gd name="connsiteX2" fmla="*/ 2605691 w 2605691"/>
                            <a:gd name="connsiteY2" fmla="*/ 373697 h 2515287"/>
                            <a:gd name="connsiteX3" fmla="*/ 2605691 w 2605691"/>
                            <a:gd name="connsiteY3" fmla="*/ 411067 h 2515287"/>
                            <a:gd name="connsiteX4" fmla="*/ 2549860 w 2605691"/>
                            <a:gd name="connsiteY4" fmla="*/ 485806 h 2515287"/>
                            <a:gd name="connsiteX5" fmla="*/ 344535 w 2605691"/>
                            <a:gd name="connsiteY5" fmla="*/ 2453944 h 2515287"/>
                            <a:gd name="connsiteX6" fmla="*/ 288704 w 2605691"/>
                            <a:gd name="connsiteY6" fmla="*/ 2503770 h 2515287"/>
                            <a:gd name="connsiteX7" fmla="*/ 271639 w 2605691"/>
                            <a:gd name="connsiteY7" fmla="*/ 2515287 h 2515287"/>
                            <a:gd name="connsiteX8" fmla="*/ 81037 w 2605691"/>
                            <a:gd name="connsiteY8" fmla="*/ 2515287 h 2515287"/>
                            <a:gd name="connsiteX9" fmla="*/ 49678 w 2605691"/>
                            <a:gd name="connsiteY9" fmla="*/ 2492870 h 2515287"/>
                            <a:gd name="connsiteX10" fmla="*/ 51423 w 2605691"/>
                            <a:gd name="connsiteY10" fmla="*/ 2267095 h 2515287"/>
                            <a:gd name="connsiteX11" fmla="*/ 2591733 w 2605691"/>
                            <a:gd name="connsiteY11" fmla="*/ 0 h 25152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</a:cxnLst>
                          <a:rect l="l" t="t" r="r" b="b"/>
                          <a:pathLst>
                            <a:path w="2605691" h="2515287">
                              <a:cubicBezTo>
                                <a:pt x="2605691" y="0"/>
                                <a:pt x="2605691" y="0"/>
                                <a:pt x="2605691" y="0"/>
                              </a:cubicBezTo>
                              <a:cubicBezTo>
                                <a:pt x="2605691" y="373697"/>
                                <a:pt x="2605691" y="373697"/>
                                <a:pt x="2605691" y="373697"/>
                              </a:cubicBezTo>
                              <a:cubicBezTo>
                                <a:pt x="2605691" y="386154"/>
                                <a:pt x="2605691" y="398610"/>
                                <a:pt x="2605691" y="411067"/>
                              </a:cubicBezTo>
                              <a:cubicBezTo>
                                <a:pt x="2591733" y="435980"/>
                                <a:pt x="2577776" y="460893"/>
                                <a:pt x="2549860" y="485806"/>
                              </a:cubicBezTo>
                              <a:cubicBezTo>
                                <a:pt x="344535" y="2453944"/>
                                <a:pt x="344535" y="2453944"/>
                                <a:pt x="344535" y="2453944"/>
                              </a:cubicBezTo>
                              <a:cubicBezTo>
                                <a:pt x="330578" y="2478857"/>
                                <a:pt x="316620" y="2491313"/>
                                <a:pt x="288704" y="2503770"/>
                              </a:cubicBezTo>
                              <a:lnTo>
                                <a:pt x="271639" y="2515287"/>
                              </a:lnTo>
                              <a:lnTo>
                                <a:pt x="81037" y="2515287"/>
                              </a:lnTo>
                              <a:lnTo>
                                <a:pt x="49678" y="2492870"/>
                              </a:lnTo>
                              <a:cubicBezTo>
                                <a:pt x="-7898" y="2435259"/>
                                <a:pt x="-25345" y="2341834"/>
                                <a:pt x="51423" y="2267095"/>
                              </a:cubicBezTo>
                              <a:cubicBezTo>
                                <a:pt x="2591733" y="0"/>
                                <a:pt x="2591733" y="0"/>
                                <a:pt x="2591733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6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64" name="Forme libre 8">
                        <a:extLst>
                          <a:ext uri="{FF2B5EF4-FFF2-40B4-BE49-F238E27FC236}">
                            <a16:creationId xmlns:a16="http://schemas.microsoft.com/office/drawing/2014/main" id="{787FA449-BBCA-47E9-AA13-F58F5301332D}"/>
                          </a:ext>
                        </a:extLst>
                      </wps:cNvPr>
                      <wps:cNvSpPr>
                        <a:spLocks/>
                      </wps:cNvSpPr>
                      <wps:spPr bwMode="auto">
                        <a:xfrm>
                          <a:off x="6086475" y="7705725"/>
                          <a:ext cx="1695655" cy="1644862"/>
                        </a:xfrm>
                        <a:custGeom>
                          <a:avLst/>
                          <a:gdLst>
                            <a:gd name="T0" fmla="*/ 11 w 194"/>
                            <a:gd name="T1" fmla="*/ 182 h 212"/>
                            <a:gd name="T2" fmla="*/ 193 w 194"/>
                            <a:gd name="T3" fmla="*/ 0 h 212"/>
                            <a:gd name="T4" fmla="*/ 194 w 194"/>
                            <a:gd name="T5" fmla="*/ 0 h 212"/>
                            <a:gd name="T6" fmla="*/ 194 w 194"/>
                            <a:gd name="T7" fmla="*/ 30 h 212"/>
                            <a:gd name="T8" fmla="*/ 194 w 194"/>
                            <a:gd name="T9" fmla="*/ 33 h 212"/>
                            <a:gd name="T10" fmla="*/ 190 w 194"/>
                            <a:gd name="T11" fmla="*/ 39 h 212"/>
                            <a:gd name="T12" fmla="*/ 32 w 194"/>
                            <a:gd name="T13" fmla="*/ 197 h 212"/>
                            <a:gd name="T14" fmla="*/ 28 w 194"/>
                            <a:gd name="T15" fmla="*/ 201 h 212"/>
                            <a:gd name="T16" fmla="*/ 11 w 194"/>
                            <a:gd name="T17" fmla="*/ 182 h 2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94" h="212">
                              <a:cubicBezTo>
                                <a:pt x="193" y="0"/>
                                <a:pt x="193" y="0"/>
                                <a:pt x="193" y="0"/>
                              </a:cubicBezTo>
                              <a:cubicBezTo>
                                <a:pt x="194" y="0"/>
                                <a:pt x="194" y="0"/>
                                <a:pt x="194" y="0"/>
                              </a:cubicBezTo>
                              <a:cubicBezTo>
                                <a:pt x="194" y="30"/>
                                <a:pt x="194" y="30"/>
                                <a:pt x="194" y="30"/>
                              </a:cubicBezTo>
                              <a:cubicBezTo>
                                <a:pt x="194" y="31"/>
                                <a:pt x="194" y="32"/>
                                <a:pt x="194" y="33"/>
                              </a:cubicBezTo>
                              <a:cubicBezTo>
                                <a:pt x="193" y="35"/>
                                <a:pt x="192" y="37"/>
                                <a:pt x="190" y="39"/>
                              </a:cubicBezTo>
                              <a:cubicBezTo>
                                <a:pt x="32" y="197"/>
                                <a:pt x="32" y="197"/>
                                <a:pt x="32" y="197"/>
                              </a:cubicBezTo>
                              <a:cubicBezTo>
                                <a:pt x="31" y="199"/>
                                <a:pt x="30" y="200"/>
                                <a:pt x="28" y="201"/>
                              </a:cubicBezTo>
                              <a:cubicBezTo>
                                <a:pt x="16" y="212"/>
                                <a:pt x="0" y="194"/>
                                <a:pt x="11" y="18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wpg:wgp>
                </a:graphicData>
              </a:graphic>
            </wp:inline>
          </w:drawing>
        </mc:Choice>
        <mc:Fallback>
          <w:pict>
            <v:group w14:anchorId="625AC26E" id="Groupe 1" o:spid="_x0000_s1026" alt="éléments décoratifs" style="width:612.75pt;height:792.55pt;mso-position-horizontal-relative:char;mso-position-vertical-relative:line" coordsize="77821,1006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">
              <v:shape id="Forme libre 6" o:spid="_x0000_s1027" style="position:absolute;width:77724;height:37201;visibility:visible;mso-wrap-style:square;v-text-anchor:top" coordsize="872,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" path="c,453,,453,,453,23,401,52,353,87,310v7,-9,14,-17,21,-26c116,275,125,266,133,258,248,143,406,72,581,72v291,,291,,291,c872,,872,,872,l,xe" fillcolor="#e5d8ea [3205]" stroked="f">
                <v:path arrowok="t" o:connecttype="custom" o:connectlocs="0,0;0,3720166;775457,2545809;962637,2332290;1185469,2118770;5178629,591285;7772400,591285;7772400,0;0,0" o:connectangles="0,0,0,0,0,0,0,0,0"/>
              </v:shape>
              <v:shape id="Forme libre : Forme 21" o:spid="_x0000_s1028" style="position:absolute;top:4381;width:17382;height:18963;rotation:180;flip:x;visibility:visible;mso-wrap-style:square;v-text-anchor:top" coordsize="1738276,18962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" path="c1716497,1887343,1783194,1774036,1700732,1696892,415301,414363,93943,93731,13603,13572l,,,329116r19162,24174c1506705,1831895,1506705,1831895,1506705,1831895v12935,12857,19403,25715,32338,32143c1568147,1889753,1599676,1898593,1628881,1895780l,xe" fillcolor="white [3208]" stroked="f">
                <v:path arrowok="t" o:connecttype="custom" o:connectlocs="1628881,1895780;1700732,1696892;13603,13572;0,0;0,329116;19162,353290;1506705,1831895;1539043,1864038;1628881,1895780" o:connectangles="0,0,0,0,0,0,0,0,0"/>
              </v:shape>
              <v:shape id="Forme libre : Forme 23" o:spid="_x0000_s1029" style="position:absolute;top:571;width:24621;height:26852;rotation:180;flip:x;visibility:visible;mso-wrap-style:square;v-text-anchor:top" coordsize="2462115,2685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" path="c2431368,2672542,2525528,2512581,2409112,2403672,443168,442167,74554,74385,5438,5426l,,,454256r5467,15139c12315,484143,21446,497756,35142,506832,2135192,2594263,2135192,2594263,2135192,2594263v18262,18152,27392,36303,45654,45379c2221934,2675946,2266446,2688425,2307676,2684454l,xe" fillcolor="#f8c4d7 [3206]" stroked="f">
                <v:path arrowok="t" o:connecttype="custom" o:connectlocs="2307676,2684454;2409112,2403672;5438,5426;0,0;0,454256;5467,469395;35142,506832;2135192,2594263;2180846,2639642;2307676,2684454" o:connectangles="0,0,0,0,0,0,0,0,0,0"/>
              </v:shape>
              <v:shape id="Forme libre : Forme 31" o:spid="_x0000_s1030" style="position:absolute;left:67056;top:91154;width:10700;height:9502;visibility:visible;mso-wrap-style:square;v-text-anchor:top" coordsize="1070039,950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" path="l1070039,950237,,950237,,xe" fillcolor="#e5d8ea [3205]" stroked="f">
                <v:path arrowok="t" o:connecttype="custom" o:connectlocs="1070039,0;1070039,950237;0,950237" o:connectangles="0,0,0"/>
              </v:shape>
              <v:shape id="Forme libre : Forme 30" o:spid="_x0000_s1031" style="position:absolute;left:57805;top:82894;width:19919;height:17762;visibility:visible;mso-wrap-style:square;v-text-anchor:top" coordsize="1991837,177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" path="l1991837,238843r,590348l925407,1776225,,1776225,,xe" fillcolor="#f8c4d7 [3206]" stroked="f">
                <v:path arrowok="t" o:connecttype="custom" o:connectlocs="1991837,0;1991837,238843;1991837,829191;925407,1776225;0,1776225" o:connectangles="0,0,0,0,0"/>
              </v:shape>
              <v:shape id="Forme libre 8" o:spid="_x0000_s1032" style="position:absolute;left:60960;top:82772;width:16795;height:16448;visibility:visible;mso-wrap-style:square;v-text-anchor:top" coordsize="194,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" path="c193,,193,,193,v1,,1,,1,c194,30,194,30,194,30v,1,,2,,3c193,35,192,37,190,39,32,197,32,197,32,197v-1,2,-2,3,-4,4c16,212,,194,11,182l,xe" fillcolor="#fcea10 [3207]" stroked="f">
                <v:path arrowok="t" o:connecttype="custom" o:connectlocs="95230,1412099;1670857,0;1679514,0;1679514,232763;1679514,256040;1644885,302593;277033,1528480;242404,1559515;95230,1412099" o:connectangles="0,0,0,0,0,0,0,0,0"/>
              </v:shape>
              <v:shape id="Forme libre : Forme 29" o:spid="_x0000_s1033" style="position:absolute;left:51720;top:75438;width:26057;height:25152;visibility:visible;mso-wrap-style:square;v-text-anchor:top" coordsize="2605691,25152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" path="c2605691,,2605691,,2605691,v,373697,,373697,,373697c2605691,386154,2605691,398610,2605691,411067v-13958,24913,-27915,49826,-55831,74739c344535,2453944,344535,2453944,344535,2453944v-13957,24913,-27915,37369,-55831,49826l271639,2515287r-190602,l49678,2492870v-57576,-57611,-75023,-151036,1745,-225775c2591733,,2591733,,2591733,l,xe" fillcolor="white [3209]" stroked="f">
                <v:path arrowok="t" o:connecttype="custom" o:connectlocs="2591733,0;2605691,0;2605691,373697;2605691,411067;2549860,485806;344535,2453944;288704,2503770;271639,2515287;81037,2515287;49678,2492870;51423,2267095;2591733,0" o:connectangles="0,0,0,0,0,0,0,0,0,0,0,0"/>
              </v:shape>
              <v:shape id="Forme libre 8" o:spid="_x0000_s1034" style="position:absolute;left:60864;top:77057;width:16957;height:16448;visibility:visible;mso-wrap-style:square;v-text-anchor:top" coordsize="194,2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" path="c193,,193,,193,v1,,1,,1,c194,30,194,30,194,30v,1,,2,,3c193,35,192,37,190,39,32,197,32,197,32,197v-1,2,-2,3,-4,4c16,212,,194,11,182l,xe" fillcolor="#0f3344 [3204]" stroked="f">
                <v:path arrowok="t" o:connecttype="custom" o:connectlocs="96145,1412099;1686915,0;1695655,0;1695655,232763;1695655,256040;1660693,302593;279696,1528480;244734,1559515;96145,1412099" o:connectangles="0,0,0,0,0,0,0,0,0"/>
              </v:shape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43" type="#_x0000_t75" style="width:11.25pt;height:11.25pt" o:bullet="t">
        <v:imagedata r:id="rId1" o:title="msoFD36"/>
      </v:shape>
    </w:pict>
  </w:numPicBullet>
  <w:abstractNum w:abstractNumId="0" w15:restartNumberingAfterBreak="0">
    <w:nsid w:val="FFFFFF7C"/>
    <w:multiLevelType w:val="singleLevel"/>
    <w:tmpl w:val="4FE68786"/>
    <w:lvl w:ilvl="0">
      <w:start w:val="1"/>
      <w:numFmt w:val="decimal"/>
      <w:pStyle w:val="Listenumros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65A83996"/>
    <w:lvl w:ilvl="0">
      <w:start w:val="1"/>
      <w:numFmt w:val="decimal"/>
      <w:pStyle w:val="Listenumros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5772052A"/>
    <w:lvl w:ilvl="0">
      <w:start w:val="1"/>
      <w:numFmt w:val="decimal"/>
      <w:pStyle w:val="Listenumros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425AE874"/>
    <w:lvl w:ilvl="0">
      <w:start w:val="1"/>
      <w:numFmt w:val="decimal"/>
      <w:pStyle w:val="Listenumros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79C6BA4"/>
    <w:lvl w:ilvl="0">
      <w:start w:val="1"/>
      <w:numFmt w:val="bullet"/>
      <w:pStyle w:val="Listepuces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8423114"/>
    <w:lvl w:ilvl="0">
      <w:start w:val="1"/>
      <w:numFmt w:val="bullet"/>
      <w:pStyle w:val="Listepuces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C585706"/>
    <w:lvl w:ilvl="0">
      <w:start w:val="1"/>
      <w:numFmt w:val="bullet"/>
      <w:pStyle w:val="Listepuces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9E3A97EA"/>
    <w:lvl w:ilvl="0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6686F48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1A2A028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2BC24B2"/>
    <w:multiLevelType w:val="hybridMultilevel"/>
    <w:tmpl w:val="EF9CCED6"/>
    <w:lvl w:ilvl="0" w:tplc="64928B76">
      <w:numFmt w:val="bullet"/>
      <w:lvlText w:val="-"/>
      <w:lvlJc w:val="left"/>
      <w:pPr>
        <w:ind w:left="63" w:hanging="98"/>
      </w:pPr>
      <w:rPr>
        <w:rFonts w:ascii="Arial MT" w:eastAsia="Arial MT" w:hAnsi="Arial MT" w:cs="Arial MT" w:hint="default"/>
        <w:color w:val="171615"/>
        <w:w w:val="100"/>
        <w:sz w:val="16"/>
        <w:szCs w:val="16"/>
        <w:lang w:val="fr-FR" w:eastAsia="en-US" w:bidi="ar-SA"/>
      </w:rPr>
    </w:lvl>
    <w:lvl w:ilvl="1" w:tplc="D33657E4">
      <w:start w:val="1"/>
      <w:numFmt w:val="decimal"/>
      <w:lvlText w:val="%2."/>
      <w:lvlJc w:val="left"/>
      <w:pPr>
        <w:ind w:left="1010" w:hanging="300"/>
      </w:pPr>
      <w:rPr>
        <w:rFonts w:ascii="Arial" w:eastAsia="Arial" w:hAnsi="Arial" w:cs="Arial" w:hint="default"/>
        <w:b/>
        <w:bCs/>
        <w:color w:val="171615"/>
        <w:w w:val="100"/>
        <w:sz w:val="28"/>
        <w:szCs w:val="28"/>
        <w:lang w:val="fr-FR" w:eastAsia="en-US" w:bidi="ar-SA"/>
      </w:rPr>
    </w:lvl>
    <w:lvl w:ilvl="2" w:tplc="307209EA">
      <w:numFmt w:val="bullet"/>
      <w:lvlText w:val="•"/>
      <w:lvlJc w:val="left"/>
      <w:pPr>
        <w:ind w:left="1638" w:hanging="300"/>
      </w:pPr>
      <w:rPr>
        <w:lang w:val="fr-FR" w:eastAsia="en-US" w:bidi="ar-SA"/>
      </w:rPr>
    </w:lvl>
    <w:lvl w:ilvl="3" w:tplc="9C1EAED6">
      <w:numFmt w:val="bullet"/>
      <w:lvlText w:val="•"/>
      <w:lvlJc w:val="left"/>
      <w:pPr>
        <w:ind w:left="1996" w:hanging="300"/>
      </w:pPr>
      <w:rPr>
        <w:lang w:val="fr-FR" w:eastAsia="en-US" w:bidi="ar-SA"/>
      </w:rPr>
    </w:lvl>
    <w:lvl w:ilvl="4" w:tplc="F48C5962">
      <w:numFmt w:val="bullet"/>
      <w:lvlText w:val="•"/>
      <w:lvlJc w:val="left"/>
      <w:pPr>
        <w:ind w:left="2355" w:hanging="300"/>
      </w:pPr>
      <w:rPr>
        <w:lang w:val="fr-FR" w:eastAsia="en-US" w:bidi="ar-SA"/>
      </w:rPr>
    </w:lvl>
    <w:lvl w:ilvl="5" w:tplc="7CC2AB68">
      <w:numFmt w:val="bullet"/>
      <w:lvlText w:val="•"/>
      <w:lvlJc w:val="left"/>
      <w:pPr>
        <w:ind w:left="2713" w:hanging="300"/>
      </w:pPr>
      <w:rPr>
        <w:lang w:val="fr-FR" w:eastAsia="en-US" w:bidi="ar-SA"/>
      </w:rPr>
    </w:lvl>
    <w:lvl w:ilvl="6" w:tplc="2D904BC2">
      <w:numFmt w:val="bullet"/>
      <w:lvlText w:val="•"/>
      <w:lvlJc w:val="left"/>
      <w:pPr>
        <w:ind w:left="3072" w:hanging="300"/>
      </w:pPr>
      <w:rPr>
        <w:lang w:val="fr-FR" w:eastAsia="en-US" w:bidi="ar-SA"/>
      </w:rPr>
    </w:lvl>
    <w:lvl w:ilvl="7" w:tplc="B4780406">
      <w:numFmt w:val="bullet"/>
      <w:lvlText w:val="•"/>
      <w:lvlJc w:val="left"/>
      <w:pPr>
        <w:ind w:left="3430" w:hanging="300"/>
      </w:pPr>
      <w:rPr>
        <w:lang w:val="fr-FR" w:eastAsia="en-US" w:bidi="ar-SA"/>
      </w:rPr>
    </w:lvl>
    <w:lvl w:ilvl="8" w:tplc="BB620F30">
      <w:numFmt w:val="bullet"/>
      <w:lvlText w:val="•"/>
      <w:lvlJc w:val="left"/>
      <w:pPr>
        <w:ind w:left="3789" w:hanging="300"/>
      </w:pPr>
      <w:rPr>
        <w:lang w:val="fr-FR" w:eastAsia="en-US" w:bidi="ar-SA"/>
      </w:rPr>
    </w:lvl>
  </w:abstractNum>
  <w:abstractNum w:abstractNumId="11" w15:restartNumberingAfterBreak="0">
    <w:nsid w:val="037B3A56"/>
    <w:multiLevelType w:val="hybridMultilevel"/>
    <w:tmpl w:val="E842C322"/>
    <w:lvl w:ilvl="0" w:tplc="043CC6E6">
      <w:numFmt w:val="bullet"/>
      <w:lvlText w:val="-"/>
      <w:lvlJc w:val="left"/>
      <w:pPr>
        <w:ind w:left="1211" w:hanging="360"/>
      </w:pPr>
      <w:rPr>
        <w:rFonts w:ascii="Bradley Hand ITC" w:eastAsiaTheme="minorHAnsi" w:hAnsi="Bradley Hand ITC" w:cs="ArialMT" w:hint="default"/>
      </w:rPr>
    </w:lvl>
    <w:lvl w:ilvl="1" w:tplc="040C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2" w15:restartNumberingAfterBreak="0">
    <w:nsid w:val="049B6370"/>
    <w:multiLevelType w:val="hybridMultilevel"/>
    <w:tmpl w:val="8F86821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9A22D6D"/>
    <w:multiLevelType w:val="multilevel"/>
    <w:tmpl w:val="8884A3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upperRoman"/>
      <w:lvlText w:val="%4)"/>
      <w:lvlJc w:val="left"/>
      <w:pPr>
        <w:ind w:left="3240" w:hanging="720"/>
      </w:pPr>
      <w:rPr>
        <w:rFonts w:hint="default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726D0B"/>
    <w:multiLevelType w:val="hybridMultilevel"/>
    <w:tmpl w:val="2CFAD450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1F7163BD"/>
    <w:multiLevelType w:val="hybridMultilevel"/>
    <w:tmpl w:val="E3B42ED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4E81801"/>
    <w:multiLevelType w:val="hybridMultilevel"/>
    <w:tmpl w:val="287801B6"/>
    <w:lvl w:ilvl="0" w:tplc="B496575E">
      <w:start w:val="1"/>
      <w:numFmt w:val="decimal"/>
      <w:lvlText w:val="%1)"/>
      <w:lvlJc w:val="left"/>
      <w:pPr>
        <w:ind w:left="436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156" w:hanging="360"/>
      </w:pPr>
    </w:lvl>
    <w:lvl w:ilvl="2" w:tplc="040C001B" w:tentative="1">
      <w:start w:val="1"/>
      <w:numFmt w:val="lowerRoman"/>
      <w:lvlText w:val="%3."/>
      <w:lvlJc w:val="right"/>
      <w:pPr>
        <w:ind w:left="1876" w:hanging="180"/>
      </w:pPr>
    </w:lvl>
    <w:lvl w:ilvl="3" w:tplc="040C000F" w:tentative="1">
      <w:start w:val="1"/>
      <w:numFmt w:val="decimal"/>
      <w:lvlText w:val="%4."/>
      <w:lvlJc w:val="left"/>
      <w:pPr>
        <w:ind w:left="2596" w:hanging="360"/>
      </w:pPr>
    </w:lvl>
    <w:lvl w:ilvl="4" w:tplc="040C0019" w:tentative="1">
      <w:start w:val="1"/>
      <w:numFmt w:val="lowerLetter"/>
      <w:lvlText w:val="%5."/>
      <w:lvlJc w:val="left"/>
      <w:pPr>
        <w:ind w:left="3316" w:hanging="360"/>
      </w:pPr>
    </w:lvl>
    <w:lvl w:ilvl="5" w:tplc="040C001B" w:tentative="1">
      <w:start w:val="1"/>
      <w:numFmt w:val="lowerRoman"/>
      <w:lvlText w:val="%6."/>
      <w:lvlJc w:val="right"/>
      <w:pPr>
        <w:ind w:left="4036" w:hanging="180"/>
      </w:pPr>
    </w:lvl>
    <w:lvl w:ilvl="6" w:tplc="040C000F" w:tentative="1">
      <w:start w:val="1"/>
      <w:numFmt w:val="decimal"/>
      <w:lvlText w:val="%7."/>
      <w:lvlJc w:val="left"/>
      <w:pPr>
        <w:ind w:left="4756" w:hanging="360"/>
      </w:pPr>
    </w:lvl>
    <w:lvl w:ilvl="7" w:tplc="040C0019" w:tentative="1">
      <w:start w:val="1"/>
      <w:numFmt w:val="lowerLetter"/>
      <w:lvlText w:val="%8."/>
      <w:lvlJc w:val="left"/>
      <w:pPr>
        <w:ind w:left="5476" w:hanging="360"/>
      </w:pPr>
    </w:lvl>
    <w:lvl w:ilvl="8" w:tplc="040C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7" w15:restartNumberingAfterBreak="0">
    <w:nsid w:val="25D34213"/>
    <w:multiLevelType w:val="hybridMultilevel"/>
    <w:tmpl w:val="639CAC7C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69C76D4"/>
    <w:multiLevelType w:val="hybridMultilevel"/>
    <w:tmpl w:val="FECEC644"/>
    <w:lvl w:ilvl="0" w:tplc="040C0007">
      <w:start w:val="1"/>
      <w:numFmt w:val="bullet"/>
      <w:lvlText w:val=""/>
      <w:lvlPicBulletId w:val="0"/>
      <w:lvlJc w:val="left"/>
      <w:pPr>
        <w:ind w:left="32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9" w15:restartNumberingAfterBreak="0">
    <w:nsid w:val="295F638C"/>
    <w:multiLevelType w:val="hybridMultilevel"/>
    <w:tmpl w:val="AD8A2740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134591"/>
    <w:multiLevelType w:val="hybridMultilevel"/>
    <w:tmpl w:val="74B47CE6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1926CF4"/>
    <w:multiLevelType w:val="hybridMultilevel"/>
    <w:tmpl w:val="121648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E841C9"/>
    <w:multiLevelType w:val="hybridMultilevel"/>
    <w:tmpl w:val="BEF4310C"/>
    <w:lvl w:ilvl="0" w:tplc="D5641486">
      <w:start w:val="3"/>
      <w:numFmt w:val="bullet"/>
      <w:lvlText w:val="-"/>
      <w:lvlJc w:val="left"/>
      <w:pPr>
        <w:ind w:left="720" w:hanging="360"/>
      </w:pPr>
      <w:rPr>
        <w:rFonts w:ascii="Bradley Hand ITC" w:eastAsiaTheme="minorHAnsi" w:hAnsi="Bradley Hand ITC" w:cs="ArialMT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64A63EC"/>
    <w:multiLevelType w:val="hybridMultilevel"/>
    <w:tmpl w:val="5D34E5EE"/>
    <w:lvl w:ilvl="0" w:tplc="982EB2D6">
      <w:start w:val="1"/>
      <w:numFmt w:val="bullet"/>
      <w:lvlText w:val="-"/>
      <w:lvlJc w:val="left"/>
      <w:pPr>
        <w:ind w:left="76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24" w15:restartNumberingAfterBreak="0">
    <w:nsid w:val="3C362D57"/>
    <w:multiLevelType w:val="hybridMultilevel"/>
    <w:tmpl w:val="53787A4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41632A13"/>
    <w:multiLevelType w:val="hybridMultilevel"/>
    <w:tmpl w:val="9E6ABA3C"/>
    <w:lvl w:ilvl="0" w:tplc="35EE4A2C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DE02B7"/>
    <w:multiLevelType w:val="hybridMultilevel"/>
    <w:tmpl w:val="BA9C672C"/>
    <w:lvl w:ilvl="0" w:tplc="040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48616BAE"/>
    <w:multiLevelType w:val="hybridMultilevel"/>
    <w:tmpl w:val="DD28F740"/>
    <w:lvl w:ilvl="0" w:tplc="B838D452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8" w15:restartNumberingAfterBreak="0">
    <w:nsid w:val="4E991029"/>
    <w:multiLevelType w:val="hybridMultilevel"/>
    <w:tmpl w:val="FF945784"/>
    <w:lvl w:ilvl="0" w:tplc="1E34115A">
      <w:start w:val="3"/>
      <w:numFmt w:val="bullet"/>
      <w:lvlText w:val="-"/>
      <w:lvlJc w:val="left"/>
      <w:pPr>
        <w:ind w:left="720" w:hanging="360"/>
      </w:pPr>
      <w:rPr>
        <w:rFonts w:ascii="Bradley Hand ITC" w:eastAsiaTheme="minorHAnsi" w:hAnsi="Bradley Hand ITC" w:cs="ArialMT" w:hint="default"/>
        <w:b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9F6076"/>
    <w:multiLevelType w:val="hybridMultilevel"/>
    <w:tmpl w:val="A1108E56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8D002B"/>
    <w:multiLevelType w:val="multilevel"/>
    <w:tmpl w:val="126E6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8783B16"/>
    <w:multiLevelType w:val="multilevel"/>
    <w:tmpl w:val="E54C0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decimal"/>
      <w:lvlText w:val="%5)"/>
      <w:lvlJc w:val="left"/>
      <w:pPr>
        <w:ind w:left="3600" w:hanging="360"/>
      </w:pPr>
      <w:rPr>
        <w:rFonts w:hint="default"/>
        <w:b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96711D0"/>
    <w:multiLevelType w:val="hybridMultilevel"/>
    <w:tmpl w:val="8046A224"/>
    <w:lvl w:ilvl="0" w:tplc="C700048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E3D244B"/>
    <w:multiLevelType w:val="hybridMultilevel"/>
    <w:tmpl w:val="E390B2FA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7">
      <w:start w:val="1"/>
      <w:numFmt w:val="bullet"/>
      <w:lvlText w:val=""/>
      <w:lvlPicBulletId w:val="0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A9240D"/>
    <w:multiLevelType w:val="hybridMultilevel"/>
    <w:tmpl w:val="40160F8E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21E4980"/>
    <w:multiLevelType w:val="hybridMultilevel"/>
    <w:tmpl w:val="06D69D3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E317887"/>
    <w:multiLevelType w:val="multilevel"/>
    <w:tmpl w:val="4D226EAE"/>
    <w:lvl w:ilvl="0">
      <w:start w:val="1"/>
      <w:numFmt w:val="bullet"/>
      <w:lvlText w:val=""/>
      <w:lvlJc w:val="left"/>
      <w:pPr>
        <w:tabs>
          <w:tab w:val="num" w:pos="1636"/>
        </w:tabs>
        <w:ind w:left="1636" w:hanging="360"/>
      </w:pPr>
      <w:rPr>
        <w:rFonts w:ascii="Symbol" w:hAnsi="Symbol" w:hint="default"/>
        <w:sz w:val="20"/>
      </w:rPr>
    </w:lvl>
    <w:lvl w:ilvl="1">
      <w:start w:val="2"/>
      <w:numFmt w:val="upperLetter"/>
      <w:lvlText w:val="%2)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8"/>
  </w:num>
  <w:num w:numId="12">
    <w:abstractNumId w:val="29"/>
  </w:num>
  <w:num w:numId="13">
    <w:abstractNumId w:val="17"/>
  </w:num>
  <w:num w:numId="14">
    <w:abstractNumId w:val="19"/>
  </w:num>
  <w:num w:numId="15">
    <w:abstractNumId w:val="34"/>
  </w:num>
  <w:num w:numId="16">
    <w:abstractNumId w:val="35"/>
  </w:num>
  <w:num w:numId="17">
    <w:abstractNumId w:val="32"/>
  </w:num>
  <w:num w:numId="18">
    <w:abstractNumId w:val="33"/>
  </w:num>
  <w:num w:numId="19">
    <w:abstractNumId w:val="12"/>
  </w:num>
  <w:num w:numId="20">
    <w:abstractNumId w:val="27"/>
  </w:num>
  <w:num w:numId="21">
    <w:abstractNumId w:val="23"/>
  </w:num>
  <w:num w:numId="22">
    <w:abstractNumId w:val="21"/>
  </w:num>
  <w:num w:numId="23">
    <w:abstractNumId w:val="16"/>
  </w:num>
  <w:num w:numId="24">
    <w:abstractNumId w:val="15"/>
  </w:num>
  <w:num w:numId="25">
    <w:abstractNumId w:val="26"/>
  </w:num>
  <w:num w:numId="26">
    <w:abstractNumId w:val="36"/>
  </w:num>
  <w:num w:numId="27">
    <w:abstractNumId w:val="31"/>
  </w:num>
  <w:num w:numId="28">
    <w:abstractNumId w:val="13"/>
  </w:num>
  <w:num w:numId="29">
    <w:abstractNumId w:val="30"/>
  </w:num>
  <w:num w:numId="30">
    <w:abstractNumId w:val="11"/>
  </w:num>
  <w:num w:numId="31">
    <w:abstractNumId w:val="14"/>
  </w:num>
  <w:num w:numId="32">
    <w:abstractNumId w:val="24"/>
  </w:num>
  <w:num w:numId="33">
    <w:abstractNumId w:val="10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20"/>
  </w:num>
  <w:num w:numId="35">
    <w:abstractNumId w:val="28"/>
  </w:num>
  <w:num w:numId="36">
    <w:abstractNumId w:val="22"/>
  </w:num>
  <w:num w:numId="3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ocumentProtection w:edit="forms" w:enforcement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5253"/>
    <w:rsid w:val="000115CE"/>
    <w:rsid w:val="00032991"/>
    <w:rsid w:val="00036BCB"/>
    <w:rsid w:val="00063140"/>
    <w:rsid w:val="00070D50"/>
    <w:rsid w:val="00073F81"/>
    <w:rsid w:val="000828F4"/>
    <w:rsid w:val="000B1F65"/>
    <w:rsid w:val="000E60D9"/>
    <w:rsid w:val="000E784B"/>
    <w:rsid w:val="000F51EC"/>
    <w:rsid w:val="000F7122"/>
    <w:rsid w:val="00107C8E"/>
    <w:rsid w:val="00117FA9"/>
    <w:rsid w:val="0013460C"/>
    <w:rsid w:val="0014637D"/>
    <w:rsid w:val="00155B66"/>
    <w:rsid w:val="00161512"/>
    <w:rsid w:val="00164E31"/>
    <w:rsid w:val="00173945"/>
    <w:rsid w:val="001A0492"/>
    <w:rsid w:val="001A7763"/>
    <w:rsid w:val="001B4EEF"/>
    <w:rsid w:val="001B689C"/>
    <w:rsid w:val="001D30F2"/>
    <w:rsid w:val="001D4620"/>
    <w:rsid w:val="00200635"/>
    <w:rsid w:val="00223E2D"/>
    <w:rsid w:val="00224DC0"/>
    <w:rsid w:val="0025499B"/>
    <w:rsid w:val="00254E0D"/>
    <w:rsid w:val="002606A4"/>
    <w:rsid w:val="002677FB"/>
    <w:rsid w:val="00294BB2"/>
    <w:rsid w:val="002A0A1B"/>
    <w:rsid w:val="002A2300"/>
    <w:rsid w:val="002A3770"/>
    <w:rsid w:val="002E70DB"/>
    <w:rsid w:val="002F181B"/>
    <w:rsid w:val="002F248C"/>
    <w:rsid w:val="0030282C"/>
    <w:rsid w:val="003046DC"/>
    <w:rsid w:val="003068CE"/>
    <w:rsid w:val="0032207E"/>
    <w:rsid w:val="00331A70"/>
    <w:rsid w:val="00332B96"/>
    <w:rsid w:val="00333835"/>
    <w:rsid w:val="003638DD"/>
    <w:rsid w:val="00375799"/>
    <w:rsid w:val="0038000D"/>
    <w:rsid w:val="003801FD"/>
    <w:rsid w:val="00381F78"/>
    <w:rsid w:val="00385ACF"/>
    <w:rsid w:val="00386BA3"/>
    <w:rsid w:val="00387D5C"/>
    <w:rsid w:val="003B3F6A"/>
    <w:rsid w:val="003C2C61"/>
    <w:rsid w:val="003D0241"/>
    <w:rsid w:val="003D71FB"/>
    <w:rsid w:val="003E3FE3"/>
    <w:rsid w:val="003F0707"/>
    <w:rsid w:val="00410197"/>
    <w:rsid w:val="0041207C"/>
    <w:rsid w:val="00422454"/>
    <w:rsid w:val="0044780A"/>
    <w:rsid w:val="00447A27"/>
    <w:rsid w:val="00477474"/>
    <w:rsid w:val="00480B7F"/>
    <w:rsid w:val="00483A59"/>
    <w:rsid w:val="004960C1"/>
    <w:rsid w:val="004A1893"/>
    <w:rsid w:val="004A5B40"/>
    <w:rsid w:val="004B3E17"/>
    <w:rsid w:val="004B59A1"/>
    <w:rsid w:val="004C4A44"/>
    <w:rsid w:val="004D2108"/>
    <w:rsid w:val="004E63AD"/>
    <w:rsid w:val="004E79F1"/>
    <w:rsid w:val="004E7E9C"/>
    <w:rsid w:val="004F071D"/>
    <w:rsid w:val="004F28F0"/>
    <w:rsid w:val="00500DBA"/>
    <w:rsid w:val="00505720"/>
    <w:rsid w:val="00511877"/>
    <w:rsid w:val="005125BB"/>
    <w:rsid w:val="005264AB"/>
    <w:rsid w:val="00537F9C"/>
    <w:rsid w:val="00544243"/>
    <w:rsid w:val="00567C4B"/>
    <w:rsid w:val="00572222"/>
    <w:rsid w:val="00576F27"/>
    <w:rsid w:val="00597616"/>
    <w:rsid w:val="00597BC6"/>
    <w:rsid w:val="005B2408"/>
    <w:rsid w:val="005B2A58"/>
    <w:rsid w:val="005B5235"/>
    <w:rsid w:val="005D3DA6"/>
    <w:rsid w:val="00612D8B"/>
    <w:rsid w:val="006502DD"/>
    <w:rsid w:val="00666298"/>
    <w:rsid w:val="00686F24"/>
    <w:rsid w:val="006B6340"/>
    <w:rsid w:val="006D6602"/>
    <w:rsid w:val="006E336C"/>
    <w:rsid w:val="00700818"/>
    <w:rsid w:val="00704251"/>
    <w:rsid w:val="00736368"/>
    <w:rsid w:val="00744EA9"/>
    <w:rsid w:val="00745D2B"/>
    <w:rsid w:val="00747F45"/>
    <w:rsid w:val="00752FC4"/>
    <w:rsid w:val="00757E9C"/>
    <w:rsid w:val="007761BE"/>
    <w:rsid w:val="00784F84"/>
    <w:rsid w:val="0079506A"/>
    <w:rsid w:val="007B4C91"/>
    <w:rsid w:val="007B749B"/>
    <w:rsid w:val="007B792B"/>
    <w:rsid w:val="007D5736"/>
    <w:rsid w:val="007D70F7"/>
    <w:rsid w:val="007E5EBB"/>
    <w:rsid w:val="0081648D"/>
    <w:rsid w:val="00823460"/>
    <w:rsid w:val="00823B80"/>
    <w:rsid w:val="00825487"/>
    <w:rsid w:val="00830C5F"/>
    <w:rsid w:val="008340C6"/>
    <w:rsid w:val="00834A33"/>
    <w:rsid w:val="00896EE1"/>
    <w:rsid w:val="008A3BD3"/>
    <w:rsid w:val="008C1482"/>
    <w:rsid w:val="008D0AA7"/>
    <w:rsid w:val="008E172E"/>
    <w:rsid w:val="008F0E67"/>
    <w:rsid w:val="00902B0F"/>
    <w:rsid w:val="00912A0A"/>
    <w:rsid w:val="0094361D"/>
    <w:rsid w:val="009468D3"/>
    <w:rsid w:val="00951596"/>
    <w:rsid w:val="009550BD"/>
    <w:rsid w:val="009B3286"/>
    <w:rsid w:val="009B40D3"/>
    <w:rsid w:val="009F08BF"/>
    <w:rsid w:val="00A01482"/>
    <w:rsid w:val="00A12256"/>
    <w:rsid w:val="00A17117"/>
    <w:rsid w:val="00A54B16"/>
    <w:rsid w:val="00A763AE"/>
    <w:rsid w:val="00A85E3E"/>
    <w:rsid w:val="00A878A2"/>
    <w:rsid w:val="00A917FE"/>
    <w:rsid w:val="00AA5753"/>
    <w:rsid w:val="00AC1028"/>
    <w:rsid w:val="00AE5046"/>
    <w:rsid w:val="00B42E28"/>
    <w:rsid w:val="00B6173E"/>
    <w:rsid w:val="00B63133"/>
    <w:rsid w:val="00B66FB4"/>
    <w:rsid w:val="00B82DBE"/>
    <w:rsid w:val="00BC0F0A"/>
    <w:rsid w:val="00BC4619"/>
    <w:rsid w:val="00BD0F01"/>
    <w:rsid w:val="00BD71E7"/>
    <w:rsid w:val="00BF66EB"/>
    <w:rsid w:val="00BF7898"/>
    <w:rsid w:val="00C11980"/>
    <w:rsid w:val="00C1444A"/>
    <w:rsid w:val="00C32CDB"/>
    <w:rsid w:val="00C32D29"/>
    <w:rsid w:val="00C41BAF"/>
    <w:rsid w:val="00C46CD6"/>
    <w:rsid w:val="00C57D82"/>
    <w:rsid w:val="00C7255C"/>
    <w:rsid w:val="00C95A81"/>
    <w:rsid w:val="00CA2B36"/>
    <w:rsid w:val="00CB0809"/>
    <w:rsid w:val="00CB5253"/>
    <w:rsid w:val="00CC1928"/>
    <w:rsid w:val="00CE1810"/>
    <w:rsid w:val="00CE429A"/>
    <w:rsid w:val="00CE6F8A"/>
    <w:rsid w:val="00D04123"/>
    <w:rsid w:val="00D06525"/>
    <w:rsid w:val="00D13BE4"/>
    <w:rsid w:val="00D149F1"/>
    <w:rsid w:val="00D36106"/>
    <w:rsid w:val="00D512D2"/>
    <w:rsid w:val="00D56B94"/>
    <w:rsid w:val="00D8179F"/>
    <w:rsid w:val="00DA4574"/>
    <w:rsid w:val="00DA568F"/>
    <w:rsid w:val="00DC0AE9"/>
    <w:rsid w:val="00DC7840"/>
    <w:rsid w:val="00DE30D9"/>
    <w:rsid w:val="00E03B37"/>
    <w:rsid w:val="00E15314"/>
    <w:rsid w:val="00E23C71"/>
    <w:rsid w:val="00E32AC0"/>
    <w:rsid w:val="00E36D30"/>
    <w:rsid w:val="00E6148C"/>
    <w:rsid w:val="00E639ED"/>
    <w:rsid w:val="00E67D96"/>
    <w:rsid w:val="00E80F17"/>
    <w:rsid w:val="00E85599"/>
    <w:rsid w:val="00E87BA7"/>
    <w:rsid w:val="00EB1FAE"/>
    <w:rsid w:val="00EB2320"/>
    <w:rsid w:val="00EB50DD"/>
    <w:rsid w:val="00EB73E1"/>
    <w:rsid w:val="00EC285C"/>
    <w:rsid w:val="00ED1454"/>
    <w:rsid w:val="00EE445C"/>
    <w:rsid w:val="00F01669"/>
    <w:rsid w:val="00F06C77"/>
    <w:rsid w:val="00F1217C"/>
    <w:rsid w:val="00F4287E"/>
    <w:rsid w:val="00F56015"/>
    <w:rsid w:val="00F6320E"/>
    <w:rsid w:val="00F71D73"/>
    <w:rsid w:val="00F763B1"/>
    <w:rsid w:val="00F833E8"/>
    <w:rsid w:val="00F83AE2"/>
    <w:rsid w:val="00F90A6A"/>
    <w:rsid w:val="00FA402E"/>
    <w:rsid w:val="00FA4D31"/>
    <w:rsid w:val="00FB0143"/>
    <w:rsid w:val="00FB2546"/>
    <w:rsid w:val="00FB49C2"/>
    <w:rsid w:val="00FE1448"/>
    <w:rsid w:val="00FE2BFF"/>
    <w:rsid w:val="00FF401A"/>
    <w:rsid w:val="00FF4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4D727"/>
  <w15:docId w15:val="{F3A1BC82-43F6-4CDF-8AE5-21EF2B7C0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000000" w:themeColor="text2" w:themeShade="BF"/>
        <w:sz w:val="22"/>
        <w:szCs w:val="22"/>
        <w:lang w:val="fr-FR" w:eastAsia="en-US" w:bidi="ar-SA"/>
      </w:rPr>
    </w:rPrDefault>
    <w:pPrDefault>
      <w:pPr>
        <w:spacing w:after="3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semiHidden="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 w:qFormat="1"/>
    <w:lsdException w:name="Signature" w:semiHidden="1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 w:qFormat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19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6B94"/>
    <w:rPr>
      <w:color w:val="auto"/>
      <w:sz w:val="24"/>
    </w:rPr>
  </w:style>
  <w:style w:type="paragraph" w:styleId="Titre1">
    <w:name w:val="heading 1"/>
    <w:basedOn w:val="Normal"/>
    <w:next w:val="Normal"/>
    <w:link w:val="Titre1Car"/>
    <w:uiPriority w:val="9"/>
    <w:semiHidden/>
    <w:rsid w:val="000F51E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7F4F92" w:themeColor="accent2" w:themeShade="80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262626" w:themeColor="text1" w:themeTint="D9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7222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71921" w:themeColor="accent1" w:themeShade="7F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7222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B2632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7222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B2632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7222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71921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7222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71921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7222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7222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rsid w:val="00B63133"/>
    <w:pPr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254E0D"/>
    <w:rPr>
      <w:color w:val="auto"/>
    </w:rPr>
  </w:style>
  <w:style w:type="paragraph" w:styleId="Pieddepage">
    <w:name w:val="footer"/>
    <w:basedOn w:val="Normal"/>
    <w:link w:val="PieddepageCar"/>
    <w:uiPriority w:val="99"/>
    <w:rsid w:val="00BC0F0A"/>
    <w:pPr>
      <w:spacing w:after="0" w:line="240" w:lineRule="auto"/>
      <w:ind w:left="-720" w:right="-720"/>
      <w:jc w:val="center"/>
    </w:pPr>
    <w:rPr>
      <w:rFonts w:asciiTheme="majorHAnsi" w:hAnsiTheme="majorHAnsi"/>
      <w:color w:val="7F4F92" w:themeColor="accent2" w:themeShade="80"/>
    </w:rPr>
  </w:style>
  <w:style w:type="character" w:customStyle="1" w:styleId="PieddepageCar">
    <w:name w:val="Pied de page Car"/>
    <w:basedOn w:val="Policepardfaut"/>
    <w:link w:val="Pieddepage"/>
    <w:uiPriority w:val="99"/>
    <w:rsid w:val="00254E0D"/>
    <w:rPr>
      <w:rFonts w:asciiTheme="majorHAnsi" w:hAnsiTheme="majorHAnsi"/>
      <w:color w:val="7F4F92" w:themeColor="accent2" w:themeShade="80"/>
    </w:rPr>
  </w:style>
  <w:style w:type="character" w:styleId="Textedelespacerserv">
    <w:name w:val="Placeholder Text"/>
    <w:basedOn w:val="Policepardfaut"/>
    <w:uiPriority w:val="99"/>
    <w:semiHidden/>
    <w:rsid w:val="00912A0A"/>
    <w:rPr>
      <w:color w:val="BFBFBF" w:themeColor="accent5" w:themeShade="BF"/>
      <w:sz w:val="22"/>
    </w:rPr>
  </w:style>
  <w:style w:type="paragraph" w:customStyle="1" w:styleId="Coordonnes">
    <w:name w:val="Coordonnées"/>
    <w:basedOn w:val="Normal"/>
    <w:uiPriority w:val="3"/>
    <w:qFormat/>
    <w:rsid w:val="00410197"/>
    <w:pPr>
      <w:spacing w:after="0"/>
      <w:jc w:val="right"/>
    </w:pPr>
    <w:rPr>
      <w:sz w:val="20"/>
      <w:szCs w:val="18"/>
    </w:rPr>
  </w:style>
  <w:style w:type="paragraph" w:styleId="Date">
    <w:name w:val="Date"/>
    <w:basedOn w:val="Normal"/>
    <w:next w:val="Salutations"/>
    <w:link w:val="DateCar"/>
    <w:uiPriority w:val="4"/>
    <w:unhideWhenUsed/>
    <w:qFormat/>
    <w:rsid w:val="003068CE"/>
    <w:pPr>
      <w:spacing w:before="480" w:after="600"/>
    </w:pPr>
  </w:style>
  <w:style w:type="character" w:customStyle="1" w:styleId="DateCar">
    <w:name w:val="Date Car"/>
    <w:basedOn w:val="Policepardfaut"/>
    <w:link w:val="Date"/>
    <w:uiPriority w:val="4"/>
    <w:rsid w:val="003068CE"/>
    <w:rPr>
      <w:color w:val="FFFFFF" w:themeColor="background1"/>
      <w:sz w:val="24"/>
    </w:rPr>
  </w:style>
  <w:style w:type="paragraph" w:styleId="Formuledepolitesse">
    <w:name w:val="Closing"/>
    <w:basedOn w:val="Normal"/>
    <w:next w:val="Signature"/>
    <w:link w:val="FormuledepolitesseCar"/>
    <w:uiPriority w:val="6"/>
    <w:unhideWhenUsed/>
    <w:qFormat/>
    <w:rsid w:val="00254E0D"/>
    <w:pPr>
      <w:spacing w:after="960" w:line="240" w:lineRule="auto"/>
    </w:pPr>
  </w:style>
  <w:style w:type="character" w:customStyle="1" w:styleId="FormuledepolitesseCar">
    <w:name w:val="Formule de politesse Car"/>
    <w:basedOn w:val="Policepardfaut"/>
    <w:link w:val="Formuledepolitesse"/>
    <w:uiPriority w:val="6"/>
    <w:rsid w:val="00254E0D"/>
    <w:rPr>
      <w:color w:val="auto"/>
    </w:rPr>
  </w:style>
  <w:style w:type="character" w:customStyle="1" w:styleId="Titre1Car">
    <w:name w:val="Titre 1 Car"/>
    <w:basedOn w:val="Policepardfaut"/>
    <w:link w:val="Titre1"/>
    <w:uiPriority w:val="9"/>
    <w:semiHidden/>
    <w:rsid w:val="00254E0D"/>
    <w:rPr>
      <w:rFonts w:asciiTheme="majorHAnsi" w:eastAsiaTheme="majorEastAsia" w:hAnsiTheme="majorHAnsi" w:cstheme="majorBidi"/>
      <w:b/>
      <w:bCs/>
      <w:color w:val="7F4F92" w:themeColor="accent2" w:themeShade="80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254E0D"/>
    <w:rPr>
      <w:rFonts w:asciiTheme="majorHAnsi" w:eastAsiaTheme="majorEastAsia" w:hAnsiTheme="majorHAnsi" w:cstheme="majorBidi"/>
      <w:b/>
      <w:bCs/>
      <w:color w:val="262626" w:themeColor="text1" w:themeTint="D9"/>
      <w:sz w:val="26"/>
      <w:szCs w:val="26"/>
    </w:rPr>
  </w:style>
  <w:style w:type="table" w:styleId="Grilledutableau">
    <w:name w:val="Table Grid"/>
    <w:basedOn w:val="TableauNormal"/>
    <w:uiPriority w:val="59"/>
    <w:rsid w:val="005125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572222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72222"/>
    <w:rPr>
      <w:rFonts w:ascii="Segoe UI" w:hAnsi="Segoe UI" w:cs="Segoe UI"/>
      <w:kern w:val="16"/>
      <w:sz w:val="22"/>
      <w:szCs w:val="18"/>
      <w14:ligatures w14:val="standardContextual"/>
      <w14:numForm w14:val="oldStyle"/>
      <w14:numSpacing w14:val="proportional"/>
      <w14:cntxtAlts/>
    </w:rPr>
  </w:style>
  <w:style w:type="paragraph" w:styleId="Bibliographie">
    <w:name w:val="Bibliography"/>
    <w:basedOn w:val="Normal"/>
    <w:next w:val="Normal"/>
    <w:uiPriority w:val="37"/>
    <w:semiHidden/>
    <w:unhideWhenUsed/>
    <w:rsid w:val="00572222"/>
  </w:style>
  <w:style w:type="paragraph" w:styleId="Normalcentr">
    <w:name w:val="Block Text"/>
    <w:basedOn w:val="Normal"/>
    <w:uiPriority w:val="99"/>
    <w:semiHidden/>
    <w:unhideWhenUsed/>
    <w:rsid w:val="000F51EC"/>
    <w:pPr>
      <w:pBdr>
        <w:top w:val="single" w:sz="2" w:space="10" w:color="0F3344" w:themeColor="accent1" w:frame="1"/>
        <w:left w:val="single" w:sz="2" w:space="10" w:color="0F3344" w:themeColor="accent1" w:frame="1"/>
        <w:bottom w:val="single" w:sz="2" w:space="10" w:color="0F3344" w:themeColor="accent1" w:frame="1"/>
        <w:right w:val="single" w:sz="2" w:space="10" w:color="0F3344" w:themeColor="accent1" w:frame="1"/>
      </w:pBdr>
      <w:ind w:left="1152" w:right="1152"/>
    </w:pPr>
    <w:rPr>
      <w:rFonts w:eastAsiaTheme="minorEastAsia"/>
      <w:i/>
      <w:iCs/>
      <w:color w:val="0B2632" w:themeColor="accent1" w:themeShade="BF"/>
    </w:rPr>
  </w:style>
  <w:style w:type="paragraph" w:styleId="Corpsdetexte">
    <w:name w:val="Body Text"/>
    <w:basedOn w:val="Normal"/>
    <w:link w:val="CorpsdetexteCar"/>
    <w:uiPriority w:val="99"/>
    <w:unhideWhenUsed/>
    <w:rsid w:val="00572222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72222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Corpsdetexte3">
    <w:name w:val="Body Text 3"/>
    <w:basedOn w:val="Normal"/>
    <w:link w:val="Corpsdetexte3Car"/>
    <w:uiPriority w:val="99"/>
    <w:semiHidden/>
    <w:unhideWhenUsed/>
    <w:rsid w:val="00572222"/>
    <w:pPr>
      <w:spacing w:after="120"/>
    </w:pPr>
    <w:rPr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572222"/>
    <w:rPr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paragraph" w:styleId="Retrait1religne">
    <w:name w:val="Body Text First Indent"/>
    <w:basedOn w:val="Corpsdetexte"/>
    <w:link w:val="Retrait1religneCar"/>
    <w:uiPriority w:val="99"/>
    <w:semiHidden/>
    <w:unhideWhenUsed/>
    <w:rsid w:val="00572222"/>
    <w:pPr>
      <w:spacing w:after="300"/>
      <w:ind w:firstLine="360"/>
    </w:pPr>
  </w:style>
  <w:style w:type="character" w:customStyle="1" w:styleId="Retrait1religneCar">
    <w:name w:val="Retrait 1re ligne Car"/>
    <w:basedOn w:val="CorpsdetexteCar"/>
    <w:link w:val="Retrait1relign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572222"/>
    <w:pPr>
      <w:spacing w:after="120"/>
      <w:ind w:left="360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et1relig">
    <w:name w:val="Body Text First Indent 2"/>
    <w:basedOn w:val="Retraitcorpsdetexte"/>
    <w:link w:val="Retraitcorpset1religCar"/>
    <w:uiPriority w:val="99"/>
    <w:semiHidden/>
    <w:unhideWhenUsed/>
    <w:rsid w:val="00572222"/>
    <w:pPr>
      <w:spacing w:after="300"/>
      <w:ind w:firstLine="360"/>
    </w:pPr>
  </w:style>
  <w:style w:type="character" w:customStyle="1" w:styleId="Retraitcorpset1religCar">
    <w:name w:val="Retrait corps et 1re lig. Car"/>
    <w:basedOn w:val="RetraitcorpsdetexteCar"/>
    <w:link w:val="Retraitcorpset1relig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572222"/>
    <w:pPr>
      <w:spacing w:after="120" w:line="480" w:lineRule="auto"/>
      <w:ind w:left="360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572222"/>
    <w:pPr>
      <w:spacing w:after="120"/>
      <w:ind w:left="360"/>
    </w:pPr>
    <w:rPr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572222"/>
    <w:rPr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character" w:styleId="Titredulivre">
    <w:name w:val="Book Title"/>
    <w:basedOn w:val="Policepardfaut"/>
    <w:uiPriority w:val="33"/>
    <w:semiHidden/>
    <w:qFormat/>
    <w:rsid w:val="00572222"/>
    <w:rPr>
      <w:b/>
      <w:bCs/>
      <w:i/>
      <w:iCs/>
      <w:spacing w:val="5"/>
      <w:sz w:val="22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572222"/>
    <w:pPr>
      <w:spacing w:after="200" w:line="240" w:lineRule="auto"/>
    </w:pPr>
    <w:rPr>
      <w:i/>
      <w:iCs/>
      <w:color w:val="000000" w:themeColor="text2"/>
      <w:szCs w:val="18"/>
    </w:rPr>
  </w:style>
  <w:style w:type="table" w:styleId="Grillecouleur">
    <w:name w:val="Colorful Grid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couleur-Accent1">
    <w:name w:val="Colorful Grid Accent 1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8DDEF" w:themeFill="accent1" w:themeFillTint="33"/>
    </w:tcPr>
    <w:tblStylePr w:type="firstRow">
      <w:rPr>
        <w:b/>
        <w:bCs/>
      </w:rPr>
      <w:tblPr/>
      <w:tcPr>
        <w:shd w:val="clear" w:color="auto" w:fill="72BDE0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72BDE0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0B263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0B2632" w:themeFill="accent1" w:themeFillShade="BF"/>
      </w:tc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shd w:val="clear" w:color="auto" w:fill="50ACD8" w:themeFill="accent1" w:themeFillTint="7F"/>
      </w:tcPr>
    </w:tblStylePr>
  </w:style>
  <w:style w:type="table" w:styleId="Grillecouleur-Accent2">
    <w:name w:val="Colorful Grid Accent 2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9F7FA" w:themeFill="accent2" w:themeFillTint="33"/>
    </w:tcPr>
    <w:tblStylePr w:type="firstRow">
      <w:rPr>
        <w:b/>
        <w:bCs/>
      </w:rPr>
      <w:tblPr/>
      <w:tcPr>
        <w:shd w:val="clear" w:color="auto" w:fill="F4EFF6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4EFF6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B48EC2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B48EC2" w:themeFill="accent2" w:themeFillShade="BF"/>
      </w:tc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shd w:val="clear" w:color="auto" w:fill="F1EBF4" w:themeFill="accent2" w:themeFillTint="7F"/>
      </w:tcPr>
    </w:tblStylePr>
  </w:style>
  <w:style w:type="table" w:styleId="Grillecouleur-Accent3">
    <w:name w:val="Colorful Grid Accent 3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F3F6" w:themeFill="accent3" w:themeFillTint="33"/>
    </w:tcPr>
    <w:tblStylePr w:type="firstRow">
      <w:rPr>
        <w:b/>
        <w:bCs/>
      </w:rPr>
      <w:tblPr/>
      <w:tcPr>
        <w:shd w:val="clear" w:color="auto" w:fill="FCE7EE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CE7EE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EC6093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EC6093" w:themeFill="accent3" w:themeFillShade="BF"/>
      </w:tc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Grillecouleur-Accent4">
    <w:name w:val="Colorful Grid Accent 4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EFACE" w:themeFill="accent4" w:themeFillTint="33"/>
    </w:tcPr>
    <w:tblStylePr w:type="firstRow">
      <w:rPr>
        <w:b/>
        <w:bCs/>
      </w:rPr>
      <w:tblPr/>
      <w:tcPr>
        <w:shd w:val="clear" w:color="auto" w:fill="FDF69F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DF69F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C6B602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C6B602" w:themeFill="accent4" w:themeFillShade="BF"/>
      </w:tc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shd w:val="clear" w:color="auto" w:fill="FDF487" w:themeFill="accent4" w:themeFillTint="7F"/>
      </w:tcPr>
    </w:tblStylePr>
  </w:style>
  <w:style w:type="table" w:styleId="Grillecouleur-Accent5">
    <w:name w:val="Colorful Grid Accent 5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FFF" w:themeFill="accent5" w:themeFillTint="33"/>
    </w:tcPr>
    <w:tblStylePr w:type="firstRow">
      <w:rPr>
        <w:b/>
        <w:bCs/>
      </w:rPr>
      <w:tblPr/>
      <w:tcPr>
        <w:shd w:val="clear" w:color="auto" w:fill="FFFFFF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FFFF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BFBFBF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BFBFBF" w:themeFill="accent5" w:themeFillShade="BF"/>
      </w:tc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shd w:val="clear" w:color="auto" w:fill="FFFFFF" w:themeFill="accent5" w:themeFillTint="7F"/>
      </w:tcPr>
    </w:tblStylePr>
  </w:style>
  <w:style w:type="table" w:styleId="Grillecouleur-Accent6">
    <w:name w:val="Colorful Grid Accent 6"/>
    <w:basedOn w:val="TableauNormal"/>
    <w:uiPriority w:val="73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FFFFF" w:themeFill="accent6" w:themeFillTint="33"/>
    </w:tcPr>
    <w:tblStylePr w:type="firstRow">
      <w:rPr>
        <w:b/>
        <w:bCs/>
      </w:rPr>
      <w:tblPr/>
      <w:tcPr>
        <w:shd w:val="clear" w:color="auto" w:fill="FFFFF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FFFF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BFBFBF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BFBFBF" w:themeFill="accent6" w:themeFillShade="BF"/>
      </w:tc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shd w:val="clear" w:color="auto" w:fill="FFFFFF" w:themeFill="accent6" w:themeFillTint="7F"/>
      </w:tcPr>
    </w:tblStylePr>
  </w:style>
  <w:style w:type="table" w:styleId="Listecouleur">
    <w:name w:val="Colorful List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couleur-Accent1">
    <w:name w:val="Colorful List Accent 1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DCEEF7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styleId="Listecouleur-Accent2">
    <w:name w:val="Colorful List Accent 2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CFBF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D9DCA" w:themeFill="accent2" w:themeFillShade="CC"/>
      </w:tcPr>
    </w:tblStylePr>
    <w:tblStylePr w:type="lastRow">
      <w:rPr>
        <w:b/>
        <w:bCs/>
        <w:color w:val="BD9DCA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styleId="Listecouleur-Accent3">
    <w:name w:val="Colorful List Accent 3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9FA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3C302" w:themeFill="accent4" w:themeFillShade="CC"/>
      </w:tcPr>
    </w:tblStylePr>
    <w:tblStylePr w:type="lastRow">
      <w:rPr>
        <w:b/>
        <w:bCs/>
        <w:color w:val="D3C30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styleId="Listecouleur-Accent4">
    <w:name w:val="Colorful List Accent 4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CE7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EE74A0" w:themeFill="accent3" w:themeFillShade="CC"/>
      </w:tcPr>
    </w:tblStylePr>
    <w:tblStylePr w:type="lastRow">
      <w:rPr>
        <w:b/>
        <w:bCs/>
        <w:color w:val="EE74A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styleId="Listecouleur-Accent5">
    <w:name w:val="Colorful List Accent 5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FFF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CCCC" w:themeFill="accent6" w:themeFillShade="CC"/>
      </w:tcPr>
    </w:tblStylePr>
    <w:tblStylePr w:type="lastRow">
      <w:rPr>
        <w:b/>
        <w:bCs/>
        <w:color w:val="CCCCCC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styleId="Listecouleur-Accent6">
    <w:name w:val="Colorful List Accent 6"/>
    <w:basedOn w:val="TableauNormal"/>
    <w:uiPriority w:val="72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FFFFF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CCCCCC" w:themeFill="accent5" w:themeFillShade="CC"/>
      </w:tcPr>
    </w:tblStylePr>
    <w:tblStylePr w:type="lastRow">
      <w:rPr>
        <w:b/>
        <w:bCs/>
        <w:color w:val="CCCCCC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styleId="Tramecouleur">
    <w:name w:val="Colorful Shading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1">
    <w:name w:val="Colorful Shading Accent 1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0F3344" w:themeColor="accent1"/>
        <w:bottom w:val="single" w:sz="4" w:space="0" w:color="0F3344" w:themeColor="accent1"/>
        <w:right w:val="single" w:sz="4" w:space="0" w:color="0F334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CEEF7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91E2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91E28" w:themeColor="accent1" w:themeShade="99"/>
          <w:insideV w:val="nil"/>
        </w:tcBorders>
        <w:shd w:val="clear" w:color="auto" w:fill="091E2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E28" w:themeFill="accent1" w:themeFillShade="99"/>
      </w:tcPr>
    </w:tblStylePr>
    <w:tblStylePr w:type="band1Vert">
      <w:tblPr/>
      <w:tcPr>
        <w:shd w:val="clear" w:color="auto" w:fill="72BDE0" w:themeFill="accent1" w:themeFillTint="66"/>
      </w:tcPr>
    </w:tblStylePr>
    <w:tblStylePr w:type="band1Horz">
      <w:tblPr/>
      <w:tcPr>
        <w:shd w:val="clear" w:color="auto" w:fill="50ACD8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2">
    <w:name w:val="Colorful Shading Accent 2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E5D8EA" w:themeColor="accent2"/>
        <w:left w:val="single" w:sz="4" w:space="0" w:color="E5D8EA" w:themeColor="accent2"/>
        <w:bottom w:val="single" w:sz="4" w:space="0" w:color="E5D8EA" w:themeColor="accent2"/>
        <w:right w:val="single" w:sz="4" w:space="0" w:color="E5D8EA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CFBF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663AB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663AB" w:themeColor="accent2" w:themeShade="99"/>
          <w:insideV w:val="nil"/>
        </w:tcBorders>
        <w:shd w:val="clear" w:color="auto" w:fill="9663AB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663AB" w:themeFill="accent2" w:themeFillShade="99"/>
      </w:tcPr>
    </w:tblStylePr>
    <w:tblStylePr w:type="band1Vert">
      <w:tblPr/>
      <w:tcPr>
        <w:shd w:val="clear" w:color="auto" w:fill="F4EFF6" w:themeFill="accent2" w:themeFillTint="66"/>
      </w:tcPr>
    </w:tblStylePr>
    <w:tblStylePr w:type="band1Horz">
      <w:tblPr/>
      <w:tcPr>
        <w:shd w:val="clear" w:color="auto" w:fill="F1EBF4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3">
    <w:name w:val="Colorful Shading Accent 3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CEA10" w:themeColor="accent4"/>
        <w:left w:val="single" w:sz="4" w:space="0" w:color="F8C4D7" w:themeColor="accent3"/>
        <w:bottom w:val="single" w:sz="4" w:space="0" w:color="F8C4D7" w:themeColor="accent3"/>
        <w:right w:val="single" w:sz="4" w:space="0" w:color="F8C4D7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9FA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CEA1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E5256B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E5256B" w:themeColor="accent3" w:themeShade="99"/>
          <w:insideV w:val="nil"/>
        </w:tcBorders>
        <w:shd w:val="clear" w:color="auto" w:fill="E5256B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256B" w:themeFill="accent3" w:themeFillShade="99"/>
      </w:tcPr>
    </w:tblStylePr>
    <w:tblStylePr w:type="band1Vert">
      <w:tblPr/>
      <w:tcPr>
        <w:shd w:val="clear" w:color="auto" w:fill="FCE7EE" w:themeFill="accent3" w:themeFillTint="66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Tramecouleur-Accent4">
    <w:name w:val="Colorful Shading Accent 4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8C4D7" w:themeColor="accent3"/>
        <w:left w:val="single" w:sz="4" w:space="0" w:color="FCEA10" w:themeColor="accent4"/>
        <w:bottom w:val="single" w:sz="4" w:space="0" w:color="FCEA10" w:themeColor="accent4"/>
        <w:right w:val="single" w:sz="4" w:space="0" w:color="FCEA10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CE7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8C4D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E920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E9202" w:themeColor="accent4" w:themeShade="99"/>
          <w:insideV w:val="nil"/>
        </w:tcBorders>
        <w:shd w:val="clear" w:color="auto" w:fill="9E920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E9202" w:themeFill="accent4" w:themeFillShade="99"/>
      </w:tcPr>
    </w:tblStylePr>
    <w:tblStylePr w:type="band1Vert">
      <w:tblPr/>
      <w:tcPr>
        <w:shd w:val="clear" w:color="auto" w:fill="FDF69F" w:themeFill="accent4" w:themeFillTint="66"/>
      </w:tcPr>
    </w:tblStylePr>
    <w:tblStylePr w:type="band1Horz">
      <w:tblPr/>
      <w:tcPr>
        <w:shd w:val="clear" w:color="auto" w:fill="FDF487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5">
    <w:name w:val="Colorful Shading Accent 5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FFFF" w:themeColor="accent6"/>
        <w:left w:val="single" w:sz="4" w:space="0" w:color="FFFFFF" w:themeColor="accent5"/>
        <w:bottom w:val="single" w:sz="4" w:space="0" w:color="FFFFFF" w:themeColor="accent5"/>
        <w:right w:val="single" w:sz="4" w:space="0" w:color="FFFFFF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FFFF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9999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9999" w:themeColor="accent5" w:themeShade="99"/>
          <w:insideV w:val="nil"/>
        </w:tcBorders>
        <w:shd w:val="clear" w:color="auto" w:fill="999999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9999" w:themeFill="accent5" w:themeFillShade="99"/>
      </w:tcPr>
    </w:tblStylePr>
    <w:tblStylePr w:type="band1Vert">
      <w:tblPr/>
      <w:tcPr>
        <w:shd w:val="clear" w:color="auto" w:fill="FFFFFF" w:themeFill="accent5" w:themeFillTint="66"/>
      </w:tcPr>
    </w:tblStylePr>
    <w:tblStylePr w:type="band1Horz">
      <w:tblPr/>
      <w:tcPr>
        <w:shd w:val="clear" w:color="auto" w:fill="FFFFFF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Tramecouleur-Accent6">
    <w:name w:val="Colorful Shading Accent 6"/>
    <w:basedOn w:val="TableauNormal"/>
    <w:uiPriority w:val="71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FFFFF" w:themeColor="accent5"/>
        <w:left w:val="single" w:sz="4" w:space="0" w:color="FFFFFF" w:themeColor="accent6"/>
        <w:bottom w:val="single" w:sz="4" w:space="0" w:color="FFFFFF" w:themeColor="accent6"/>
        <w:right w:val="single" w:sz="4" w:space="0" w:color="FFFFFF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FFFFF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999999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99999" w:themeColor="accent6" w:themeShade="99"/>
          <w:insideV w:val="nil"/>
        </w:tcBorders>
        <w:shd w:val="clear" w:color="auto" w:fill="999999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99999" w:themeFill="accent6" w:themeFillShade="99"/>
      </w:tcPr>
    </w:tblStylePr>
    <w:tblStylePr w:type="band1Vert">
      <w:tblPr/>
      <w:tcPr>
        <w:shd w:val="clear" w:color="auto" w:fill="FFFFFF" w:themeFill="accent6" w:themeFillTint="66"/>
      </w:tcPr>
    </w:tblStylePr>
    <w:tblStylePr w:type="band1Horz">
      <w:tblPr/>
      <w:tcPr>
        <w:shd w:val="clear" w:color="auto" w:fill="FFFFFF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character" w:styleId="Marquedecommentaire">
    <w:name w:val="annotation reference"/>
    <w:basedOn w:val="Policepardfaut"/>
    <w:uiPriority w:val="99"/>
    <w:semiHidden/>
    <w:unhideWhenUsed/>
    <w:rsid w:val="00572222"/>
    <w:rPr>
      <w:sz w:val="22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572222"/>
    <w:pPr>
      <w:spacing w:line="240" w:lineRule="auto"/>
    </w:pPr>
  </w:style>
  <w:style w:type="character" w:customStyle="1" w:styleId="CommentaireCar">
    <w:name w:val="Commentaire Car"/>
    <w:basedOn w:val="Policepardfaut"/>
    <w:link w:val="Commentair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572222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572222"/>
    <w:rPr>
      <w:b/>
      <w:bCs/>
      <w:kern w:val="16"/>
      <w:sz w:val="22"/>
      <w14:ligatures w14:val="standardContextual"/>
      <w14:numForm w14:val="oldStyle"/>
      <w14:numSpacing w14:val="proportional"/>
      <w14:cntxtAlts/>
    </w:rPr>
  </w:style>
  <w:style w:type="table" w:styleId="Listefonce">
    <w:name w:val="Dark List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Listefonce-Accent1">
    <w:name w:val="Dark List Accent 1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F3344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71921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B2632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B2632" w:themeFill="accent1" w:themeFillShade="BF"/>
      </w:tcPr>
    </w:tblStylePr>
  </w:style>
  <w:style w:type="table" w:styleId="Listefonce-Accent2">
    <w:name w:val="Dark List Accent 2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E5D8EA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E4E91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48EC2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48EC2" w:themeFill="accent2" w:themeFillShade="BF"/>
      </w:tcPr>
    </w:tblStylePr>
  </w:style>
  <w:style w:type="table" w:styleId="Listefonce-Accent3">
    <w:name w:val="Dark List Accent 3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8C4D7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C51756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C6093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C6093" w:themeFill="accent3" w:themeFillShade="BF"/>
      </w:tcPr>
    </w:tblStylePr>
  </w:style>
  <w:style w:type="table" w:styleId="Listefonce-Accent4">
    <w:name w:val="Dark List Accent 4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CEA10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83790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C6B602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6B602" w:themeFill="accent4" w:themeFillShade="BF"/>
      </w:tcPr>
    </w:tblStylePr>
  </w:style>
  <w:style w:type="table" w:styleId="Listefonce-Accent5">
    <w:name w:val="Dark List Accent 5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FFFF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7F7F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BFBF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5" w:themeFillShade="BF"/>
      </w:tcPr>
    </w:tblStylePr>
  </w:style>
  <w:style w:type="table" w:styleId="Listefonce-Accent6">
    <w:name w:val="Dark List Accent 6"/>
    <w:basedOn w:val="TableauNormal"/>
    <w:uiPriority w:val="70"/>
    <w:semiHidden/>
    <w:unhideWhenUsed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FFFFF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7F7F7F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BFBFBF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FBFBF" w:themeFill="accent6" w:themeFillShade="BF"/>
      </w:tcPr>
    </w:tblStylePr>
  </w:style>
  <w:style w:type="paragraph" w:styleId="Explorateurdedocuments">
    <w:name w:val="Document Map"/>
    <w:basedOn w:val="Normal"/>
    <w:link w:val="ExplorateurdedocumentsCar"/>
    <w:uiPriority w:val="99"/>
    <w:semiHidden/>
    <w:unhideWhenUsed/>
    <w:rsid w:val="00572222"/>
    <w:pPr>
      <w:spacing w:after="0" w:line="240" w:lineRule="auto"/>
    </w:pPr>
    <w:rPr>
      <w:rFonts w:ascii="Segoe UI" w:hAnsi="Segoe UI" w:cs="Segoe UI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semiHidden/>
    <w:rsid w:val="00572222"/>
    <w:rPr>
      <w:rFonts w:ascii="Segoe UI" w:hAnsi="Segoe UI" w:cs="Segoe UI"/>
      <w:kern w:val="16"/>
      <w:sz w:val="22"/>
      <w:szCs w:val="16"/>
      <w14:ligatures w14:val="standardContextual"/>
      <w14:numForm w14:val="oldStyle"/>
      <w14:numSpacing w14:val="proportional"/>
      <w14:cntxtAlts/>
    </w:rPr>
  </w:style>
  <w:style w:type="paragraph" w:styleId="Signaturelectronique">
    <w:name w:val="E-mail Signature"/>
    <w:basedOn w:val="Normal"/>
    <w:link w:val="SignaturelectroniqueCar"/>
    <w:uiPriority w:val="99"/>
    <w:semiHidden/>
    <w:unhideWhenUsed/>
    <w:rsid w:val="00572222"/>
    <w:pPr>
      <w:spacing w:after="0" w:line="240" w:lineRule="auto"/>
    </w:pPr>
  </w:style>
  <w:style w:type="character" w:customStyle="1" w:styleId="SignaturelectroniqueCar">
    <w:name w:val="Signature électronique Car"/>
    <w:basedOn w:val="Policepardfaut"/>
    <w:link w:val="Signaturelectroniqu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Accentuation">
    <w:name w:val="Emphasis"/>
    <w:basedOn w:val="Policepardfaut"/>
    <w:uiPriority w:val="20"/>
    <w:semiHidden/>
    <w:qFormat/>
    <w:rsid w:val="00572222"/>
    <w:rPr>
      <w:i/>
      <w:iCs/>
      <w:sz w:val="22"/>
    </w:rPr>
  </w:style>
  <w:style w:type="character" w:styleId="Appeldenotedefin">
    <w:name w:val="endnote reference"/>
    <w:basedOn w:val="Policepardfaut"/>
    <w:uiPriority w:val="99"/>
    <w:semiHidden/>
    <w:unhideWhenUsed/>
    <w:rsid w:val="00572222"/>
    <w:rPr>
      <w:sz w:val="22"/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572222"/>
    <w:pPr>
      <w:spacing w:after="0" w:line="240" w:lineRule="auto"/>
    </w:pPr>
  </w:style>
  <w:style w:type="character" w:customStyle="1" w:styleId="NotedefinCar">
    <w:name w:val="Note de fin Car"/>
    <w:basedOn w:val="Policepardfaut"/>
    <w:link w:val="Notedefin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Adressedestinataire">
    <w:name w:val="envelope address"/>
    <w:basedOn w:val="Normal"/>
    <w:uiPriority w:val="99"/>
    <w:semiHidden/>
    <w:unhideWhenUsed/>
    <w:rsid w:val="00572222"/>
    <w:pPr>
      <w:framePr w:w="7920" w:h="1980" w:hRule="exact" w:hSpace="180" w:wrap="auto" w:hAnchor="page" w:xAlign="center" w:yAlign="bottom"/>
      <w:spacing w:after="0" w:line="240" w:lineRule="auto"/>
      <w:ind w:left="2880"/>
    </w:pPr>
    <w:rPr>
      <w:rFonts w:asciiTheme="majorHAnsi" w:eastAsiaTheme="majorEastAsia" w:hAnsiTheme="majorHAnsi" w:cstheme="majorBidi"/>
      <w:szCs w:val="24"/>
    </w:rPr>
  </w:style>
  <w:style w:type="paragraph" w:styleId="Adresseexpditeur">
    <w:name w:val="envelope return"/>
    <w:basedOn w:val="Normal"/>
    <w:uiPriority w:val="99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</w:rPr>
  </w:style>
  <w:style w:type="character" w:styleId="Lienhypertextesuivivisit">
    <w:name w:val="FollowedHyperlink"/>
    <w:basedOn w:val="Policepardfaut"/>
    <w:uiPriority w:val="99"/>
    <w:semiHidden/>
    <w:unhideWhenUsed/>
    <w:rsid w:val="000F51EC"/>
    <w:rPr>
      <w:color w:val="7F4F92" w:themeColor="accent2" w:themeShade="80"/>
      <w:sz w:val="22"/>
      <w:u w:val="single"/>
    </w:rPr>
  </w:style>
  <w:style w:type="character" w:styleId="Appelnotedebasdep">
    <w:name w:val="footnote reference"/>
    <w:basedOn w:val="Policepardfaut"/>
    <w:uiPriority w:val="99"/>
    <w:semiHidden/>
    <w:unhideWhenUsed/>
    <w:rsid w:val="00572222"/>
    <w:rPr>
      <w:sz w:val="22"/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572222"/>
    <w:pPr>
      <w:spacing w:after="0" w:line="240" w:lineRule="auto"/>
    </w:p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table" w:customStyle="1" w:styleId="TableauGrille1Clair1">
    <w:name w:val="Tableau Grille 1 Clair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11">
    <w:name w:val="Tableau Grille 1 Clair - Accentuation 1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72BDE0" w:themeColor="accent1" w:themeTint="66"/>
        <w:left w:val="single" w:sz="4" w:space="0" w:color="72BDE0" w:themeColor="accent1" w:themeTint="66"/>
        <w:bottom w:val="single" w:sz="4" w:space="0" w:color="72BDE0" w:themeColor="accent1" w:themeTint="66"/>
        <w:right w:val="single" w:sz="4" w:space="0" w:color="72BDE0" w:themeColor="accent1" w:themeTint="66"/>
        <w:insideH w:val="single" w:sz="4" w:space="0" w:color="72BDE0" w:themeColor="accent1" w:themeTint="66"/>
        <w:insideV w:val="single" w:sz="4" w:space="0" w:color="72BDE0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21">
    <w:name w:val="Tableau Grille 1 Clair - Accentuation 2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4EFF6" w:themeColor="accent2" w:themeTint="66"/>
        <w:left w:val="single" w:sz="4" w:space="0" w:color="F4EFF6" w:themeColor="accent2" w:themeTint="66"/>
        <w:bottom w:val="single" w:sz="4" w:space="0" w:color="F4EFF6" w:themeColor="accent2" w:themeTint="66"/>
        <w:right w:val="single" w:sz="4" w:space="0" w:color="F4EFF6" w:themeColor="accent2" w:themeTint="66"/>
        <w:insideH w:val="single" w:sz="4" w:space="0" w:color="F4EFF6" w:themeColor="accent2" w:themeTint="66"/>
        <w:insideV w:val="single" w:sz="4" w:space="0" w:color="F4EFF6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31">
    <w:name w:val="Tableau Grille 1 Clair - Accentuation 3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CE7EE" w:themeColor="accent3" w:themeTint="66"/>
        <w:left w:val="single" w:sz="4" w:space="0" w:color="FCE7EE" w:themeColor="accent3" w:themeTint="66"/>
        <w:bottom w:val="single" w:sz="4" w:space="0" w:color="FCE7EE" w:themeColor="accent3" w:themeTint="66"/>
        <w:right w:val="single" w:sz="4" w:space="0" w:color="FCE7EE" w:themeColor="accent3" w:themeTint="66"/>
        <w:insideH w:val="single" w:sz="4" w:space="0" w:color="FCE7EE" w:themeColor="accent3" w:themeTint="66"/>
        <w:insideV w:val="single" w:sz="4" w:space="0" w:color="FCE7EE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41">
    <w:name w:val="Tableau Grille 1 Clair - Accentuation 4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69F" w:themeColor="accent4" w:themeTint="66"/>
        <w:left w:val="single" w:sz="4" w:space="0" w:color="FDF69F" w:themeColor="accent4" w:themeTint="66"/>
        <w:bottom w:val="single" w:sz="4" w:space="0" w:color="FDF69F" w:themeColor="accent4" w:themeTint="66"/>
        <w:right w:val="single" w:sz="4" w:space="0" w:color="FDF69F" w:themeColor="accent4" w:themeTint="66"/>
        <w:insideH w:val="single" w:sz="4" w:space="0" w:color="FDF69F" w:themeColor="accent4" w:themeTint="66"/>
        <w:insideV w:val="single" w:sz="4" w:space="0" w:color="FDF69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51">
    <w:name w:val="Tableau Grille 1 Clair - Accentuation 5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66"/>
        <w:left w:val="single" w:sz="4" w:space="0" w:color="FFFFFF" w:themeColor="accent5" w:themeTint="66"/>
        <w:bottom w:val="single" w:sz="4" w:space="0" w:color="FFFFFF" w:themeColor="accent5" w:themeTint="66"/>
        <w:right w:val="single" w:sz="4" w:space="0" w:color="FFFFFF" w:themeColor="accent5" w:themeTint="66"/>
        <w:insideH w:val="single" w:sz="4" w:space="0" w:color="FFFFFF" w:themeColor="accent5" w:themeTint="66"/>
        <w:insideV w:val="single" w:sz="4" w:space="0" w:color="FFFFFF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1Clair-Accentuation61">
    <w:name w:val="Tableau Grille 1 Clair - Accentuation 6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66"/>
        <w:left w:val="single" w:sz="4" w:space="0" w:color="FFFFFF" w:themeColor="accent6" w:themeTint="66"/>
        <w:bottom w:val="single" w:sz="4" w:space="0" w:color="FFFFFF" w:themeColor="accent6" w:themeTint="66"/>
        <w:right w:val="single" w:sz="4" w:space="0" w:color="FFFFFF" w:themeColor="accent6" w:themeTint="66"/>
        <w:insideH w:val="single" w:sz="4" w:space="0" w:color="FFFFFF" w:themeColor="accent6" w:themeTint="66"/>
        <w:insideV w:val="single" w:sz="4" w:space="0" w:color="FFFFF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leauGrille21">
    <w:name w:val="Tableau Grille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2-Accentuation11">
    <w:name w:val="Tableau Grille 2 - Accentuation 1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2E9BCF" w:themeColor="accent1" w:themeTint="99"/>
        <w:bottom w:val="single" w:sz="2" w:space="0" w:color="2E9BCF" w:themeColor="accent1" w:themeTint="99"/>
        <w:insideH w:val="single" w:sz="2" w:space="0" w:color="2E9BCF" w:themeColor="accent1" w:themeTint="99"/>
        <w:insideV w:val="single" w:sz="2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E9BCF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E9BCF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2-Accentuation21">
    <w:name w:val="Tableau Grille 2 - Accentuation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EFE7F2" w:themeColor="accent2" w:themeTint="99"/>
        <w:bottom w:val="single" w:sz="2" w:space="0" w:color="EFE7F2" w:themeColor="accent2" w:themeTint="99"/>
        <w:insideH w:val="single" w:sz="2" w:space="0" w:color="EFE7F2" w:themeColor="accent2" w:themeTint="99"/>
        <w:insideV w:val="single" w:sz="2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FE7F2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FE7F2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2-Accentuation31">
    <w:name w:val="Tableau Grille 2 - Accentuation 3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ADBE6" w:themeColor="accent3" w:themeTint="99"/>
        <w:bottom w:val="single" w:sz="2" w:space="0" w:color="FADBE6" w:themeColor="accent3" w:themeTint="99"/>
        <w:insideH w:val="single" w:sz="2" w:space="0" w:color="FADBE6" w:themeColor="accent3" w:themeTint="99"/>
        <w:insideV w:val="single" w:sz="2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ADBE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ADBE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2-Accentuation41">
    <w:name w:val="Tableau Grille 2 - Accentuation 4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DF26F" w:themeColor="accent4" w:themeTint="99"/>
        <w:bottom w:val="single" w:sz="2" w:space="0" w:color="FDF26F" w:themeColor="accent4" w:themeTint="99"/>
        <w:insideH w:val="single" w:sz="2" w:space="0" w:color="FDF26F" w:themeColor="accent4" w:themeTint="99"/>
        <w:insideV w:val="single" w:sz="2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DF26F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DF26F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2-Accentuation51">
    <w:name w:val="Tableau Grille 2 - Accentuation 5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FFFFF" w:themeColor="accent5" w:themeTint="99"/>
        <w:bottom w:val="single" w:sz="2" w:space="0" w:color="FFFFFF" w:themeColor="accent5" w:themeTint="99"/>
        <w:insideH w:val="single" w:sz="2" w:space="0" w:color="FFFFFF" w:themeColor="accent5" w:themeTint="99"/>
        <w:insideV w:val="single" w:sz="2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FFFF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FFFF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2-Accentuation61">
    <w:name w:val="Tableau Grille 2 - Accentuation 6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2" w:space="0" w:color="FFFFFF" w:themeColor="accent6" w:themeTint="99"/>
        <w:bottom w:val="single" w:sz="2" w:space="0" w:color="FFFFFF" w:themeColor="accent6" w:themeTint="99"/>
        <w:insideH w:val="single" w:sz="2" w:space="0" w:color="FFFFFF" w:themeColor="accent6" w:themeTint="99"/>
        <w:insideV w:val="single" w:sz="2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FFFFF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FFFFF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31">
    <w:name w:val="Tableau Grille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TableauGrille3-Accentuation11">
    <w:name w:val="Tableau Grille 3 - Accentuation 1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bottom w:val="single" w:sz="4" w:space="0" w:color="2E9BCF" w:themeColor="accent1" w:themeTint="99"/>
        </w:tcBorders>
      </w:tcPr>
    </w:tblStylePr>
    <w:tblStylePr w:type="nwCell">
      <w:tblPr/>
      <w:tcPr>
        <w:tcBorders>
          <w:bottom w:val="single" w:sz="4" w:space="0" w:color="2E9BCF" w:themeColor="accent1" w:themeTint="99"/>
        </w:tcBorders>
      </w:tcPr>
    </w:tblStylePr>
    <w:tblStylePr w:type="seCell">
      <w:tblPr/>
      <w:tcPr>
        <w:tcBorders>
          <w:top w:val="single" w:sz="4" w:space="0" w:color="2E9BCF" w:themeColor="accent1" w:themeTint="99"/>
        </w:tcBorders>
      </w:tcPr>
    </w:tblStylePr>
    <w:tblStylePr w:type="swCell">
      <w:tblPr/>
      <w:tcPr>
        <w:tcBorders>
          <w:top w:val="single" w:sz="4" w:space="0" w:color="2E9BCF" w:themeColor="accent1" w:themeTint="99"/>
        </w:tcBorders>
      </w:tcPr>
    </w:tblStylePr>
  </w:style>
  <w:style w:type="table" w:customStyle="1" w:styleId="TableauGrille3-Accentuation21">
    <w:name w:val="Tableau Grille 3 - Accentuation 2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bottom w:val="single" w:sz="4" w:space="0" w:color="EFE7F2" w:themeColor="accent2" w:themeTint="99"/>
        </w:tcBorders>
      </w:tcPr>
    </w:tblStylePr>
    <w:tblStylePr w:type="nwCell">
      <w:tblPr/>
      <w:tcPr>
        <w:tcBorders>
          <w:bottom w:val="single" w:sz="4" w:space="0" w:color="EFE7F2" w:themeColor="accent2" w:themeTint="99"/>
        </w:tcBorders>
      </w:tcPr>
    </w:tblStylePr>
    <w:tblStylePr w:type="seCell">
      <w:tblPr/>
      <w:tcPr>
        <w:tcBorders>
          <w:top w:val="single" w:sz="4" w:space="0" w:color="EFE7F2" w:themeColor="accent2" w:themeTint="99"/>
        </w:tcBorders>
      </w:tcPr>
    </w:tblStylePr>
    <w:tblStylePr w:type="swCell">
      <w:tblPr/>
      <w:tcPr>
        <w:tcBorders>
          <w:top w:val="single" w:sz="4" w:space="0" w:color="EFE7F2" w:themeColor="accent2" w:themeTint="99"/>
        </w:tcBorders>
      </w:tcPr>
    </w:tblStylePr>
  </w:style>
  <w:style w:type="table" w:customStyle="1" w:styleId="TableauGrille3-Accentuation31">
    <w:name w:val="Tableau Grille 3 - Accentuation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bottom w:val="single" w:sz="4" w:space="0" w:color="FADBE6" w:themeColor="accent3" w:themeTint="99"/>
        </w:tcBorders>
      </w:tcPr>
    </w:tblStylePr>
    <w:tblStylePr w:type="nwCell">
      <w:tblPr/>
      <w:tcPr>
        <w:tcBorders>
          <w:bottom w:val="single" w:sz="4" w:space="0" w:color="FADBE6" w:themeColor="accent3" w:themeTint="99"/>
        </w:tcBorders>
      </w:tcPr>
    </w:tblStylePr>
    <w:tblStylePr w:type="seCell">
      <w:tblPr/>
      <w:tcPr>
        <w:tcBorders>
          <w:top w:val="single" w:sz="4" w:space="0" w:color="FADBE6" w:themeColor="accent3" w:themeTint="99"/>
        </w:tcBorders>
      </w:tcPr>
    </w:tblStylePr>
    <w:tblStylePr w:type="swCell">
      <w:tblPr/>
      <w:tcPr>
        <w:tcBorders>
          <w:top w:val="single" w:sz="4" w:space="0" w:color="FADBE6" w:themeColor="accent3" w:themeTint="99"/>
        </w:tcBorders>
      </w:tcPr>
    </w:tblStylePr>
  </w:style>
  <w:style w:type="table" w:customStyle="1" w:styleId="TableauGrille3-Accentuation41">
    <w:name w:val="Tableau Grille 3 - Accentuation 4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bottom w:val="single" w:sz="4" w:space="0" w:color="FDF26F" w:themeColor="accent4" w:themeTint="99"/>
        </w:tcBorders>
      </w:tcPr>
    </w:tblStylePr>
    <w:tblStylePr w:type="nwCell">
      <w:tblPr/>
      <w:tcPr>
        <w:tcBorders>
          <w:bottom w:val="single" w:sz="4" w:space="0" w:color="FDF26F" w:themeColor="accent4" w:themeTint="99"/>
        </w:tcBorders>
      </w:tcPr>
    </w:tblStylePr>
    <w:tblStylePr w:type="seCell">
      <w:tblPr/>
      <w:tcPr>
        <w:tcBorders>
          <w:top w:val="single" w:sz="4" w:space="0" w:color="FDF26F" w:themeColor="accent4" w:themeTint="99"/>
        </w:tcBorders>
      </w:tcPr>
    </w:tblStylePr>
    <w:tblStylePr w:type="swCell">
      <w:tblPr/>
      <w:tcPr>
        <w:tcBorders>
          <w:top w:val="single" w:sz="4" w:space="0" w:color="FDF26F" w:themeColor="accent4" w:themeTint="99"/>
        </w:tcBorders>
      </w:tcPr>
    </w:tblStylePr>
  </w:style>
  <w:style w:type="table" w:customStyle="1" w:styleId="TableauGrille3-Accentuation51">
    <w:name w:val="Tableau Grille 3 - Accentuation 5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bottom w:val="single" w:sz="4" w:space="0" w:color="FFFFFF" w:themeColor="accent5" w:themeTint="99"/>
        </w:tcBorders>
      </w:tcPr>
    </w:tblStylePr>
    <w:tblStylePr w:type="nwCell">
      <w:tblPr/>
      <w:tcPr>
        <w:tcBorders>
          <w:bottom w:val="single" w:sz="4" w:space="0" w:color="FFFFFF" w:themeColor="accent5" w:themeTint="99"/>
        </w:tcBorders>
      </w:tcPr>
    </w:tblStylePr>
    <w:tblStylePr w:type="seCell">
      <w:tblPr/>
      <w:tcPr>
        <w:tcBorders>
          <w:top w:val="single" w:sz="4" w:space="0" w:color="FFFFFF" w:themeColor="accent5" w:themeTint="99"/>
        </w:tcBorders>
      </w:tcPr>
    </w:tblStylePr>
    <w:tblStylePr w:type="swCell">
      <w:tblPr/>
      <w:tcPr>
        <w:tcBorders>
          <w:top w:val="single" w:sz="4" w:space="0" w:color="FFFFFF" w:themeColor="accent5" w:themeTint="99"/>
        </w:tcBorders>
      </w:tcPr>
    </w:tblStylePr>
  </w:style>
  <w:style w:type="table" w:customStyle="1" w:styleId="TableauGrille3-Accentuation61">
    <w:name w:val="Tableau Grille 3 - Accentuation 6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bottom w:val="single" w:sz="4" w:space="0" w:color="FFFFFF" w:themeColor="accent6" w:themeTint="99"/>
        </w:tcBorders>
      </w:tcPr>
    </w:tblStylePr>
    <w:tblStylePr w:type="nwCell">
      <w:tblPr/>
      <w:tcPr>
        <w:tcBorders>
          <w:bottom w:val="single" w:sz="4" w:space="0" w:color="FFFFFF" w:themeColor="accent6" w:themeTint="99"/>
        </w:tcBorders>
      </w:tcPr>
    </w:tblStylePr>
    <w:tblStylePr w:type="seCell">
      <w:tblPr/>
      <w:tcPr>
        <w:tcBorders>
          <w:top w:val="single" w:sz="4" w:space="0" w:color="FFFFFF" w:themeColor="accent6" w:themeTint="99"/>
        </w:tcBorders>
      </w:tcPr>
    </w:tblStylePr>
    <w:tblStylePr w:type="swCell">
      <w:tblPr/>
      <w:tcPr>
        <w:tcBorders>
          <w:top w:val="single" w:sz="4" w:space="0" w:color="FFFFFF" w:themeColor="accent6" w:themeTint="99"/>
        </w:tcBorders>
      </w:tcPr>
    </w:tblStylePr>
  </w:style>
  <w:style w:type="table" w:customStyle="1" w:styleId="TableauGrille41">
    <w:name w:val="Tableau Grille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4-Accentuation11">
    <w:name w:val="Tableau Grille 4 - Accentuation 1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344" w:themeColor="accent1"/>
          <w:left w:val="single" w:sz="4" w:space="0" w:color="0F3344" w:themeColor="accent1"/>
          <w:bottom w:val="single" w:sz="4" w:space="0" w:color="0F3344" w:themeColor="accent1"/>
          <w:right w:val="single" w:sz="4" w:space="0" w:color="0F3344" w:themeColor="accent1"/>
          <w:insideH w:val="nil"/>
          <w:insideV w:val="nil"/>
        </w:tcBorders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4-Accentuation21">
    <w:name w:val="Tableau Grille 4 - Accentuation 2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5D8EA" w:themeColor="accent2"/>
          <w:left w:val="single" w:sz="4" w:space="0" w:color="E5D8EA" w:themeColor="accent2"/>
          <w:bottom w:val="single" w:sz="4" w:space="0" w:color="E5D8EA" w:themeColor="accent2"/>
          <w:right w:val="single" w:sz="4" w:space="0" w:color="E5D8EA" w:themeColor="accent2"/>
          <w:insideH w:val="nil"/>
          <w:insideV w:val="nil"/>
        </w:tcBorders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4-Accentuation31">
    <w:name w:val="Tableau Grille 4 - Accentuation 3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8C4D7" w:themeColor="accent3"/>
          <w:left w:val="single" w:sz="4" w:space="0" w:color="F8C4D7" w:themeColor="accent3"/>
          <w:bottom w:val="single" w:sz="4" w:space="0" w:color="F8C4D7" w:themeColor="accent3"/>
          <w:right w:val="single" w:sz="4" w:space="0" w:color="F8C4D7" w:themeColor="accent3"/>
          <w:insideH w:val="nil"/>
          <w:insideV w:val="nil"/>
        </w:tcBorders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4-Accentuation41">
    <w:name w:val="Tableau Grille 4 - Accentuation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CEA10" w:themeColor="accent4"/>
          <w:left w:val="single" w:sz="4" w:space="0" w:color="FCEA10" w:themeColor="accent4"/>
          <w:bottom w:val="single" w:sz="4" w:space="0" w:color="FCEA10" w:themeColor="accent4"/>
          <w:right w:val="single" w:sz="4" w:space="0" w:color="FCEA10" w:themeColor="accent4"/>
          <w:insideH w:val="nil"/>
          <w:insideV w:val="nil"/>
        </w:tcBorders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4-Accentuation51">
    <w:name w:val="Tableau Grille 4 - Accentuation 5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5"/>
          <w:left w:val="single" w:sz="4" w:space="0" w:color="FFFFFF" w:themeColor="accent5"/>
          <w:bottom w:val="single" w:sz="4" w:space="0" w:color="FFFFFF" w:themeColor="accent5"/>
          <w:right w:val="single" w:sz="4" w:space="0" w:color="FFFFFF" w:themeColor="accent5"/>
          <w:insideH w:val="nil"/>
          <w:insideV w:val="nil"/>
        </w:tcBorders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4-Accentuation61">
    <w:name w:val="Tableau Grille 4 - Accentuation 6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6"/>
          <w:left w:val="single" w:sz="4" w:space="0" w:color="FFFFFF" w:themeColor="accent6"/>
          <w:bottom w:val="single" w:sz="4" w:space="0" w:color="FFFFFF" w:themeColor="accent6"/>
          <w:right w:val="single" w:sz="4" w:space="0" w:color="FFFFFF" w:themeColor="accent6"/>
          <w:insideH w:val="nil"/>
          <w:insideV w:val="nil"/>
        </w:tcBorders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5Fonc1">
    <w:name w:val="Tableau Grille 5 Foncé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TableauGrille5Fonc-Accentuation11">
    <w:name w:val="Tableau Grille 5 Foncé - Accentuation 1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8DD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F334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F3344" w:themeFill="accent1"/>
      </w:tcPr>
    </w:tblStylePr>
    <w:tblStylePr w:type="band1Vert">
      <w:tblPr/>
      <w:tcPr>
        <w:shd w:val="clear" w:color="auto" w:fill="72BDE0" w:themeFill="accent1" w:themeFillTint="66"/>
      </w:tcPr>
    </w:tblStylePr>
    <w:tblStylePr w:type="band1Horz">
      <w:tblPr/>
      <w:tcPr>
        <w:shd w:val="clear" w:color="auto" w:fill="72BDE0" w:themeFill="accent1" w:themeFillTint="66"/>
      </w:tcPr>
    </w:tblStylePr>
  </w:style>
  <w:style w:type="table" w:customStyle="1" w:styleId="TableauGrille5Fonc-Accentuation21">
    <w:name w:val="Tableau Grille 5 Foncé - Accentuation 2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9F7F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5D8E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5D8EA" w:themeFill="accent2"/>
      </w:tcPr>
    </w:tblStylePr>
    <w:tblStylePr w:type="band1Vert">
      <w:tblPr/>
      <w:tcPr>
        <w:shd w:val="clear" w:color="auto" w:fill="F4EFF6" w:themeFill="accent2" w:themeFillTint="66"/>
      </w:tcPr>
    </w:tblStylePr>
    <w:tblStylePr w:type="band1Horz">
      <w:tblPr/>
      <w:tcPr>
        <w:shd w:val="clear" w:color="auto" w:fill="F4EFF6" w:themeFill="accent2" w:themeFillTint="66"/>
      </w:tcPr>
    </w:tblStylePr>
  </w:style>
  <w:style w:type="table" w:customStyle="1" w:styleId="TableauGrille5Fonc-Accentuation31">
    <w:name w:val="Tableau Grille 5 Foncé - Accentuation 3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3F6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8C4D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8C4D7" w:themeFill="accent3"/>
      </w:tcPr>
    </w:tblStylePr>
    <w:tblStylePr w:type="band1Vert">
      <w:tblPr/>
      <w:tcPr>
        <w:shd w:val="clear" w:color="auto" w:fill="FCE7EE" w:themeFill="accent3" w:themeFillTint="66"/>
      </w:tcPr>
    </w:tblStylePr>
    <w:tblStylePr w:type="band1Horz">
      <w:tblPr/>
      <w:tcPr>
        <w:shd w:val="clear" w:color="auto" w:fill="FCE7EE" w:themeFill="accent3" w:themeFillTint="66"/>
      </w:tcPr>
    </w:tblStylePr>
  </w:style>
  <w:style w:type="table" w:customStyle="1" w:styleId="TableauGrille5Fonc-Accentuation41">
    <w:name w:val="Tableau Grille 5 Foncé - Accentuation 4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ACE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CEA1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CEA10" w:themeFill="accent4"/>
      </w:tcPr>
    </w:tblStylePr>
    <w:tblStylePr w:type="band1Vert">
      <w:tblPr/>
      <w:tcPr>
        <w:shd w:val="clear" w:color="auto" w:fill="FDF69F" w:themeFill="accent4" w:themeFillTint="66"/>
      </w:tcPr>
    </w:tblStylePr>
    <w:tblStylePr w:type="band1Horz">
      <w:tblPr/>
      <w:tcPr>
        <w:shd w:val="clear" w:color="auto" w:fill="FDF69F" w:themeFill="accent4" w:themeFillTint="66"/>
      </w:tcPr>
    </w:tblStylePr>
  </w:style>
  <w:style w:type="table" w:customStyle="1" w:styleId="TableauGrille5Fonc-Accentuation51">
    <w:name w:val="Tableau Grille 5 Foncé - Accentuation 5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FFF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FFFF" w:themeFill="accent5"/>
      </w:tcPr>
    </w:tblStylePr>
    <w:tblStylePr w:type="band1Vert">
      <w:tblPr/>
      <w:tcPr>
        <w:shd w:val="clear" w:color="auto" w:fill="FFFFFF" w:themeFill="accent5" w:themeFillTint="66"/>
      </w:tcPr>
    </w:tblStylePr>
    <w:tblStylePr w:type="band1Horz">
      <w:tblPr/>
      <w:tcPr>
        <w:shd w:val="clear" w:color="auto" w:fill="FFFFFF" w:themeFill="accent5" w:themeFillTint="66"/>
      </w:tcPr>
    </w:tblStylePr>
  </w:style>
  <w:style w:type="table" w:customStyle="1" w:styleId="TableauGrille5Fonc-Accentuation61">
    <w:name w:val="Tableau Grille 5 Foncé - Accentuation 61"/>
    <w:basedOn w:val="TableauNormal"/>
    <w:uiPriority w:val="5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FFFFF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FFFFF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FFFFF" w:themeFill="accent6"/>
      </w:tcPr>
    </w:tblStylePr>
    <w:tblStylePr w:type="band1Vert">
      <w:tblPr/>
      <w:tcPr>
        <w:shd w:val="clear" w:color="auto" w:fill="FFFFFF" w:themeFill="accent6" w:themeFillTint="66"/>
      </w:tcPr>
    </w:tblStylePr>
    <w:tblStylePr w:type="band1Horz">
      <w:tblPr/>
      <w:tcPr>
        <w:shd w:val="clear" w:color="auto" w:fill="FFFFFF" w:themeFill="accent6" w:themeFillTint="66"/>
      </w:tcPr>
    </w:tblStylePr>
  </w:style>
  <w:style w:type="table" w:customStyle="1" w:styleId="TableauGrille6Couleur1">
    <w:name w:val="Tableau Grille 6 Couleur1"/>
    <w:basedOn w:val="TableauNormal"/>
    <w:uiPriority w:val="51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Grille6Couleur-Accentuation11">
    <w:name w:val="Tableau Grille 6 Couleur - Accentuation 11"/>
    <w:basedOn w:val="TableauNormal"/>
    <w:uiPriority w:val="51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Grille6Couleur-Accentuation21">
    <w:name w:val="Tableau Grille 6 Couleur - Accentuation 21"/>
    <w:basedOn w:val="TableauNormal"/>
    <w:uiPriority w:val="51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Grille6Couleur-Accentuation31">
    <w:name w:val="Tableau Grille 6 Couleur - Accentuation 31"/>
    <w:basedOn w:val="TableauNormal"/>
    <w:uiPriority w:val="51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Grille6Couleur-Accentuation41">
    <w:name w:val="Tableau Grille 6 Couleur - Accentuation 41"/>
    <w:basedOn w:val="TableauNormal"/>
    <w:uiPriority w:val="51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Grille6Couleur-Accentuation51">
    <w:name w:val="Tableau Grille 6 Couleur - Accentuation 51"/>
    <w:basedOn w:val="TableauNormal"/>
    <w:uiPriority w:val="51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Grille6Couleur-Accentuation61">
    <w:name w:val="Tableau Grille 6 Couleur - Accentuation 61"/>
    <w:basedOn w:val="TableauNormal"/>
    <w:uiPriority w:val="51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Grille7Couleur1">
    <w:name w:val="Tableau Grille 7 Couleur1"/>
    <w:basedOn w:val="TableauNormal"/>
    <w:uiPriority w:val="52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customStyle="1" w:styleId="TableauGrille7Couleur-Accentuation11">
    <w:name w:val="Tableau Grille 7 Couleur - Accentuation 11"/>
    <w:basedOn w:val="TableauNormal"/>
    <w:uiPriority w:val="52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  <w:insideV w:val="single" w:sz="4" w:space="0" w:color="2E9BCF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bottom w:val="single" w:sz="4" w:space="0" w:color="2E9BCF" w:themeColor="accent1" w:themeTint="99"/>
        </w:tcBorders>
      </w:tcPr>
    </w:tblStylePr>
    <w:tblStylePr w:type="nwCell">
      <w:tblPr/>
      <w:tcPr>
        <w:tcBorders>
          <w:bottom w:val="single" w:sz="4" w:space="0" w:color="2E9BCF" w:themeColor="accent1" w:themeTint="99"/>
        </w:tcBorders>
      </w:tcPr>
    </w:tblStylePr>
    <w:tblStylePr w:type="seCell">
      <w:tblPr/>
      <w:tcPr>
        <w:tcBorders>
          <w:top w:val="single" w:sz="4" w:space="0" w:color="2E9BCF" w:themeColor="accent1" w:themeTint="99"/>
        </w:tcBorders>
      </w:tcPr>
    </w:tblStylePr>
    <w:tblStylePr w:type="swCell">
      <w:tblPr/>
      <w:tcPr>
        <w:tcBorders>
          <w:top w:val="single" w:sz="4" w:space="0" w:color="2E9BCF" w:themeColor="accent1" w:themeTint="99"/>
        </w:tcBorders>
      </w:tcPr>
    </w:tblStylePr>
  </w:style>
  <w:style w:type="table" w:customStyle="1" w:styleId="TableauGrille7Couleur-Accentuation21">
    <w:name w:val="Tableau Grille 7 Couleur - Accentuation 21"/>
    <w:basedOn w:val="TableauNormal"/>
    <w:uiPriority w:val="52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  <w:insideV w:val="single" w:sz="4" w:space="0" w:color="EFE7F2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bottom w:val="single" w:sz="4" w:space="0" w:color="EFE7F2" w:themeColor="accent2" w:themeTint="99"/>
        </w:tcBorders>
      </w:tcPr>
    </w:tblStylePr>
    <w:tblStylePr w:type="nwCell">
      <w:tblPr/>
      <w:tcPr>
        <w:tcBorders>
          <w:bottom w:val="single" w:sz="4" w:space="0" w:color="EFE7F2" w:themeColor="accent2" w:themeTint="99"/>
        </w:tcBorders>
      </w:tcPr>
    </w:tblStylePr>
    <w:tblStylePr w:type="seCell">
      <w:tblPr/>
      <w:tcPr>
        <w:tcBorders>
          <w:top w:val="single" w:sz="4" w:space="0" w:color="EFE7F2" w:themeColor="accent2" w:themeTint="99"/>
        </w:tcBorders>
      </w:tcPr>
    </w:tblStylePr>
    <w:tblStylePr w:type="swCell">
      <w:tblPr/>
      <w:tcPr>
        <w:tcBorders>
          <w:top w:val="single" w:sz="4" w:space="0" w:color="EFE7F2" w:themeColor="accent2" w:themeTint="99"/>
        </w:tcBorders>
      </w:tcPr>
    </w:tblStylePr>
  </w:style>
  <w:style w:type="table" w:customStyle="1" w:styleId="TableauGrille7Couleur-Accentuation31">
    <w:name w:val="Tableau Grille 7 Couleur - Accentuation 31"/>
    <w:basedOn w:val="TableauNormal"/>
    <w:uiPriority w:val="52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  <w:insideV w:val="single" w:sz="4" w:space="0" w:color="FADBE6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bottom w:val="single" w:sz="4" w:space="0" w:color="FADBE6" w:themeColor="accent3" w:themeTint="99"/>
        </w:tcBorders>
      </w:tcPr>
    </w:tblStylePr>
    <w:tblStylePr w:type="nwCell">
      <w:tblPr/>
      <w:tcPr>
        <w:tcBorders>
          <w:bottom w:val="single" w:sz="4" w:space="0" w:color="FADBE6" w:themeColor="accent3" w:themeTint="99"/>
        </w:tcBorders>
      </w:tcPr>
    </w:tblStylePr>
    <w:tblStylePr w:type="seCell">
      <w:tblPr/>
      <w:tcPr>
        <w:tcBorders>
          <w:top w:val="single" w:sz="4" w:space="0" w:color="FADBE6" w:themeColor="accent3" w:themeTint="99"/>
        </w:tcBorders>
      </w:tcPr>
    </w:tblStylePr>
    <w:tblStylePr w:type="swCell">
      <w:tblPr/>
      <w:tcPr>
        <w:tcBorders>
          <w:top w:val="single" w:sz="4" w:space="0" w:color="FADBE6" w:themeColor="accent3" w:themeTint="99"/>
        </w:tcBorders>
      </w:tcPr>
    </w:tblStylePr>
  </w:style>
  <w:style w:type="table" w:customStyle="1" w:styleId="TableauGrille7Couleur-Accentuation41">
    <w:name w:val="Tableau Grille 7 Couleur - Accentuation 41"/>
    <w:basedOn w:val="TableauNormal"/>
    <w:uiPriority w:val="52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  <w:insideV w:val="single" w:sz="4" w:space="0" w:color="FDF26F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bottom w:val="single" w:sz="4" w:space="0" w:color="FDF26F" w:themeColor="accent4" w:themeTint="99"/>
        </w:tcBorders>
      </w:tcPr>
    </w:tblStylePr>
    <w:tblStylePr w:type="nwCell">
      <w:tblPr/>
      <w:tcPr>
        <w:tcBorders>
          <w:bottom w:val="single" w:sz="4" w:space="0" w:color="FDF26F" w:themeColor="accent4" w:themeTint="99"/>
        </w:tcBorders>
      </w:tcPr>
    </w:tblStylePr>
    <w:tblStylePr w:type="seCell">
      <w:tblPr/>
      <w:tcPr>
        <w:tcBorders>
          <w:top w:val="single" w:sz="4" w:space="0" w:color="FDF26F" w:themeColor="accent4" w:themeTint="99"/>
        </w:tcBorders>
      </w:tcPr>
    </w:tblStylePr>
    <w:tblStylePr w:type="swCell">
      <w:tblPr/>
      <w:tcPr>
        <w:tcBorders>
          <w:top w:val="single" w:sz="4" w:space="0" w:color="FDF26F" w:themeColor="accent4" w:themeTint="99"/>
        </w:tcBorders>
      </w:tcPr>
    </w:tblStylePr>
  </w:style>
  <w:style w:type="table" w:customStyle="1" w:styleId="TableauGrille7Couleur-Accentuation51">
    <w:name w:val="Tableau Grille 7 Couleur - Accentuation 51"/>
    <w:basedOn w:val="TableauNormal"/>
    <w:uiPriority w:val="52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  <w:insideV w:val="single" w:sz="4" w:space="0" w:color="FFFFFF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bottom w:val="single" w:sz="4" w:space="0" w:color="FFFFFF" w:themeColor="accent5" w:themeTint="99"/>
        </w:tcBorders>
      </w:tcPr>
    </w:tblStylePr>
    <w:tblStylePr w:type="nwCell">
      <w:tblPr/>
      <w:tcPr>
        <w:tcBorders>
          <w:bottom w:val="single" w:sz="4" w:space="0" w:color="FFFFFF" w:themeColor="accent5" w:themeTint="99"/>
        </w:tcBorders>
      </w:tcPr>
    </w:tblStylePr>
    <w:tblStylePr w:type="seCell">
      <w:tblPr/>
      <w:tcPr>
        <w:tcBorders>
          <w:top w:val="single" w:sz="4" w:space="0" w:color="FFFFFF" w:themeColor="accent5" w:themeTint="99"/>
        </w:tcBorders>
      </w:tcPr>
    </w:tblStylePr>
    <w:tblStylePr w:type="swCell">
      <w:tblPr/>
      <w:tcPr>
        <w:tcBorders>
          <w:top w:val="single" w:sz="4" w:space="0" w:color="FFFFFF" w:themeColor="accent5" w:themeTint="99"/>
        </w:tcBorders>
      </w:tcPr>
    </w:tblStylePr>
  </w:style>
  <w:style w:type="table" w:customStyle="1" w:styleId="TableauGrille7Couleur-Accentuation61">
    <w:name w:val="Tableau Grille 7 Couleur - Accentuation 61"/>
    <w:basedOn w:val="TableauNormal"/>
    <w:uiPriority w:val="52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  <w:insideV w:val="single" w:sz="4" w:space="0" w:color="FFFFFF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bottom w:val="single" w:sz="4" w:space="0" w:color="FFFFFF" w:themeColor="accent6" w:themeTint="99"/>
        </w:tcBorders>
      </w:tcPr>
    </w:tblStylePr>
    <w:tblStylePr w:type="nwCell">
      <w:tblPr/>
      <w:tcPr>
        <w:tcBorders>
          <w:bottom w:val="single" w:sz="4" w:space="0" w:color="FFFFFF" w:themeColor="accent6" w:themeTint="99"/>
        </w:tcBorders>
      </w:tcPr>
    </w:tblStylePr>
    <w:tblStylePr w:type="seCell">
      <w:tblPr/>
      <w:tcPr>
        <w:tcBorders>
          <w:top w:val="single" w:sz="4" w:space="0" w:color="FFFFFF" w:themeColor="accent6" w:themeTint="99"/>
        </w:tcBorders>
      </w:tcPr>
    </w:tblStylePr>
    <w:tblStylePr w:type="swCell">
      <w:tblPr/>
      <w:tcPr>
        <w:tcBorders>
          <w:top w:val="single" w:sz="4" w:space="0" w:color="FFFFFF" w:themeColor="accent6" w:themeTint="99"/>
        </w:tcBorders>
      </w:tcPr>
    </w:tblStylePr>
  </w:style>
  <w:style w:type="character" w:customStyle="1" w:styleId="Titre3Car">
    <w:name w:val="Titre 3 Car"/>
    <w:basedOn w:val="Policepardfaut"/>
    <w:link w:val="Titre3"/>
    <w:uiPriority w:val="9"/>
    <w:semiHidden/>
    <w:rsid w:val="00572222"/>
    <w:rPr>
      <w:rFonts w:asciiTheme="majorHAnsi" w:eastAsiaTheme="majorEastAsia" w:hAnsiTheme="majorHAnsi" w:cstheme="majorBidi"/>
      <w:color w:val="071921" w:themeColor="accent1" w:themeShade="7F"/>
      <w:kern w:val="16"/>
      <w:sz w:val="24"/>
      <w:szCs w:val="24"/>
      <w14:ligatures w14:val="standardContextual"/>
      <w14:numForm w14:val="oldStyle"/>
      <w14:numSpacing w14:val="proportional"/>
      <w14:cntxtAlts/>
    </w:rPr>
  </w:style>
  <w:style w:type="character" w:customStyle="1" w:styleId="Titre4Car">
    <w:name w:val="Titre 4 Car"/>
    <w:basedOn w:val="Policepardfaut"/>
    <w:link w:val="Titre4"/>
    <w:uiPriority w:val="9"/>
    <w:semiHidden/>
    <w:rsid w:val="00572222"/>
    <w:rPr>
      <w:rFonts w:asciiTheme="majorHAnsi" w:eastAsiaTheme="majorEastAsia" w:hAnsiTheme="majorHAnsi" w:cstheme="majorBidi"/>
      <w:i/>
      <w:iCs/>
      <w:color w:val="0B2632" w:themeColor="accent1" w:themeShade="B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5Car">
    <w:name w:val="Titre 5 Car"/>
    <w:basedOn w:val="Policepardfaut"/>
    <w:link w:val="Titre5"/>
    <w:uiPriority w:val="9"/>
    <w:semiHidden/>
    <w:rsid w:val="00572222"/>
    <w:rPr>
      <w:rFonts w:asciiTheme="majorHAnsi" w:eastAsiaTheme="majorEastAsia" w:hAnsiTheme="majorHAnsi" w:cstheme="majorBidi"/>
      <w:color w:val="0B2632" w:themeColor="accent1" w:themeShade="B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6Car">
    <w:name w:val="Titre 6 Car"/>
    <w:basedOn w:val="Policepardfaut"/>
    <w:link w:val="Titre6"/>
    <w:uiPriority w:val="9"/>
    <w:semiHidden/>
    <w:rsid w:val="00572222"/>
    <w:rPr>
      <w:rFonts w:asciiTheme="majorHAnsi" w:eastAsiaTheme="majorEastAsia" w:hAnsiTheme="majorHAnsi" w:cstheme="majorBidi"/>
      <w:color w:val="071921" w:themeColor="accent1" w:themeShade="7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7Car">
    <w:name w:val="Titre 7 Car"/>
    <w:basedOn w:val="Policepardfaut"/>
    <w:link w:val="Titre7"/>
    <w:uiPriority w:val="9"/>
    <w:semiHidden/>
    <w:rsid w:val="00572222"/>
    <w:rPr>
      <w:rFonts w:asciiTheme="majorHAnsi" w:eastAsiaTheme="majorEastAsia" w:hAnsiTheme="majorHAnsi" w:cstheme="majorBidi"/>
      <w:i/>
      <w:iCs/>
      <w:color w:val="071921" w:themeColor="accent1" w:themeShade="7F"/>
      <w:kern w:val="16"/>
      <w:sz w:val="22"/>
      <w14:ligatures w14:val="standardContextual"/>
      <w14:numForm w14:val="oldStyle"/>
      <w14:numSpacing w14:val="proportional"/>
      <w14:cntxtAlts/>
    </w:rPr>
  </w:style>
  <w:style w:type="character" w:customStyle="1" w:styleId="Titre8Car">
    <w:name w:val="Titre 8 Car"/>
    <w:basedOn w:val="Policepardfaut"/>
    <w:link w:val="Titre8"/>
    <w:uiPriority w:val="9"/>
    <w:semiHidden/>
    <w:rsid w:val="00572222"/>
    <w:rPr>
      <w:rFonts w:asciiTheme="majorHAnsi" w:eastAsiaTheme="majorEastAsia" w:hAnsiTheme="majorHAnsi" w:cstheme="majorBidi"/>
      <w:color w:val="272727" w:themeColor="text1" w:themeTint="D8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character" w:customStyle="1" w:styleId="Titre9Car">
    <w:name w:val="Titre 9 Car"/>
    <w:basedOn w:val="Policepardfaut"/>
    <w:link w:val="Titre9"/>
    <w:uiPriority w:val="9"/>
    <w:semiHidden/>
    <w:rsid w:val="00572222"/>
    <w:rPr>
      <w:rFonts w:asciiTheme="majorHAnsi" w:eastAsiaTheme="majorEastAsia" w:hAnsiTheme="majorHAnsi" w:cstheme="majorBidi"/>
      <w:i/>
      <w:iCs/>
      <w:color w:val="272727" w:themeColor="text1" w:themeTint="D8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character" w:styleId="AcronymeHTML">
    <w:name w:val="HTML Acronym"/>
    <w:basedOn w:val="Policepardfaut"/>
    <w:uiPriority w:val="99"/>
    <w:semiHidden/>
    <w:unhideWhenUsed/>
    <w:rsid w:val="00572222"/>
    <w:rPr>
      <w:sz w:val="22"/>
    </w:rPr>
  </w:style>
  <w:style w:type="paragraph" w:styleId="AdresseHTML">
    <w:name w:val="HTML Address"/>
    <w:basedOn w:val="Normal"/>
    <w:link w:val="AdresseHTMLCar"/>
    <w:uiPriority w:val="99"/>
    <w:semiHidden/>
    <w:unhideWhenUsed/>
    <w:rsid w:val="00572222"/>
    <w:pPr>
      <w:spacing w:after="0" w:line="240" w:lineRule="auto"/>
    </w:pPr>
    <w:rPr>
      <w:i/>
      <w:iCs/>
    </w:rPr>
  </w:style>
  <w:style w:type="character" w:customStyle="1" w:styleId="AdresseHTMLCar">
    <w:name w:val="Adresse HTML Car"/>
    <w:basedOn w:val="Policepardfaut"/>
    <w:link w:val="AdresseHTML"/>
    <w:uiPriority w:val="99"/>
    <w:semiHidden/>
    <w:rsid w:val="00572222"/>
    <w:rPr>
      <w:i/>
      <w:iCs/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CitationHTML">
    <w:name w:val="HTML Cite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CodeHTML">
    <w:name w:val="HTML Code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character" w:styleId="DfinitionHTML">
    <w:name w:val="HTML Definition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ClavierHTML">
    <w:name w:val="HTML Keyboard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572222"/>
    <w:pPr>
      <w:spacing w:after="0" w:line="240" w:lineRule="auto"/>
    </w:pPr>
    <w:rPr>
      <w:rFonts w:ascii="Consolas" w:hAnsi="Consolas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572222"/>
    <w:rPr>
      <w:rFonts w:ascii="Consolas" w:hAnsi="Consolas"/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ExempleHTML">
    <w:name w:val="HTML Sample"/>
    <w:basedOn w:val="Policepardfaut"/>
    <w:uiPriority w:val="99"/>
    <w:semiHidden/>
    <w:unhideWhenUsed/>
    <w:rsid w:val="00572222"/>
    <w:rPr>
      <w:rFonts w:ascii="Consolas" w:hAnsi="Consolas"/>
      <w:sz w:val="24"/>
      <w:szCs w:val="24"/>
    </w:rPr>
  </w:style>
  <w:style w:type="character" w:styleId="MachinecrireHTML">
    <w:name w:val="HTML Typewriter"/>
    <w:basedOn w:val="Policepardfaut"/>
    <w:uiPriority w:val="99"/>
    <w:semiHidden/>
    <w:unhideWhenUsed/>
    <w:rsid w:val="00572222"/>
    <w:rPr>
      <w:rFonts w:ascii="Consolas" w:hAnsi="Consolas"/>
      <w:sz w:val="22"/>
      <w:szCs w:val="20"/>
    </w:rPr>
  </w:style>
  <w:style w:type="character" w:styleId="VariableHTML">
    <w:name w:val="HTML Variable"/>
    <w:basedOn w:val="Policepardfaut"/>
    <w:uiPriority w:val="99"/>
    <w:semiHidden/>
    <w:unhideWhenUsed/>
    <w:rsid w:val="00572222"/>
    <w:rPr>
      <w:i/>
      <w:iCs/>
      <w:sz w:val="22"/>
    </w:rPr>
  </w:style>
  <w:style w:type="character" w:styleId="Lienhypertexte">
    <w:name w:val="Hyperlink"/>
    <w:basedOn w:val="Policepardfaut"/>
    <w:uiPriority w:val="99"/>
    <w:semiHidden/>
    <w:unhideWhenUsed/>
    <w:rsid w:val="000F51EC"/>
    <w:rPr>
      <w:color w:val="847A01" w:themeColor="accent4" w:themeShade="80"/>
      <w:sz w:val="22"/>
      <w:u w:val="single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400" w:hanging="200"/>
    </w:pPr>
  </w:style>
  <w:style w:type="paragraph" w:styleId="Index3">
    <w:name w:val="index 3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600" w:hanging="200"/>
    </w:pPr>
  </w:style>
  <w:style w:type="paragraph" w:styleId="Index4">
    <w:name w:val="index 4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800" w:hanging="200"/>
    </w:pPr>
  </w:style>
  <w:style w:type="paragraph" w:styleId="Index5">
    <w:name w:val="index 5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000" w:hanging="200"/>
    </w:pPr>
  </w:style>
  <w:style w:type="paragraph" w:styleId="Index6">
    <w:name w:val="index 6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200" w:hanging="200"/>
    </w:pPr>
  </w:style>
  <w:style w:type="paragraph" w:styleId="Index7">
    <w:name w:val="index 7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400" w:hanging="200"/>
    </w:pPr>
  </w:style>
  <w:style w:type="paragraph" w:styleId="Index8">
    <w:name w:val="index 8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600" w:hanging="200"/>
    </w:pPr>
  </w:style>
  <w:style w:type="paragraph" w:styleId="Index9">
    <w:name w:val="index 9"/>
    <w:basedOn w:val="Normal"/>
    <w:next w:val="Normal"/>
    <w:autoRedefine/>
    <w:uiPriority w:val="99"/>
    <w:semiHidden/>
    <w:unhideWhenUsed/>
    <w:rsid w:val="00572222"/>
    <w:pPr>
      <w:spacing w:after="0" w:line="240" w:lineRule="auto"/>
      <w:ind w:left="1800" w:hanging="200"/>
    </w:pPr>
  </w:style>
  <w:style w:type="paragraph" w:styleId="Titreindex">
    <w:name w:val="index heading"/>
    <w:basedOn w:val="Normal"/>
    <w:next w:val="Index1"/>
    <w:uiPriority w:val="99"/>
    <w:semiHidden/>
    <w:unhideWhenUsed/>
    <w:rsid w:val="00572222"/>
    <w:rPr>
      <w:rFonts w:asciiTheme="majorHAnsi" w:eastAsiaTheme="majorEastAsia" w:hAnsiTheme="majorHAnsi" w:cstheme="majorBidi"/>
      <w:b/>
      <w:bCs/>
    </w:rPr>
  </w:style>
  <w:style w:type="character" w:styleId="Accentuationintense">
    <w:name w:val="Intense Emphasis"/>
    <w:basedOn w:val="Policepardfaut"/>
    <w:uiPriority w:val="21"/>
    <w:semiHidden/>
    <w:qFormat/>
    <w:rsid w:val="000F51EC"/>
    <w:rPr>
      <w:i/>
      <w:iCs/>
      <w:color w:val="0B2632" w:themeColor="accent1" w:themeShade="BF"/>
      <w:sz w:val="22"/>
    </w:rPr>
  </w:style>
  <w:style w:type="paragraph" w:styleId="Citationintense">
    <w:name w:val="Intense Quote"/>
    <w:basedOn w:val="Normal"/>
    <w:next w:val="Normal"/>
    <w:link w:val="CitationintenseCar"/>
    <w:uiPriority w:val="30"/>
    <w:semiHidden/>
    <w:qFormat/>
    <w:rsid w:val="000F51EC"/>
    <w:pPr>
      <w:pBdr>
        <w:top w:val="single" w:sz="4" w:space="10" w:color="0F3344" w:themeColor="accent1"/>
        <w:bottom w:val="single" w:sz="4" w:space="10" w:color="0F3344" w:themeColor="accent1"/>
      </w:pBdr>
      <w:spacing w:before="360" w:after="360"/>
      <w:ind w:left="864" w:right="864"/>
      <w:jc w:val="center"/>
    </w:pPr>
    <w:rPr>
      <w:i/>
      <w:iCs/>
      <w:color w:val="0B2632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semiHidden/>
    <w:rsid w:val="000F51EC"/>
    <w:rPr>
      <w:i/>
      <w:iCs/>
      <w:color w:val="0B2632" w:themeColor="accent1" w:themeShade="BF"/>
    </w:rPr>
  </w:style>
  <w:style w:type="character" w:styleId="Rfrenceintense">
    <w:name w:val="Intense Reference"/>
    <w:basedOn w:val="Policepardfaut"/>
    <w:uiPriority w:val="32"/>
    <w:semiHidden/>
    <w:qFormat/>
    <w:rsid w:val="000F51EC"/>
    <w:rPr>
      <w:b/>
      <w:bCs/>
      <w:caps w:val="0"/>
      <w:smallCaps/>
      <w:color w:val="0B2632" w:themeColor="accent1" w:themeShade="BF"/>
      <w:spacing w:val="5"/>
      <w:sz w:val="22"/>
    </w:rPr>
  </w:style>
  <w:style w:type="table" w:styleId="Grilleclaire">
    <w:name w:val="Light Grid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Grilleclaire-Accent1">
    <w:name w:val="Light Grid Accent 1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  <w:insideH w:val="single" w:sz="8" w:space="0" w:color="0F3344" w:themeColor="accent1"/>
        <w:insideV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18" w:space="0" w:color="0F3344" w:themeColor="accent1"/>
          <w:right w:val="single" w:sz="8" w:space="0" w:color="0F3344" w:themeColor="accent1"/>
          <w:insideH w:val="nil"/>
          <w:insideV w:val="single" w:sz="8" w:space="0" w:color="0F3344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H w:val="nil"/>
          <w:insideV w:val="single" w:sz="8" w:space="0" w:color="0F3344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band1Vert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  <w:shd w:val="clear" w:color="auto" w:fill="A8D6EC" w:themeFill="accent1" w:themeFillTint="3F"/>
      </w:tcPr>
    </w:tblStylePr>
    <w:tblStylePr w:type="band1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V w:val="single" w:sz="8" w:space="0" w:color="0F3344" w:themeColor="accent1"/>
        </w:tcBorders>
        <w:shd w:val="clear" w:color="auto" w:fill="A8D6EC" w:themeFill="accent1" w:themeFillTint="3F"/>
      </w:tcPr>
    </w:tblStylePr>
    <w:tblStylePr w:type="band2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  <w:insideV w:val="single" w:sz="8" w:space="0" w:color="0F3344" w:themeColor="accent1"/>
        </w:tcBorders>
      </w:tcPr>
    </w:tblStylePr>
  </w:style>
  <w:style w:type="table" w:styleId="Grilleclaire-Accent2">
    <w:name w:val="Light Grid Accent 2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  <w:insideH w:val="single" w:sz="8" w:space="0" w:color="E5D8EA" w:themeColor="accent2"/>
        <w:insideV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18" w:space="0" w:color="E5D8EA" w:themeColor="accent2"/>
          <w:right w:val="single" w:sz="8" w:space="0" w:color="E5D8EA" w:themeColor="accent2"/>
          <w:insideH w:val="nil"/>
          <w:insideV w:val="single" w:sz="8" w:space="0" w:color="E5D8EA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H w:val="nil"/>
          <w:insideV w:val="single" w:sz="8" w:space="0" w:color="E5D8EA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band1Vert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  <w:shd w:val="clear" w:color="auto" w:fill="F8F5F9" w:themeFill="accent2" w:themeFillTint="3F"/>
      </w:tcPr>
    </w:tblStylePr>
    <w:tblStylePr w:type="band1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V w:val="single" w:sz="8" w:space="0" w:color="E5D8EA" w:themeColor="accent2"/>
        </w:tcBorders>
        <w:shd w:val="clear" w:color="auto" w:fill="F8F5F9" w:themeFill="accent2" w:themeFillTint="3F"/>
      </w:tcPr>
    </w:tblStylePr>
    <w:tblStylePr w:type="band2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  <w:insideV w:val="single" w:sz="8" w:space="0" w:color="E5D8EA" w:themeColor="accent2"/>
        </w:tcBorders>
      </w:tcPr>
    </w:tblStylePr>
  </w:style>
  <w:style w:type="table" w:styleId="Grilleclaire-Accent3">
    <w:name w:val="Light Grid Accent 3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  <w:insideH w:val="single" w:sz="8" w:space="0" w:color="F8C4D7" w:themeColor="accent3"/>
        <w:insideV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18" w:space="0" w:color="F8C4D7" w:themeColor="accent3"/>
          <w:right w:val="single" w:sz="8" w:space="0" w:color="F8C4D7" w:themeColor="accent3"/>
          <w:insideH w:val="nil"/>
          <w:insideV w:val="single" w:sz="8" w:space="0" w:color="F8C4D7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H w:val="nil"/>
          <w:insideV w:val="single" w:sz="8" w:space="0" w:color="F8C4D7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band1Vert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  <w:shd w:val="clear" w:color="auto" w:fill="FDF0F5" w:themeFill="accent3" w:themeFillTint="3F"/>
      </w:tcPr>
    </w:tblStylePr>
    <w:tblStylePr w:type="band1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V w:val="single" w:sz="8" w:space="0" w:color="F8C4D7" w:themeColor="accent3"/>
        </w:tcBorders>
        <w:shd w:val="clear" w:color="auto" w:fill="FDF0F5" w:themeFill="accent3" w:themeFillTint="3F"/>
      </w:tcPr>
    </w:tblStylePr>
    <w:tblStylePr w:type="band2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  <w:insideV w:val="single" w:sz="8" w:space="0" w:color="F8C4D7" w:themeColor="accent3"/>
        </w:tcBorders>
      </w:tcPr>
    </w:tblStylePr>
  </w:style>
  <w:style w:type="table" w:styleId="Grilleclaire-Accent4">
    <w:name w:val="Light Grid Accent 4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  <w:insideH w:val="single" w:sz="8" w:space="0" w:color="FCEA10" w:themeColor="accent4"/>
        <w:insideV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18" w:space="0" w:color="FCEA10" w:themeColor="accent4"/>
          <w:right w:val="single" w:sz="8" w:space="0" w:color="FCEA10" w:themeColor="accent4"/>
          <w:insideH w:val="nil"/>
          <w:insideV w:val="single" w:sz="8" w:space="0" w:color="FCEA10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H w:val="nil"/>
          <w:insideV w:val="single" w:sz="8" w:space="0" w:color="FCEA10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band1Vert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  <w:shd w:val="clear" w:color="auto" w:fill="FEF9C3" w:themeFill="accent4" w:themeFillTint="3F"/>
      </w:tcPr>
    </w:tblStylePr>
    <w:tblStylePr w:type="band1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V w:val="single" w:sz="8" w:space="0" w:color="FCEA10" w:themeColor="accent4"/>
        </w:tcBorders>
        <w:shd w:val="clear" w:color="auto" w:fill="FEF9C3" w:themeFill="accent4" w:themeFillTint="3F"/>
      </w:tcPr>
    </w:tblStylePr>
    <w:tblStylePr w:type="band2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  <w:insideV w:val="single" w:sz="8" w:space="0" w:color="FCEA10" w:themeColor="accent4"/>
        </w:tcBorders>
      </w:tcPr>
    </w:tblStylePr>
  </w:style>
  <w:style w:type="table" w:styleId="Grilleclaire-Accent5">
    <w:name w:val="Light Grid Accent 5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  <w:insideH w:val="single" w:sz="8" w:space="0" w:color="FFFFFF" w:themeColor="accent5"/>
        <w:insideV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18" w:space="0" w:color="FFFFFF" w:themeColor="accent5"/>
          <w:right w:val="single" w:sz="8" w:space="0" w:color="FFFFFF" w:themeColor="accent5"/>
          <w:insideH w:val="nil"/>
          <w:insideV w:val="single" w:sz="8" w:space="0" w:color="FFFFFF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H w:val="nil"/>
          <w:insideV w:val="single" w:sz="8" w:space="0" w:color="FFFFFF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band1Vert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  <w:shd w:val="clear" w:color="auto" w:fill="FFFFFF" w:themeFill="accent5" w:themeFillTint="3F"/>
      </w:tcPr>
    </w:tblStylePr>
    <w:tblStylePr w:type="band1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V w:val="single" w:sz="8" w:space="0" w:color="FFFFFF" w:themeColor="accent5"/>
        </w:tcBorders>
        <w:shd w:val="clear" w:color="auto" w:fill="FFFFFF" w:themeFill="accent5" w:themeFillTint="3F"/>
      </w:tcPr>
    </w:tblStylePr>
    <w:tblStylePr w:type="band2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  <w:insideV w:val="single" w:sz="8" w:space="0" w:color="FFFFFF" w:themeColor="accent5"/>
        </w:tcBorders>
      </w:tcPr>
    </w:tblStylePr>
  </w:style>
  <w:style w:type="table" w:styleId="Grilleclaire-Accent6">
    <w:name w:val="Light Grid Accent 6"/>
    <w:basedOn w:val="TableauNormal"/>
    <w:uiPriority w:val="62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  <w:insideH w:val="single" w:sz="8" w:space="0" w:color="FFFFFF" w:themeColor="accent6"/>
        <w:insideV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18" w:space="0" w:color="FFFFFF" w:themeColor="accent6"/>
          <w:right w:val="single" w:sz="8" w:space="0" w:color="FFFFFF" w:themeColor="accent6"/>
          <w:insideH w:val="nil"/>
          <w:insideV w:val="single" w:sz="8" w:space="0" w:color="FFFFFF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H w:val="nil"/>
          <w:insideV w:val="single" w:sz="8" w:space="0" w:color="FFFFFF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band1Vert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  <w:shd w:val="clear" w:color="auto" w:fill="FFFFFF" w:themeFill="accent6" w:themeFillTint="3F"/>
      </w:tcPr>
    </w:tblStylePr>
    <w:tblStylePr w:type="band1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V w:val="single" w:sz="8" w:space="0" w:color="FFFFFF" w:themeColor="accent6"/>
        </w:tcBorders>
        <w:shd w:val="clear" w:color="auto" w:fill="FFFFFF" w:themeFill="accent6" w:themeFillTint="3F"/>
      </w:tcPr>
    </w:tblStylePr>
    <w:tblStylePr w:type="band2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  <w:insideV w:val="single" w:sz="8" w:space="0" w:color="FFFFFF" w:themeColor="accent6"/>
        </w:tcBorders>
      </w:tcPr>
    </w:tblStylePr>
  </w:style>
  <w:style w:type="table" w:styleId="Listeclaire">
    <w:name w:val="Light List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eclaire-Accent1">
    <w:name w:val="Light List Accent 1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  <w:tblStylePr w:type="band1Horz">
      <w:tblPr/>
      <w:tcPr>
        <w:tcBorders>
          <w:top w:val="single" w:sz="8" w:space="0" w:color="0F3344" w:themeColor="accent1"/>
          <w:left w:val="single" w:sz="8" w:space="0" w:color="0F3344" w:themeColor="accent1"/>
          <w:bottom w:val="single" w:sz="8" w:space="0" w:color="0F3344" w:themeColor="accent1"/>
          <w:right w:val="single" w:sz="8" w:space="0" w:color="0F3344" w:themeColor="accent1"/>
        </w:tcBorders>
      </w:tcPr>
    </w:tblStylePr>
  </w:style>
  <w:style w:type="table" w:styleId="Listeclaire-Accent2">
    <w:name w:val="Light List Accent 2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  <w:tblStylePr w:type="band1Horz">
      <w:tblPr/>
      <w:tcPr>
        <w:tcBorders>
          <w:top w:val="single" w:sz="8" w:space="0" w:color="E5D8EA" w:themeColor="accent2"/>
          <w:left w:val="single" w:sz="8" w:space="0" w:color="E5D8EA" w:themeColor="accent2"/>
          <w:bottom w:val="single" w:sz="8" w:space="0" w:color="E5D8EA" w:themeColor="accent2"/>
          <w:right w:val="single" w:sz="8" w:space="0" w:color="E5D8EA" w:themeColor="accent2"/>
        </w:tcBorders>
      </w:tcPr>
    </w:tblStylePr>
  </w:style>
  <w:style w:type="table" w:styleId="Listeclaire-Accent3">
    <w:name w:val="Light List Accent 3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  <w:tblStylePr w:type="band1Horz">
      <w:tblPr/>
      <w:tcPr>
        <w:tcBorders>
          <w:top w:val="single" w:sz="8" w:space="0" w:color="F8C4D7" w:themeColor="accent3"/>
          <w:left w:val="single" w:sz="8" w:space="0" w:color="F8C4D7" w:themeColor="accent3"/>
          <w:bottom w:val="single" w:sz="8" w:space="0" w:color="F8C4D7" w:themeColor="accent3"/>
          <w:right w:val="single" w:sz="8" w:space="0" w:color="F8C4D7" w:themeColor="accent3"/>
        </w:tcBorders>
      </w:tcPr>
    </w:tblStylePr>
  </w:style>
  <w:style w:type="table" w:styleId="Listeclaire-Accent4">
    <w:name w:val="Light List Accent 4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  <w:tblStylePr w:type="band1Horz">
      <w:tblPr/>
      <w:tcPr>
        <w:tcBorders>
          <w:top w:val="single" w:sz="8" w:space="0" w:color="FCEA10" w:themeColor="accent4"/>
          <w:left w:val="single" w:sz="8" w:space="0" w:color="FCEA10" w:themeColor="accent4"/>
          <w:bottom w:val="single" w:sz="8" w:space="0" w:color="FCEA10" w:themeColor="accent4"/>
          <w:right w:val="single" w:sz="8" w:space="0" w:color="FCEA10" w:themeColor="accent4"/>
        </w:tcBorders>
      </w:tcPr>
    </w:tblStylePr>
  </w:style>
  <w:style w:type="table" w:styleId="Listeclaire-Accent5">
    <w:name w:val="Light List Accent 5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  <w:tblStylePr w:type="band1Horz">
      <w:tblPr/>
      <w:tcPr>
        <w:tcBorders>
          <w:top w:val="single" w:sz="8" w:space="0" w:color="FFFFFF" w:themeColor="accent5"/>
          <w:left w:val="single" w:sz="8" w:space="0" w:color="FFFFFF" w:themeColor="accent5"/>
          <w:bottom w:val="single" w:sz="8" w:space="0" w:color="FFFFFF" w:themeColor="accent5"/>
          <w:right w:val="single" w:sz="8" w:space="0" w:color="FFFFFF" w:themeColor="accent5"/>
        </w:tcBorders>
      </w:tcPr>
    </w:tblStylePr>
  </w:style>
  <w:style w:type="table" w:styleId="Listeclaire-Accent6">
    <w:name w:val="Light List Accent 6"/>
    <w:basedOn w:val="TableauNormal"/>
    <w:uiPriority w:val="61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  <w:tblStylePr w:type="band1Horz">
      <w:tblPr/>
      <w:tcPr>
        <w:tcBorders>
          <w:top w:val="single" w:sz="8" w:space="0" w:color="FFFFFF" w:themeColor="accent6"/>
          <w:left w:val="single" w:sz="8" w:space="0" w:color="FFFFFF" w:themeColor="accent6"/>
          <w:bottom w:val="single" w:sz="8" w:space="0" w:color="FFFFFF" w:themeColor="accent6"/>
          <w:right w:val="single" w:sz="8" w:space="0" w:color="FFFFFF" w:themeColor="accent6"/>
        </w:tcBorders>
      </w:tcPr>
    </w:tblStylePr>
  </w:style>
  <w:style w:type="table" w:styleId="Ombrageclair">
    <w:name w:val="Light Shading"/>
    <w:basedOn w:val="TableauNormal"/>
    <w:uiPriority w:val="60"/>
    <w:semiHidden/>
    <w:unhideWhenUsed/>
    <w:rsid w:val="00572222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Trameclaire-Accent1">
    <w:name w:val="Light Shading Accent 1"/>
    <w:basedOn w:val="TableauNormal"/>
    <w:uiPriority w:val="60"/>
    <w:semiHidden/>
    <w:unhideWhenUsed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8" w:space="0" w:color="0F3344" w:themeColor="accent1"/>
        <w:bottom w:val="single" w:sz="8" w:space="0" w:color="0F3344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344" w:themeColor="accent1"/>
          <w:left w:val="nil"/>
          <w:bottom w:val="single" w:sz="8" w:space="0" w:color="0F3344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F3344" w:themeColor="accent1"/>
          <w:left w:val="nil"/>
          <w:bottom w:val="single" w:sz="8" w:space="0" w:color="0F3344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</w:style>
  <w:style w:type="table" w:styleId="Trameclaire-Accent2">
    <w:name w:val="Light Shading Accent 2"/>
    <w:basedOn w:val="TableauNormal"/>
    <w:uiPriority w:val="60"/>
    <w:semiHidden/>
    <w:unhideWhenUsed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8" w:space="0" w:color="E5D8EA" w:themeColor="accent2"/>
        <w:bottom w:val="single" w:sz="8" w:space="0" w:color="E5D8EA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5D8EA" w:themeColor="accent2"/>
          <w:left w:val="nil"/>
          <w:bottom w:val="single" w:sz="8" w:space="0" w:color="E5D8EA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5D8EA" w:themeColor="accent2"/>
          <w:left w:val="nil"/>
          <w:bottom w:val="single" w:sz="8" w:space="0" w:color="E5D8EA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</w:style>
  <w:style w:type="table" w:styleId="Trameclaire-Accent3">
    <w:name w:val="Light Shading Accent 3"/>
    <w:basedOn w:val="TableauNormal"/>
    <w:uiPriority w:val="60"/>
    <w:semiHidden/>
    <w:unhideWhenUsed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8" w:space="0" w:color="F8C4D7" w:themeColor="accent3"/>
        <w:bottom w:val="single" w:sz="8" w:space="0" w:color="F8C4D7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8C4D7" w:themeColor="accent3"/>
          <w:left w:val="nil"/>
          <w:bottom w:val="single" w:sz="8" w:space="0" w:color="F8C4D7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8C4D7" w:themeColor="accent3"/>
          <w:left w:val="nil"/>
          <w:bottom w:val="single" w:sz="8" w:space="0" w:color="F8C4D7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</w:style>
  <w:style w:type="table" w:styleId="Trameclaire-Accent4">
    <w:name w:val="Light Shading Accent 4"/>
    <w:basedOn w:val="TableauNormal"/>
    <w:uiPriority w:val="60"/>
    <w:semiHidden/>
    <w:unhideWhenUsed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8" w:space="0" w:color="FCEA10" w:themeColor="accent4"/>
        <w:bottom w:val="single" w:sz="8" w:space="0" w:color="FCEA10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CEA10" w:themeColor="accent4"/>
          <w:left w:val="nil"/>
          <w:bottom w:val="single" w:sz="8" w:space="0" w:color="FCEA10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CEA10" w:themeColor="accent4"/>
          <w:left w:val="nil"/>
          <w:bottom w:val="single" w:sz="8" w:space="0" w:color="FCEA10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</w:style>
  <w:style w:type="table" w:styleId="Trameclaire-Accent5">
    <w:name w:val="Light Shading Accent 5"/>
    <w:basedOn w:val="TableauNormal"/>
    <w:uiPriority w:val="60"/>
    <w:semiHidden/>
    <w:unhideWhenUsed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8" w:space="0" w:color="FFFFFF" w:themeColor="accent5"/>
        <w:bottom w:val="single" w:sz="8" w:space="0" w:color="FFFFFF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5"/>
          <w:left w:val="nil"/>
          <w:bottom w:val="single" w:sz="8" w:space="0" w:color="FFFFFF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5"/>
          <w:left w:val="nil"/>
          <w:bottom w:val="single" w:sz="8" w:space="0" w:color="FFFFFF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</w:style>
  <w:style w:type="table" w:styleId="Trameclaire-Accent6">
    <w:name w:val="Light Shading Accent 6"/>
    <w:basedOn w:val="TableauNormal"/>
    <w:uiPriority w:val="60"/>
    <w:semiHidden/>
    <w:unhideWhenUsed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8" w:space="0" w:color="FFFFFF" w:themeColor="accent6"/>
        <w:bottom w:val="single" w:sz="8" w:space="0" w:color="FFFFFF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6"/>
          <w:left w:val="nil"/>
          <w:bottom w:val="single" w:sz="8" w:space="0" w:color="FFFFFF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FFFF" w:themeColor="accent6"/>
          <w:left w:val="nil"/>
          <w:bottom w:val="single" w:sz="8" w:space="0" w:color="FFFFFF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</w:style>
  <w:style w:type="character" w:styleId="Numrodeligne">
    <w:name w:val="line number"/>
    <w:basedOn w:val="Policepardfaut"/>
    <w:uiPriority w:val="99"/>
    <w:semiHidden/>
    <w:unhideWhenUsed/>
    <w:rsid w:val="00572222"/>
    <w:rPr>
      <w:sz w:val="22"/>
    </w:rPr>
  </w:style>
  <w:style w:type="paragraph" w:styleId="Liste">
    <w:name w:val="List"/>
    <w:basedOn w:val="Normal"/>
    <w:uiPriority w:val="99"/>
    <w:semiHidden/>
    <w:unhideWhenUsed/>
    <w:rsid w:val="00572222"/>
    <w:pPr>
      <w:ind w:left="360" w:hanging="360"/>
      <w:contextualSpacing/>
    </w:pPr>
  </w:style>
  <w:style w:type="paragraph" w:styleId="Liste2">
    <w:name w:val="List 2"/>
    <w:basedOn w:val="Normal"/>
    <w:uiPriority w:val="99"/>
    <w:semiHidden/>
    <w:unhideWhenUsed/>
    <w:rsid w:val="00572222"/>
    <w:pPr>
      <w:ind w:left="720" w:hanging="360"/>
      <w:contextualSpacing/>
    </w:pPr>
  </w:style>
  <w:style w:type="paragraph" w:styleId="Liste3">
    <w:name w:val="List 3"/>
    <w:basedOn w:val="Normal"/>
    <w:uiPriority w:val="99"/>
    <w:semiHidden/>
    <w:unhideWhenUsed/>
    <w:rsid w:val="00572222"/>
    <w:pPr>
      <w:ind w:left="1080" w:hanging="360"/>
      <w:contextualSpacing/>
    </w:pPr>
  </w:style>
  <w:style w:type="paragraph" w:styleId="Liste4">
    <w:name w:val="List 4"/>
    <w:basedOn w:val="Normal"/>
    <w:uiPriority w:val="99"/>
    <w:semiHidden/>
    <w:unhideWhenUsed/>
    <w:rsid w:val="00572222"/>
    <w:pPr>
      <w:ind w:left="1440" w:hanging="360"/>
      <w:contextualSpacing/>
    </w:pPr>
  </w:style>
  <w:style w:type="paragraph" w:styleId="Liste5">
    <w:name w:val="List 5"/>
    <w:basedOn w:val="Normal"/>
    <w:uiPriority w:val="99"/>
    <w:semiHidden/>
    <w:unhideWhenUsed/>
    <w:rsid w:val="00572222"/>
    <w:pPr>
      <w:ind w:left="1800" w:hanging="360"/>
      <w:contextualSpacing/>
    </w:pPr>
  </w:style>
  <w:style w:type="paragraph" w:styleId="Listepuces">
    <w:name w:val="List Bullet"/>
    <w:basedOn w:val="Normal"/>
    <w:uiPriority w:val="99"/>
    <w:semiHidden/>
    <w:unhideWhenUsed/>
    <w:rsid w:val="00572222"/>
    <w:pPr>
      <w:numPr>
        <w:numId w:val="1"/>
      </w:numPr>
      <w:contextualSpacing/>
    </w:pPr>
  </w:style>
  <w:style w:type="paragraph" w:styleId="Listepuces2">
    <w:name w:val="List Bullet 2"/>
    <w:basedOn w:val="Normal"/>
    <w:uiPriority w:val="99"/>
    <w:semiHidden/>
    <w:unhideWhenUsed/>
    <w:rsid w:val="00572222"/>
    <w:pPr>
      <w:numPr>
        <w:numId w:val="2"/>
      </w:numPr>
      <w:contextualSpacing/>
    </w:pPr>
  </w:style>
  <w:style w:type="paragraph" w:styleId="Listepuces3">
    <w:name w:val="List Bullet 3"/>
    <w:basedOn w:val="Normal"/>
    <w:uiPriority w:val="99"/>
    <w:semiHidden/>
    <w:unhideWhenUsed/>
    <w:rsid w:val="00572222"/>
    <w:pPr>
      <w:numPr>
        <w:numId w:val="3"/>
      </w:numPr>
      <w:contextualSpacing/>
    </w:pPr>
  </w:style>
  <w:style w:type="paragraph" w:styleId="Listepuces4">
    <w:name w:val="List Bullet 4"/>
    <w:basedOn w:val="Normal"/>
    <w:uiPriority w:val="99"/>
    <w:semiHidden/>
    <w:unhideWhenUsed/>
    <w:rsid w:val="00572222"/>
    <w:pPr>
      <w:numPr>
        <w:numId w:val="4"/>
      </w:numPr>
      <w:contextualSpacing/>
    </w:pPr>
  </w:style>
  <w:style w:type="paragraph" w:styleId="Listepuces5">
    <w:name w:val="List Bullet 5"/>
    <w:basedOn w:val="Normal"/>
    <w:uiPriority w:val="99"/>
    <w:semiHidden/>
    <w:unhideWhenUsed/>
    <w:rsid w:val="00572222"/>
    <w:pPr>
      <w:numPr>
        <w:numId w:val="5"/>
      </w:numPr>
      <w:contextualSpacing/>
    </w:pPr>
  </w:style>
  <w:style w:type="paragraph" w:styleId="Listecontinue">
    <w:name w:val="List Continue"/>
    <w:basedOn w:val="Normal"/>
    <w:uiPriority w:val="99"/>
    <w:semiHidden/>
    <w:unhideWhenUsed/>
    <w:rsid w:val="00572222"/>
    <w:pPr>
      <w:spacing w:after="120"/>
      <w:ind w:left="360"/>
      <w:contextualSpacing/>
    </w:pPr>
  </w:style>
  <w:style w:type="paragraph" w:styleId="Listecontinue2">
    <w:name w:val="List Continue 2"/>
    <w:basedOn w:val="Normal"/>
    <w:uiPriority w:val="99"/>
    <w:semiHidden/>
    <w:unhideWhenUsed/>
    <w:rsid w:val="00572222"/>
    <w:pPr>
      <w:spacing w:after="120"/>
      <w:ind w:left="720"/>
      <w:contextualSpacing/>
    </w:pPr>
  </w:style>
  <w:style w:type="paragraph" w:styleId="Listecontinue3">
    <w:name w:val="List Continue 3"/>
    <w:basedOn w:val="Normal"/>
    <w:uiPriority w:val="99"/>
    <w:semiHidden/>
    <w:unhideWhenUsed/>
    <w:rsid w:val="00572222"/>
    <w:pPr>
      <w:spacing w:after="120"/>
      <w:ind w:left="1080"/>
      <w:contextualSpacing/>
    </w:pPr>
  </w:style>
  <w:style w:type="paragraph" w:styleId="Listecontinue4">
    <w:name w:val="List Continue 4"/>
    <w:basedOn w:val="Normal"/>
    <w:uiPriority w:val="99"/>
    <w:semiHidden/>
    <w:unhideWhenUsed/>
    <w:rsid w:val="00572222"/>
    <w:pPr>
      <w:spacing w:after="120"/>
      <w:ind w:left="1440"/>
      <w:contextualSpacing/>
    </w:pPr>
  </w:style>
  <w:style w:type="paragraph" w:styleId="Listecontinue5">
    <w:name w:val="List Continue 5"/>
    <w:basedOn w:val="Normal"/>
    <w:uiPriority w:val="99"/>
    <w:semiHidden/>
    <w:unhideWhenUsed/>
    <w:rsid w:val="00572222"/>
    <w:pPr>
      <w:spacing w:after="120"/>
      <w:ind w:left="1800"/>
      <w:contextualSpacing/>
    </w:pPr>
  </w:style>
  <w:style w:type="paragraph" w:styleId="Listenumros">
    <w:name w:val="List Number"/>
    <w:basedOn w:val="Normal"/>
    <w:uiPriority w:val="99"/>
    <w:semiHidden/>
    <w:unhideWhenUsed/>
    <w:rsid w:val="00572222"/>
    <w:pPr>
      <w:numPr>
        <w:numId w:val="6"/>
      </w:numPr>
      <w:contextualSpacing/>
    </w:pPr>
  </w:style>
  <w:style w:type="paragraph" w:styleId="Listenumros2">
    <w:name w:val="List Number 2"/>
    <w:basedOn w:val="Normal"/>
    <w:uiPriority w:val="99"/>
    <w:semiHidden/>
    <w:unhideWhenUsed/>
    <w:rsid w:val="00572222"/>
    <w:pPr>
      <w:numPr>
        <w:numId w:val="7"/>
      </w:numPr>
      <w:contextualSpacing/>
    </w:pPr>
  </w:style>
  <w:style w:type="paragraph" w:styleId="Listenumros3">
    <w:name w:val="List Number 3"/>
    <w:basedOn w:val="Normal"/>
    <w:uiPriority w:val="99"/>
    <w:semiHidden/>
    <w:unhideWhenUsed/>
    <w:rsid w:val="00572222"/>
    <w:pPr>
      <w:numPr>
        <w:numId w:val="8"/>
      </w:numPr>
      <w:contextualSpacing/>
    </w:pPr>
  </w:style>
  <w:style w:type="paragraph" w:styleId="Listenumros4">
    <w:name w:val="List Number 4"/>
    <w:basedOn w:val="Normal"/>
    <w:uiPriority w:val="99"/>
    <w:semiHidden/>
    <w:unhideWhenUsed/>
    <w:rsid w:val="00572222"/>
    <w:pPr>
      <w:numPr>
        <w:numId w:val="9"/>
      </w:numPr>
      <w:contextualSpacing/>
    </w:pPr>
  </w:style>
  <w:style w:type="paragraph" w:styleId="Listenumros5">
    <w:name w:val="List Number 5"/>
    <w:basedOn w:val="Normal"/>
    <w:uiPriority w:val="99"/>
    <w:semiHidden/>
    <w:unhideWhenUsed/>
    <w:rsid w:val="00572222"/>
    <w:pPr>
      <w:numPr>
        <w:numId w:val="10"/>
      </w:numPr>
      <w:contextualSpacing/>
    </w:pPr>
  </w:style>
  <w:style w:type="paragraph" w:styleId="Paragraphedeliste">
    <w:name w:val="List Paragraph"/>
    <w:basedOn w:val="Normal"/>
    <w:uiPriority w:val="34"/>
    <w:qFormat/>
    <w:rsid w:val="00572222"/>
    <w:pPr>
      <w:ind w:left="720"/>
      <w:contextualSpacing/>
    </w:pPr>
  </w:style>
  <w:style w:type="table" w:customStyle="1" w:styleId="TableauListe1Clair1">
    <w:name w:val="Tableau Liste 1 Clair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1Clair-Accentuation11">
    <w:name w:val="Tableau Liste 1 Clair - Accentuation 1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E9BCF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1Clair-Accentuation21">
    <w:name w:val="Tableau Liste 1 Clair - Accentuation 2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FE7F2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1Clair-Accentuation31">
    <w:name w:val="Tableau Liste 1 Clair - Accentuation 3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ADBE6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1Clair-Accentuation41">
    <w:name w:val="Tableau Liste 1 Clair - Accentuation 4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DF26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1Clair-Accentuation51">
    <w:name w:val="Tableau Liste 1 Clair - Accentuation 5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FFFF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1Clair-Accentuation61">
    <w:name w:val="Tableau Liste 1 Clair - Accentuation 61"/>
    <w:basedOn w:val="TableauNormal"/>
    <w:uiPriority w:val="46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FFFFF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21">
    <w:name w:val="Tableau Liste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2-Accentuation11">
    <w:name w:val="Tableau Liste 2 - Accentuation 1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bottom w:val="single" w:sz="4" w:space="0" w:color="2E9BCF" w:themeColor="accent1" w:themeTint="99"/>
        <w:insideH w:val="single" w:sz="4" w:space="0" w:color="2E9BCF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2-Accentuation21">
    <w:name w:val="Tableau Liste 2 - Accentuation 2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bottom w:val="single" w:sz="4" w:space="0" w:color="EFE7F2" w:themeColor="accent2" w:themeTint="99"/>
        <w:insideH w:val="single" w:sz="4" w:space="0" w:color="EFE7F2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2-Accentuation31">
    <w:name w:val="Tableau Liste 2 - Accentuation 3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bottom w:val="single" w:sz="4" w:space="0" w:color="FADBE6" w:themeColor="accent3" w:themeTint="99"/>
        <w:insideH w:val="single" w:sz="4" w:space="0" w:color="FADBE6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2-Accentuation41">
    <w:name w:val="Tableau Liste 2 - Accentuation 4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bottom w:val="single" w:sz="4" w:space="0" w:color="FDF26F" w:themeColor="accent4" w:themeTint="99"/>
        <w:insideH w:val="single" w:sz="4" w:space="0" w:color="FDF26F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2-Accentuation51">
    <w:name w:val="Tableau Liste 2 - Accentuation 5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bottom w:val="single" w:sz="4" w:space="0" w:color="FFFFFF" w:themeColor="accent5" w:themeTint="99"/>
        <w:insideH w:val="single" w:sz="4" w:space="0" w:color="FFFFFF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2-Accentuation61">
    <w:name w:val="Tableau Liste 2 - Accentuation 61"/>
    <w:basedOn w:val="TableauNormal"/>
    <w:uiPriority w:val="47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bottom w:val="single" w:sz="4" w:space="0" w:color="FFFFFF" w:themeColor="accent6" w:themeTint="99"/>
        <w:insideH w:val="single" w:sz="4" w:space="0" w:color="FFFFFF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31">
    <w:name w:val="Tableau Liste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customStyle="1" w:styleId="TableauListe3-Accentuation11">
    <w:name w:val="Tableau Liste 3 - Accentuation 1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0F3344" w:themeColor="accent1"/>
        <w:left w:val="single" w:sz="4" w:space="0" w:color="0F3344" w:themeColor="accent1"/>
        <w:bottom w:val="single" w:sz="4" w:space="0" w:color="0F3344" w:themeColor="accent1"/>
        <w:right w:val="single" w:sz="4" w:space="0" w:color="0F3344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F3344" w:themeColor="accent1"/>
          <w:right w:val="single" w:sz="4" w:space="0" w:color="0F3344" w:themeColor="accent1"/>
        </w:tcBorders>
      </w:tcPr>
    </w:tblStylePr>
    <w:tblStylePr w:type="band1Horz">
      <w:tblPr/>
      <w:tcPr>
        <w:tcBorders>
          <w:top w:val="single" w:sz="4" w:space="0" w:color="0F3344" w:themeColor="accent1"/>
          <w:bottom w:val="single" w:sz="4" w:space="0" w:color="0F3344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F3344" w:themeColor="accent1"/>
          <w:left w:val="nil"/>
        </w:tcBorders>
      </w:tcPr>
    </w:tblStylePr>
    <w:tblStylePr w:type="swCell">
      <w:tblPr/>
      <w:tcPr>
        <w:tcBorders>
          <w:top w:val="double" w:sz="4" w:space="0" w:color="0F3344" w:themeColor="accent1"/>
          <w:right w:val="nil"/>
        </w:tcBorders>
      </w:tcPr>
    </w:tblStylePr>
  </w:style>
  <w:style w:type="table" w:customStyle="1" w:styleId="TableauListe3-Accentuation21">
    <w:name w:val="Tableau Liste 3 - Accentuation 2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5D8EA" w:themeColor="accent2"/>
        <w:left w:val="single" w:sz="4" w:space="0" w:color="E5D8EA" w:themeColor="accent2"/>
        <w:bottom w:val="single" w:sz="4" w:space="0" w:color="E5D8EA" w:themeColor="accent2"/>
        <w:right w:val="single" w:sz="4" w:space="0" w:color="E5D8EA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5D8EA" w:themeColor="accent2"/>
          <w:right w:val="single" w:sz="4" w:space="0" w:color="E5D8EA" w:themeColor="accent2"/>
        </w:tcBorders>
      </w:tcPr>
    </w:tblStylePr>
    <w:tblStylePr w:type="band1Horz">
      <w:tblPr/>
      <w:tcPr>
        <w:tcBorders>
          <w:top w:val="single" w:sz="4" w:space="0" w:color="E5D8EA" w:themeColor="accent2"/>
          <w:bottom w:val="single" w:sz="4" w:space="0" w:color="E5D8EA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5D8EA" w:themeColor="accent2"/>
          <w:left w:val="nil"/>
        </w:tcBorders>
      </w:tcPr>
    </w:tblStylePr>
    <w:tblStylePr w:type="swCell">
      <w:tblPr/>
      <w:tcPr>
        <w:tcBorders>
          <w:top w:val="double" w:sz="4" w:space="0" w:color="E5D8EA" w:themeColor="accent2"/>
          <w:right w:val="nil"/>
        </w:tcBorders>
      </w:tcPr>
    </w:tblStylePr>
  </w:style>
  <w:style w:type="table" w:customStyle="1" w:styleId="TableauListe3-Accentuation31">
    <w:name w:val="Tableau Liste 3 - Accentuation 3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8C4D7" w:themeColor="accent3"/>
        <w:left w:val="single" w:sz="4" w:space="0" w:color="F8C4D7" w:themeColor="accent3"/>
        <w:bottom w:val="single" w:sz="4" w:space="0" w:color="F8C4D7" w:themeColor="accent3"/>
        <w:right w:val="single" w:sz="4" w:space="0" w:color="F8C4D7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8C4D7" w:themeColor="accent3"/>
          <w:right w:val="single" w:sz="4" w:space="0" w:color="F8C4D7" w:themeColor="accent3"/>
        </w:tcBorders>
      </w:tcPr>
    </w:tblStylePr>
    <w:tblStylePr w:type="band1Horz">
      <w:tblPr/>
      <w:tcPr>
        <w:tcBorders>
          <w:top w:val="single" w:sz="4" w:space="0" w:color="F8C4D7" w:themeColor="accent3"/>
          <w:bottom w:val="single" w:sz="4" w:space="0" w:color="F8C4D7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8C4D7" w:themeColor="accent3"/>
          <w:left w:val="nil"/>
        </w:tcBorders>
      </w:tcPr>
    </w:tblStylePr>
    <w:tblStylePr w:type="swCell">
      <w:tblPr/>
      <w:tcPr>
        <w:tcBorders>
          <w:top w:val="double" w:sz="4" w:space="0" w:color="F8C4D7" w:themeColor="accent3"/>
          <w:right w:val="nil"/>
        </w:tcBorders>
      </w:tcPr>
    </w:tblStylePr>
  </w:style>
  <w:style w:type="table" w:customStyle="1" w:styleId="TableauListe3-Accentuation41">
    <w:name w:val="Tableau Liste 3 - Accentuation 4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CEA10" w:themeColor="accent4"/>
        <w:left w:val="single" w:sz="4" w:space="0" w:color="FCEA10" w:themeColor="accent4"/>
        <w:bottom w:val="single" w:sz="4" w:space="0" w:color="FCEA10" w:themeColor="accent4"/>
        <w:right w:val="single" w:sz="4" w:space="0" w:color="FCEA10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CEA10" w:themeColor="accent4"/>
          <w:right w:val="single" w:sz="4" w:space="0" w:color="FCEA10" w:themeColor="accent4"/>
        </w:tcBorders>
      </w:tcPr>
    </w:tblStylePr>
    <w:tblStylePr w:type="band1Horz">
      <w:tblPr/>
      <w:tcPr>
        <w:tcBorders>
          <w:top w:val="single" w:sz="4" w:space="0" w:color="FCEA10" w:themeColor="accent4"/>
          <w:bottom w:val="single" w:sz="4" w:space="0" w:color="FCEA10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CEA10" w:themeColor="accent4"/>
          <w:left w:val="nil"/>
        </w:tcBorders>
      </w:tcPr>
    </w:tblStylePr>
    <w:tblStylePr w:type="swCell">
      <w:tblPr/>
      <w:tcPr>
        <w:tcBorders>
          <w:top w:val="double" w:sz="4" w:space="0" w:color="FCEA10" w:themeColor="accent4"/>
          <w:right w:val="nil"/>
        </w:tcBorders>
      </w:tcPr>
    </w:tblStylePr>
  </w:style>
  <w:style w:type="table" w:customStyle="1" w:styleId="TableauListe3-Accentuation51">
    <w:name w:val="Tableau Liste 3 - Accentuation 5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/>
        <w:left w:val="single" w:sz="4" w:space="0" w:color="FFFFFF" w:themeColor="accent5"/>
        <w:bottom w:val="single" w:sz="4" w:space="0" w:color="FFFFFF" w:themeColor="accent5"/>
        <w:right w:val="single" w:sz="4" w:space="0" w:color="FFFFFF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FFFF" w:themeColor="accent5"/>
          <w:right w:val="single" w:sz="4" w:space="0" w:color="FFFFFF" w:themeColor="accent5"/>
        </w:tcBorders>
      </w:tcPr>
    </w:tblStylePr>
    <w:tblStylePr w:type="band1Horz">
      <w:tblPr/>
      <w:tcPr>
        <w:tcBorders>
          <w:top w:val="single" w:sz="4" w:space="0" w:color="FFFFFF" w:themeColor="accent5"/>
          <w:bottom w:val="single" w:sz="4" w:space="0" w:color="FFFFFF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FFFF" w:themeColor="accent5"/>
          <w:left w:val="nil"/>
        </w:tcBorders>
      </w:tcPr>
    </w:tblStylePr>
    <w:tblStylePr w:type="swCell">
      <w:tblPr/>
      <w:tcPr>
        <w:tcBorders>
          <w:top w:val="double" w:sz="4" w:space="0" w:color="FFFFFF" w:themeColor="accent5"/>
          <w:right w:val="nil"/>
        </w:tcBorders>
      </w:tcPr>
    </w:tblStylePr>
  </w:style>
  <w:style w:type="table" w:customStyle="1" w:styleId="TableauListe3-Accentuation61">
    <w:name w:val="Tableau Liste 3 - Accentuation 61"/>
    <w:basedOn w:val="TableauNormal"/>
    <w:uiPriority w:val="48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/>
        <w:left w:val="single" w:sz="4" w:space="0" w:color="FFFFFF" w:themeColor="accent6"/>
        <w:bottom w:val="single" w:sz="4" w:space="0" w:color="FFFFFF" w:themeColor="accent6"/>
        <w:right w:val="single" w:sz="4" w:space="0" w:color="FFFFFF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FFFFFF" w:themeColor="accent6"/>
          <w:right w:val="single" w:sz="4" w:space="0" w:color="FFFFFF" w:themeColor="accent6"/>
        </w:tcBorders>
      </w:tcPr>
    </w:tblStylePr>
    <w:tblStylePr w:type="band1Horz">
      <w:tblPr/>
      <w:tcPr>
        <w:tcBorders>
          <w:top w:val="single" w:sz="4" w:space="0" w:color="FFFFFF" w:themeColor="accent6"/>
          <w:bottom w:val="single" w:sz="4" w:space="0" w:color="FFFFFF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FFFFFF" w:themeColor="accent6"/>
          <w:left w:val="nil"/>
        </w:tcBorders>
      </w:tcPr>
    </w:tblStylePr>
    <w:tblStylePr w:type="swCell">
      <w:tblPr/>
      <w:tcPr>
        <w:tcBorders>
          <w:top w:val="double" w:sz="4" w:space="0" w:color="FFFFFF" w:themeColor="accent6"/>
          <w:right w:val="nil"/>
        </w:tcBorders>
      </w:tcPr>
    </w:tblStylePr>
  </w:style>
  <w:style w:type="table" w:customStyle="1" w:styleId="TableauListe41">
    <w:name w:val="Tableau Liste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4-Accentuation11">
    <w:name w:val="Tableau Liste 4 - Accentuation 1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2E9BCF" w:themeColor="accent1" w:themeTint="99"/>
        <w:left w:val="single" w:sz="4" w:space="0" w:color="2E9BCF" w:themeColor="accent1" w:themeTint="99"/>
        <w:bottom w:val="single" w:sz="4" w:space="0" w:color="2E9BCF" w:themeColor="accent1" w:themeTint="99"/>
        <w:right w:val="single" w:sz="4" w:space="0" w:color="2E9BCF" w:themeColor="accent1" w:themeTint="99"/>
        <w:insideH w:val="single" w:sz="4" w:space="0" w:color="2E9B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F3344" w:themeColor="accent1"/>
          <w:left w:val="single" w:sz="4" w:space="0" w:color="0F3344" w:themeColor="accent1"/>
          <w:bottom w:val="single" w:sz="4" w:space="0" w:color="0F3344" w:themeColor="accent1"/>
          <w:right w:val="single" w:sz="4" w:space="0" w:color="0F3344" w:themeColor="accent1"/>
          <w:insideH w:val="nil"/>
        </w:tcBorders>
        <w:shd w:val="clear" w:color="auto" w:fill="0F3344" w:themeFill="accent1"/>
      </w:tcPr>
    </w:tblStylePr>
    <w:tblStylePr w:type="lastRow">
      <w:rPr>
        <w:b/>
        <w:bCs/>
      </w:rPr>
      <w:tblPr/>
      <w:tcPr>
        <w:tcBorders>
          <w:top w:val="double" w:sz="4" w:space="0" w:color="2E9BCF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4-Accentuation21">
    <w:name w:val="Tableau Liste 4 - Accentuation 2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EFE7F2" w:themeColor="accent2" w:themeTint="99"/>
        <w:left w:val="single" w:sz="4" w:space="0" w:color="EFE7F2" w:themeColor="accent2" w:themeTint="99"/>
        <w:bottom w:val="single" w:sz="4" w:space="0" w:color="EFE7F2" w:themeColor="accent2" w:themeTint="99"/>
        <w:right w:val="single" w:sz="4" w:space="0" w:color="EFE7F2" w:themeColor="accent2" w:themeTint="99"/>
        <w:insideH w:val="single" w:sz="4" w:space="0" w:color="EFE7F2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5D8EA" w:themeColor="accent2"/>
          <w:left w:val="single" w:sz="4" w:space="0" w:color="E5D8EA" w:themeColor="accent2"/>
          <w:bottom w:val="single" w:sz="4" w:space="0" w:color="E5D8EA" w:themeColor="accent2"/>
          <w:right w:val="single" w:sz="4" w:space="0" w:color="E5D8EA" w:themeColor="accent2"/>
          <w:insideH w:val="nil"/>
        </w:tcBorders>
        <w:shd w:val="clear" w:color="auto" w:fill="E5D8EA" w:themeFill="accent2"/>
      </w:tcPr>
    </w:tblStylePr>
    <w:tblStylePr w:type="lastRow">
      <w:rPr>
        <w:b/>
        <w:bCs/>
      </w:rPr>
      <w:tblPr/>
      <w:tcPr>
        <w:tcBorders>
          <w:top w:val="double" w:sz="4" w:space="0" w:color="EFE7F2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4-Accentuation31">
    <w:name w:val="Tableau Liste 4 - Accentuation 3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ADBE6" w:themeColor="accent3" w:themeTint="99"/>
        <w:left w:val="single" w:sz="4" w:space="0" w:color="FADBE6" w:themeColor="accent3" w:themeTint="99"/>
        <w:bottom w:val="single" w:sz="4" w:space="0" w:color="FADBE6" w:themeColor="accent3" w:themeTint="99"/>
        <w:right w:val="single" w:sz="4" w:space="0" w:color="FADBE6" w:themeColor="accent3" w:themeTint="99"/>
        <w:insideH w:val="single" w:sz="4" w:space="0" w:color="FADBE6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8C4D7" w:themeColor="accent3"/>
          <w:left w:val="single" w:sz="4" w:space="0" w:color="F8C4D7" w:themeColor="accent3"/>
          <w:bottom w:val="single" w:sz="4" w:space="0" w:color="F8C4D7" w:themeColor="accent3"/>
          <w:right w:val="single" w:sz="4" w:space="0" w:color="F8C4D7" w:themeColor="accent3"/>
          <w:insideH w:val="nil"/>
        </w:tcBorders>
        <w:shd w:val="clear" w:color="auto" w:fill="F8C4D7" w:themeFill="accent3"/>
      </w:tcPr>
    </w:tblStylePr>
    <w:tblStylePr w:type="lastRow">
      <w:rPr>
        <w:b/>
        <w:bCs/>
      </w:rPr>
      <w:tblPr/>
      <w:tcPr>
        <w:tcBorders>
          <w:top w:val="double" w:sz="4" w:space="0" w:color="FADBE6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4-Accentuation41">
    <w:name w:val="Tableau Liste 4 - Accentuation 4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DF26F" w:themeColor="accent4" w:themeTint="99"/>
        <w:left w:val="single" w:sz="4" w:space="0" w:color="FDF26F" w:themeColor="accent4" w:themeTint="99"/>
        <w:bottom w:val="single" w:sz="4" w:space="0" w:color="FDF26F" w:themeColor="accent4" w:themeTint="99"/>
        <w:right w:val="single" w:sz="4" w:space="0" w:color="FDF26F" w:themeColor="accent4" w:themeTint="99"/>
        <w:insideH w:val="single" w:sz="4" w:space="0" w:color="FDF26F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CEA10" w:themeColor="accent4"/>
          <w:left w:val="single" w:sz="4" w:space="0" w:color="FCEA10" w:themeColor="accent4"/>
          <w:bottom w:val="single" w:sz="4" w:space="0" w:color="FCEA10" w:themeColor="accent4"/>
          <w:right w:val="single" w:sz="4" w:space="0" w:color="FCEA10" w:themeColor="accent4"/>
          <w:insideH w:val="nil"/>
        </w:tcBorders>
        <w:shd w:val="clear" w:color="auto" w:fill="FCEA10" w:themeFill="accent4"/>
      </w:tcPr>
    </w:tblStylePr>
    <w:tblStylePr w:type="lastRow">
      <w:rPr>
        <w:b/>
        <w:bCs/>
      </w:rPr>
      <w:tblPr/>
      <w:tcPr>
        <w:tcBorders>
          <w:top w:val="double" w:sz="4" w:space="0" w:color="FDF26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4-Accentuation51">
    <w:name w:val="Tableau Liste 4 - Accentuation 5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5" w:themeTint="99"/>
        <w:left w:val="single" w:sz="4" w:space="0" w:color="FFFFFF" w:themeColor="accent5" w:themeTint="99"/>
        <w:bottom w:val="single" w:sz="4" w:space="0" w:color="FFFFFF" w:themeColor="accent5" w:themeTint="99"/>
        <w:right w:val="single" w:sz="4" w:space="0" w:color="FFFFFF" w:themeColor="accent5" w:themeTint="99"/>
        <w:insideH w:val="single" w:sz="4" w:space="0" w:color="FFFFFF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5"/>
          <w:left w:val="single" w:sz="4" w:space="0" w:color="FFFFFF" w:themeColor="accent5"/>
          <w:bottom w:val="single" w:sz="4" w:space="0" w:color="FFFFFF" w:themeColor="accent5"/>
          <w:right w:val="single" w:sz="4" w:space="0" w:color="FFFFFF" w:themeColor="accent5"/>
          <w:insideH w:val="nil"/>
        </w:tcBorders>
        <w:shd w:val="clear" w:color="auto" w:fill="FFFFFF" w:themeFill="accent5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4-Accentuation61">
    <w:name w:val="Tableau Liste 4 - Accentuation 61"/>
    <w:basedOn w:val="TableauNormal"/>
    <w:uiPriority w:val="49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accent6" w:themeTint="99"/>
        <w:left w:val="single" w:sz="4" w:space="0" w:color="FFFFFF" w:themeColor="accent6" w:themeTint="99"/>
        <w:bottom w:val="single" w:sz="4" w:space="0" w:color="FFFFFF" w:themeColor="accent6" w:themeTint="99"/>
        <w:right w:val="single" w:sz="4" w:space="0" w:color="FFFFFF" w:themeColor="accent6" w:themeTint="99"/>
        <w:insideH w:val="single" w:sz="4" w:space="0" w:color="FFFFF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accent6"/>
          <w:left w:val="single" w:sz="4" w:space="0" w:color="FFFFFF" w:themeColor="accent6"/>
          <w:bottom w:val="single" w:sz="4" w:space="0" w:color="FFFFFF" w:themeColor="accent6"/>
          <w:right w:val="single" w:sz="4" w:space="0" w:color="FFFFFF" w:themeColor="accent6"/>
          <w:insideH w:val="nil"/>
        </w:tcBorders>
        <w:shd w:val="clear" w:color="auto" w:fill="FFFFFF" w:themeFill="accent6"/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5Fonc1">
    <w:name w:val="Tableau Liste 5 Foncé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11">
    <w:name w:val="Tableau Liste 5 Foncé - Accentuation 1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0F3344" w:themeColor="accent1"/>
        <w:left w:val="single" w:sz="24" w:space="0" w:color="0F3344" w:themeColor="accent1"/>
        <w:bottom w:val="single" w:sz="24" w:space="0" w:color="0F3344" w:themeColor="accent1"/>
        <w:right w:val="single" w:sz="24" w:space="0" w:color="0F3344" w:themeColor="accent1"/>
      </w:tblBorders>
    </w:tblPr>
    <w:tcPr>
      <w:shd w:val="clear" w:color="auto" w:fill="0F3344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21">
    <w:name w:val="Tableau Liste 5 Foncé - Accentuation 2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E5D8EA" w:themeColor="accent2"/>
        <w:left w:val="single" w:sz="24" w:space="0" w:color="E5D8EA" w:themeColor="accent2"/>
        <w:bottom w:val="single" w:sz="24" w:space="0" w:color="E5D8EA" w:themeColor="accent2"/>
        <w:right w:val="single" w:sz="24" w:space="0" w:color="E5D8EA" w:themeColor="accent2"/>
      </w:tblBorders>
    </w:tblPr>
    <w:tcPr>
      <w:shd w:val="clear" w:color="auto" w:fill="E5D8EA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31">
    <w:name w:val="Tableau Liste 5 Foncé - Accentuation 3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8C4D7" w:themeColor="accent3"/>
        <w:left w:val="single" w:sz="24" w:space="0" w:color="F8C4D7" w:themeColor="accent3"/>
        <w:bottom w:val="single" w:sz="24" w:space="0" w:color="F8C4D7" w:themeColor="accent3"/>
        <w:right w:val="single" w:sz="24" w:space="0" w:color="F8C4D7" w:themeColor="accent3"/>
      </w:tblBorders>
    </w:tblPr>
    <w:tcPr>
      <w:shd w:val="clear" w:color="auto" w:fill="F8C4D7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41">
    <w:name w:val="Tableau Liste 5 Foncé - Accentuation 4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CEA10" w:themeColor="accent4"/>
        <w:left w:val="single" w:sz="24" w:space="0" w:color="FCEA10" w:themeColor="accent4"/>
        <w:bottom w:val="single" w:sz="24" w:space="0" w:color="FCEA10" w:themeColor="accent4"/>
        <w:right w:val="single" w:sz="24" w:space="0" w:color="FCEA10" w:themeColor="accent4"/>
      </w:tblBorders>
    </w:tblPr>
    <w:tcPr>
      <w:shd w:val="clear" w:color="auto" w:fill="FCEA10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51">
    <w:name w:val="Tableau Liste 5 Foncé - Accentuation 5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FFFF" w:themeColor="accent5"/>
        <w:left w:val="single" w:sz="24" w:space="0" w:color="FFFFFF" w:themeColor="accent5"/>
        <w:bottom w:val="single" w:sz="24" w:space="0" w:color="FFFFFF" w:themeColor="accent5"/>
        <w:right w:val="single" w:sz="24" w:space="0" w:color="FFFFFF" w:themeColor="accent5"/>
      </w:tblBorders>
    </w:tblPr>
    <w:tcPr>
      <w:shd w:val="clear" w:color="auto" w:fill="FFFFFF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5Fonc-Accentuation61">
    <w:name w:val="Tableau Liste 5 Foncé - Accentuation 61"/>
    <w:basedOn w:val="TableauNormal"/>
    <w:uiPriority w:val="50"/>
    <w:rsid w:val="00572222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FFFFFF" w:themeColor="accent6"/>
        <w:left w:val="single" w:sz="24" w:space="0" w:color="FFFFFF" w:themeColor="accent6"/>
        <w:bottom w:val="single" w:sz="24" w:space="0" w:color="FFFFFF" w:themeColor="accent6"/>
        <w:right w:val="single" w:sz="24" w:space="0" w:color="FFFFFF" w:themeColor="accent6"/>
      </w:tblBorders>
    </w:tblPr>
    <w:tcPr>
      <w:shd w:val="clear" w:color="auto" w:fill="FFFFFF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TableauListe6Couleur1">
    <w:name w:val="Tableau Liste 6 Couleur1"/>
    <w:basedOn w:val="TableauNormal"/>
    <w:uiPriority w:val="51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ableauListe6Couleur-Accentuation11">
    <w:name w:val="Tableau Liste 6 Couleur - Accentuation 11"/>
    <w:basedOn w:val="TableauNormal"/>
    <w:uiPriority w:val="51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  <w:tblBorders>
        <w:top w:val="single" w:sz="4" w:space="0" w:color="0F3344" w:themeColor="accent1"/>
        <w:bottom w:val="single" w:sz="4" w:space="0" w:color="0F3344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0F3344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</w:style>
  <w:style w:type="table" w:customStyle="1" w:styleId="TableauListe6Couleur-Accentuation21">
    <w:name w:val="Tableau Liste 6 Couleur - Accentuation 21"/>
    <w:basedOn w:val="TableauNormal"/>
    <w:uiPriority w:val="51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  <w:tblBorders>
        <w:top w:val="single" w:sz="4" w:space="0" w:color="E5D8EA" w:themeColor="accent2"/>
        <w:bottom w:val="single" w:sz="4" w:space="0" w:color="E5D8EA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E5D8EA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</w:style>
  <w:style w:type="table" w:customStyle="1" w:styleId="TableauListe6Couleur-Accentuation31">
    <w:name w:val="Tableau Liste 6 Couleur - Accentuation 31"/>
    <w:basedOn w:val="TableauNormal"/>
    <w:uiPriority w:val="51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  <w:tblBorders>
        <w:top w:val="single" w:sz="4" w:space="0" w:color="F8C4D7" w:themeColor="accent3"/>
        <w:bottom w:val="single" w:sz="4" w:space="0" w:color="F8C4D7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F8C4D7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</w:style>
  <w:style w:type="table" w:customStyle="1" w:styleId="TableauListe6Couleur-Accentuation41">
    <w:name w:val="Tableau Liste 6 Couleur - Accentuation 41"/>
    <w:basedOn w:val="TableauNormal"/>
    <w:uiPriority w:val="51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  <w:tblBorders>
        <w:top w:val="single" w:sz="4" w:space="0" w:color="FCEA10" w:themeColor="accent4"/>
        <w:bottom w:val="single" w:sz="4" w:space="0" w:color="FCEA10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FCEA10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</w:style>
  <w:style w:type="table" w:customStyle="1" w:styleId="TableauListe6Couleur-Accentuation51">
    <w:name w:val="Tableau Liste 6 Couleur - Accentuation 51"/>
    <w:basedOn w:val="TableauNormal"/>
    <w:uiPriority w:val="51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  <w:tblBorders>
        <w:top w:val="single" w:sz="4" w:space="0" w:color="FFFFFF" w:themeColor="accent5"/>
        <w:bottom w:val="single" w:sz="4" w:space="0" w:color="FFFFFF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FFFFFF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</w:style>
  <w:style w:type="table" w:customStyle="1" w:styleId="TableauListe6Couleur-Accentuation61">
    <w:name w:val="Tableau Liste 6 Couleur - Accentuation 61"/>
    <w:basedOn w:val="TableauNormal"/>
    <w:uiPriority w:val="51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  <w:tblBorders>
        <w:top w:val="single" w:sz="4" w:space="0" w:color="FFFFFF" w:themeColor="accent6"/>
        <w:bottom w:val="single" w:sz="4" w:space="0" w:color="FFFFFF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FFFFFF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</w:style>
  <w:style w:type="table" w:customStyle="1" w:styleId="TableauListe7Couleur1">
    <w:name w:val="Tableau Liste 7 Couleur1"/>
    <w:basedOn w:val="TableauNormal"/>
    <w:uiPriority w:val="52"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11">
    <w:name w:val="Tableau Liste 7 Couleur - Accentuation 11"/>
    <w:basedOn w:val="TableauNormal"/>
    <w:uiPriority w:val="52"/>
    <w:rsid w:val="00572222"/>
    <w:pPr>
      <w:spacing w:after="0" w:line="240" w:lineRule="auto"/>
    </w:pPr>
    <w:rPr>
      <w:color w:val="0B2632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F3344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F3344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F3344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F3344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B8DDEF" w:themeFill="accent1" w:themeFillTint="33"/>
      </w:tcPr>
    </w:tblStylePr>
    <w:tblStylePr w:type="band1Horz">
      <w:tblPr/>
      <w:tcPr>
        <w:shd w:val="clear" w:color="auto" w:fill="B8DDEF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21">
    <w:name w:val="Tableau Liste 7 Couleur - Accentuation 21"/>
    <w:basedOn w:val="TableauNormal"/>
    <w:uiPriority w:val="52"/>
    <w:rsid w:val="00572222"/>
    <w:pPr>
      <w:spacing w:after="0" w:line="240" w:lineRule="auto"/>
    </w:pPr>
    <w:rPr>
      <w:color w:val="B48EC2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5D8EA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5D8EA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5D8EA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5D8EA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F9F7FA" w:themeFill="accent2" w:themeFillTint="33"/>
      </w:tcPr>
    </w:tblStylePr>
    <w:tblStylePr w:type="band1Horz">
      <w:tblPr/>
      <w:tcPr>
        <w:shd w:val="clear" w:color="auto" w:fill="F9F7FA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31">
    <w:name w:val="Tableau Liste 7 Couleur - Accentuation 31"/>
    <w:basedOn w:val="TableauNormal"/>
    <w:uiPriority w:val="52"/>
    <w:rsid w:val="00572222"/>
    <w:pPr>
      <w:spacing w:after="0" w:line="240" w:lineRule="auto"/>
    </w:pPr>
    <w:rPr>
      <w:color w:val="EC6093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8C4D7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8C4D7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8C4D7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8C4D7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FDF3F6" w:themeFill="accent3" w:themeFillTint="33"/>
      </w:tcPr>
    </w:tblStylePr>
    <w:tblStylePr w:type="band1Horz">
      <w:tblPr/>
      <w:tcPr>
        <w:shd w:val="clear" w:color="auto" w:fill="FDF3F6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41">
    <w:name w:val="Tableau Liste 7 Couleur - Accentuation 41"/>
    <w:basedOn w:val="TableauNormal"/>
    <w:uiPriority w:val="52"/>
    <w:rsid w:val="00572222"/>
    <w:pPr>
      <w:spacing w:after="0" w:line="240" w:lineRule="auto"/>
    </w:pPr>
    <w:rPr>
      <w:color w:val="C6B602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CEA10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CEA10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CEA10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CEA10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EFACE" w:themeFill="accent4" w:themeFillTint="33"/>
      </w:tcPr>
    </w:tblStylePr>
    <w:tblStylePr w:type="band1Horz">
      <w:tblPr/>
      <w:tcPr>
        <w:shd w:val="clear" w:color="auto" w:fill="FEFACE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51">
    <w:name w:val="Tableau Liste 7 Couleur - Accentuation 51"/>
    <w:basedOn w:val="TableauNormal"/>
    <w:uiPriority w:val="52"/>
    <w:rsid w:val="00572222"/>
    <w:pPr>
      <w:spacing w:after="0" w:line="240" w:lineRule="auto"/>
    </w:pPr>
    <w:rPr>
      <w:color w:val="BFBFBF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FFFF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FFFF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FFFF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FFFF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5" w:themeFillTint="33"/>
      </w:tcPr>
    </w:tblStylePr>
    <w:tblStylePr w:type="band1Horz">
      <w:tblPr/>
      <w:tcPr>
        <w:shd w:val="clear" w:color="auto" w:fill="FFFFFF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TableauListe7Couleur-Accentuation61">
    <w:name w:val="Tableau Liste 7 Couleur - Accentuation 61"/>
    <w:basedOn w:val="TableauNormal"/>
    <w:uiPriority w:val="52"/>
    <w:rsid w:val="00572222"/>
    <w:pPr>
      <w:spacing w:after="0" w:line="240" w:lineRule="auto"/>
    </w:pPr>
    <w:rPr>
      <w:color w:val="BFBFBF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FFFFFF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FFFFFF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FFFFFF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FFFFFF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FFFFF" w:themeFill="accent6" w:themeFillTint="33"/>
      </w:tcPr>
    </w:tblStylePr>
    <w:tblStylePr w:type="band1Horz">
      <w:tblPr/>
      <w:tcPr>
        <w:shd w:val="clear" w:color="auto" w:fill="FFFFFF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edemacro">
    <w:name w:val="macro"/>
    <w:link w:val="TextedemacroCar"/>
    <w:uiPriority w:val="99"/>
    <w:semiHidden/>
    <w:unhideWhenUsed/>
    <w:rsid w:val="0057222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kern w:val="16"/>
      <w14:ligatures w14:val="standardContextual"/>
      <w14:numForm w14:val="oldStyle"/>
      <w14:numSpacing w14:val="proportional"/>
      <w14:cntxtAlts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572222"/>
    <w:rPr>
      <w:rFonts w:ascii="Consolas" w:hAnsi="Consolas"/>
      <w:kern w:val="16"/>
      <w:sz w:val="22"/>
      <w14:ligatures w14:val="standardContextual"/>
      <w14:numForm w14:val="oldStyle"/>
      <w14:numSpacing w14:val="proportional"/>
      <w14:cntxtAlts/>
    </w:rPr>
  </w:style>
  <w:style w:type="table" w:styleId="Grillemoyenne1">
    <w:name w:val="Medium Grid 1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Grillemoyenne1-Accent1">
    <w:name w:val="Medium Grid 1 Accent 1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22749B" w:themeColor="accent1" w:themeTint="BF"/>
        <w:left w:val="single" w:sz="8" w:space="0" w:color="22749B" w:themeColor="accent1" w:themeTint="BF"/>
        <w:bottom w:val="single" w:sz="8" w:space="0" w:color="22749B" w:themeColor="accent1" w:themeTint="BF"/>
        <w:right w:val="single" w:sz="8" w:space="0" w:color="22749B" w:themeColor="accent1" w:themeTint="BF"/>
        <w:insideH w:val="single" w:sz="8" w:space="0" w:color="22749B" w:themeColor="accent1" w:themeTint="BF"/>
        <w:insideV w:val="single" w:sz="8" w:space="0" w:color="22749B" w:themeColor="accent1" w:themeTint="BF"/>
      </w:tblBorders>
    </w:tblPr>
    <w:tcPr>
      <w:shd w:val="clear" w:color="auto" w:fill="A8D6E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22749B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shd w:val="clear" w:color="auto" w:fill="50ACD8" w:themeFill="accent1" w:themeFillTint="7F"/>
      </w:tcPr>
    </w:tblStylePr>
  </w:style>
  <w:style w:type="table" w:styleId="Grillemoyenne1-Accent2">
    <w:name w:val="Medium Grid 1 Accent 2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BE1EF" w:themeColor="accent2" w:themeTint="BF"/>
        <w:left w:val="single" w:sz="8" w:space="0" w:color="EBE1EF" w:themeColor="accent2" w:themeTint="BF"/>
        <w:bottom w:val="single" w:sz="8" w:space="0" w:color="EBE1EF" w:themeColor="accent2" w:themeTint="BF"/>
        <w:right w:val="single" w:sz="8" w:space="0" w:color="EBE1EF" w:themeColor="accent2" w:themeTint="BF"/>
        <w:insideH w:val="single" w:sz="8" w:space="0" w:color="EBE1EF" w:themeColor="accent2" w:themeTint="BF"/>
        <w:insideV w:val="single" w:sz="8" w:space="0" w:color="EBE1EF" w:themeColor="accent2" w:themeTint="BF"/>
      </w:tblBorders>
    </w:tblPr>
    <w:tcPr>
      <w:shd w:val="clear" w:color="auto" w:fill="F8F5F9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BE1E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shd w:val="clear" w:color="auto" w:fill="F1EBF4" w:themeFill="accent2" w:themeFillTint="7F"/>
      </w:tcPr>
    </w:tblStylePr>
  </w:style>
  <w:style w:type="table" w:styleId="Grillemoyenne1-Accent3">
    <w:name w:val="Medium Grid 1 Accent 3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9D2E0" w:themeColor="accent3" w:themeTint="BF"/>
        <w:left w:val="single" w:sz="8" w:space="0" w:color="F9D2E0" w:themeColor="accent3" w:themeTint="BF"/>
        <w:bottom w:val="single" w:sz="8" w:space="0" w:color="F9D2E0" w:themeColor="accent3" w:themeTint="BF"/>
        <w:right w:val="single" w:sz="8" w:space="0" w:color="F9D2E0" w:themeColor="accent3" w:themeTint="BF"/>
        <w:insideH w:val="single" w:sz="8" w:space="0" w:color="F9D2E0" w:themeColor="accent3" w:themeTint="BF"/>
        <w:insideV w:val="single" w:sz="8" w:space="0" w:color="F9D2E0" w:themeColor="accent3" w:themeTint="BF"/>
      </w:tblBorders>
    </w:tblPr>
    <w:tcPr>
      <w:shd w:val="clear" w:color="auto" w:fill="FDF0F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D2E0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shd w:val="clear" w:color="auto" w:fill="FBE1EA" w:themeFill="accent3" w:themeFillTint="7F"/>
      </w:tcPr>
    </w:tblStylePr>
  </w:style>
  <w:style w:type="table" w:styleId="Grillemoyenne1-Accent4">
    <w:name w:val="Medium Grid 1 Accent 4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E4B" w:themeColor="accent4" w:themeTint="BF"/>
        <w:left w:val="single" w:sz="8" w:space="0" w:color="FCEE4B" w:themeColor="accent4" w:themeTint="BF"/>
        <w:bottom w:val="single" w:sz="8" w:space="0" w:color="FCEE4B" w:themeColor="accent4" w:themeTint="BF"/>
        <w:right w:val="single" w:sz="8" w:space="0" w:color="FCEE4B" w:themeColor="accent4" w:themeTint="BF"/>
        <w:insideH w:val="single" w:sz="8" w:space="0" w:color="FCEE4B" w:themeColor="accent4" w:themeTint="BF"/>
        <w:insideV w:val="single" w:sz="8" w:space="0" w:color="FCEE4B" w:themeColor="accent4" w:themeTint="BF"/>
      </w:tblBorders>
    </w:tblPr>
    <w:tcPr>
      <w:shd w:val="clear" w:color="auto" w:fill="FEF9C3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CEE4B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shd w:val="clear" w:color="auto" w:fill="FDF487" w:themeFill="accent4" w:themeFillTint="7F"/>
      </w:tcPr>
    </w:tblStylePr>
  </w:style>
  <w:style w:type="table" w:styleId="Grillemoyenne1-Accent5">
    <w:name w:val="Medium Grid 1 Accent 5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 w:themeTint="BF"/>
        <w:left w:val="single" w:sz="8" w:space="0" w:color="FFFFFF" w:themeColor="accent5" w:themeTint="BF"/>
        <w:bottom w:val="single" w:sz="8" w:space="0" w:color="FFFFFF" w:themeColor="accent5" w:themeTint="BF"/>
        <w:right w:val="single" w:sz="8" w:space="0" w:color="FFFFFF" w:themeColor="accent5" w:themeTint="BF"/>
        <w:insideH w:val="single" w:sz="8" w:space="0" w:color="FFFFFF" w:themeColor="accent5" w:themeTint="BF"/>
        <w:insideV w:val="single" w:sz="8" w:space="0" w:color="FFFFFF" w:themeColor="accent5" w:themeTint="BF"/>
      </w:tblBorders>
    </w:tblPr>
    <w:tcPr>
      <w:shd w:val="clear" w:color="auto" w:fill="FFFFFF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FFFF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shd w:val="clear" w:color="auto" w:fill="FFFFFF" w:themeFill="accent5" w:themeFillTint="7F"/>
      </w:tcPr>
    </w:tblStylePr>
  </w:style>
  <w:style w:type="table" w:styleId="Grillemoyenne1-Accent6">
    <w:name w:val="Medium Grid 1 Accent 6"/>
    <w:basedOn w:val="TableauNormal"/>
    <w:uiPriority w:val="67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 w:themeTint="BF"/>
        <w:left w:val="single" w:sz="8" w:space="0" w:color="FFFFFF" w:themeColor="accent6" w:themeTint="BF"/>
        <w:bottom w:val="single" w:sz="8" w:space="0" w:color="FFFFFF" w:themeColor="accent6" w:themeTint="BF"/>
        <w:right w:val="single" w:sz="8" w:space="0" w:color="FFFFFF" w:themeColor="accent6" w:themeTint="BF"/>
        <w:insideH w:val="single" w:sz="8" w:space="0" w:color="FFFFFF" w:themeColor="accent6" w:themeTint="BF"/>
        <w:insideV w:val="single" w:sz="8" w:space="0" w:color="FFFFFF" w:themeColor="accent6" w:themeTint="BF"/>
      </w:tblBorders>
    </w:tblPr>
    <w:tcPr>
      <w:shd w:val="clear" w:color="auto" w:fill="FFFFFF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FFFFF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shd w:val="clear" w:color="auto" w:fill="FFFFFF" w:themeFill="accent6" w:themeFillTint="7F"/>
      </w:tcPr>
    </w:tblStylePr>
  </w:style>
  <w:style w:type="table" w:styleId="Grillemoyenne2">
    <w:name w:val="Medium Grid 2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1">
    <w:name w:val="Medium Grid 2 Accent 1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  <w:insideH w:val="single" w:sz="8" w:space="0" w:color="0F3344" w:themeColor="accent1"/>
        <w:insideV w:val="single" w:sz="8" w:space="0" w:color="0F3344" w:themeColor="accent1"/>
      </w:tblBorders>
    </w:tblPr>
    <w:tcPr>
      <w:shd w:val="clear" w:color="auto" w:fill="A8D6EC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DCEEF7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8DDEF" w:themeFill="accent1" w:themeFillTint="33"/>
      </w:tcPr>
    </w:tblStylePr>
    <w:tblStylePr w:type="band1Vert">
      <w:tblPr/>
      <w:tcPr>
        <w:shd w:val="clear" w:color="auto" w:fill="50ACD8" w:themeFill="accent1" w:themeFillTint="7F"/>
      </w:tcPr>
    </w:tblStylePr>
    <w:tblStylePr w:type="band1Horz">
      <w:tblPr/>
      <w:tcPr>
        <w:tcBorders>
          <w:insideH w:val="single" w:sz="6" w:space="0" w:color="0F3344" w:themeColor="accent1"/>
          <w:insideV w:val="single" w:sz="6" w:space="0" w:color="0F3344" w:themeColor="accent1"/>
        </w:tcBorders>
        <w:shd w:val="clear" w:color="auto" w:fill="50ACD8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2">
    <w:name w:val="Medium Grid 2 Accent 2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  <w:insideH w:val="single" w:sz="8" w:space="0" w:color="E5D8EA" w:themeColor="accent2"/>
        <w:insideV w:val="single" w:sz="8" w:space="0" w:color="E5D8EA" w:themeColor="accent2"/>
      </w:tblBorders>
    </w:tblPr>
    <w:tcPr>
      <w:shd w:val="clear" w:color="auto" w:fill="F8F5F9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CFBF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9F7FA" w:themeFill="accent2" w:themeFillTint="33"/>
      </w:tcPr>
    </w:tblStylePr>
    <w:tblStylePr w:type="band1Vert">
      <w:tblPr/>
      <w:tcPr>
        <w:shd w:val="clear" w:color="auto" w:fill="F1EBF4" w:themeFill="accent2" w:themeFillTint="7F"/>
      </w:tcPr>
    </w:tblStylePr>
    <w:tblStylePr w:type="band1Horz">
      <w:tblPr/>
      <w:tcPr>
        <w:tcBorders>
          <w:insideH w:val="single" w:sz="6" w:space="0" w:color="E5D8EA" w:themeColor="accent2"/>
          <w:insideV w:val="single" w:sz="6" w:space="0" w:color="E5D8EA" w:themeColor="accent2"/>
        </w:tcBorders>
        <w:shd w:val="clear" w:color="auto" w:fill="F1EBF4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3">
    <w:name w:val="Medium Grid 2 Accent 3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  <w:insideH w:val="single" w:sz="8" w:space="0" w:color="F8C4D7" w:themeColor="accent3"/>
        <w:insideV w:val="single" w:sz="8" w:space="0" w:color="F8C4D7" w:themeColor="accent3"/>
      </w:tblBorders>
    </w:tblPr>
    <w:tcPr>
      <w:shd w:val="clear" w:color="auto" w:fill="FDF0F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EF9FA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F3F6" w:themeFill="accent3" w:themeFillTint="33"/>
      </w:tcPr>
    </w:tblStylePr>
    <w:tblStylePr w:type="band1Vert">
      <w:tblPr/>
      <w:tcPr>
        <w:shd w:val="clear" w:color="auto" w:fill="FBE1EA" w:themeFill="accent3" w:themeFillTint="7F"/>
      </w:tcPr>
    </w:tblStylePr>
    <w:tblStylePr w:type="band1Horz">
      <w:tblPr/>
      <w:tcPr>
        <w:tcBorders>
          <w:insideH w:val="single" w:sz="6" w:space="0" w:color="F8C4D7" w:themeColor="accent3"/>
          <w:insideV w:val="single" w:sz="6" w:space="0" w:color="F8C4D7" w:themeColor="accent3"/>
        </w:tcBorders>
        <w:shd w:val="clear" w:color="auto" w:fill="FBE1EA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4">
    <w:name w:val="Medium Grid 2 Accent 4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  <w:insideH w:val="single" w:sz="8" w:space="0" w:color="FCEA10" w:themeColor="accent4"/>
        <w:insideV w:val="single" w:sz="8" w:space="0" w:color="FCEA10" w:themeColor="accent4"/>
      </w:tblBorders>
    </w:tblPr>
    <w:tcPr>
      <w:shd w:val="clear" w:color="auto" w:fill="FEF9C3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EFCE7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EFACE" w:themeFill="accent4" w:themeFillTint="33"/>
      </w:tcPr>
    </w:tblStylePr>
    <w:tblStylePr w:type="band1Vert">
      <w:tblPr/>
      <w:tcPr>
        <w:shd w:val="clear" w:color="auto" w:fill="FDF487" w:themeFill="accent4" w:themeFillTint="7F"/>
      </w:tcPr>
    </w:tblStylePr>
    <w:tblStylePr w:type="band1Horz">
      <w:tblPr/>
      <w:tcPr>
        <w:tcBorders>
          <w:insideH w:val="single" w:sz="6" w:space="0" w:color="FCEA10" w:themeColor="accent4"/>
          <w:insideV w:val="single" w:sz="6" w:space="0" w:color="FCEA10" w:themeColor="accent4"/>
        </w:tcBorders>
        <w:shd w:val="clear" w:color="auto" w:fill="FDF487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5">
    <w:name w:val="Medium Grid 2 Accent 5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  <w:insideH w:val="single" w:sz="8" w:space="0" w:color="FFFFFF" w:themeColor="accent5"/>
        <w:insideV w:val="single" w:sz="8" w:space="0" w:color="FFFFFF" w:themeColor="accent5"/>
      </w:tblBorders>
    </w:tblPr>
    <w:tcPr>
      <w:shd w:val="clear" w:color="auto" w:fill="FFFFFF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FFFFFF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 w:themeFillTint="33"/>
      </w:tcPr>
    </w:tblStylePr>
    <w:tblStylePr w:type="band1Vert">
      <w:tblPr/>
      <w:tcPr>
        <w:shd w:val="clear" w:color="auto" w:fill="FFFFFF" w:themeFill="accent5" w:themeFillTint="7F"/>
      </w:tcPr>
    </w:tblStylePr>
    <w:tblStylePr w:type="band1Horz">
      <w:tblPr/>
      <w:tcPr>
        <w:tcBorders>
          <w:insideH w:val="single" w:sz="6" w:space="0" w:color="FFFFFF" w:themeColor="accent5"/>
          <w:insideV w:val="single" w:sz="6" w:space="0" w:color="FFFFFF" w:themeColor="accent5"/>
        </w:tcBorders>
        <w:shd w:val="clear" w:color="auto" w:fill="FFFFFF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2-Accent6">
    <w:name w:val="Medium Grid 2 Accent 6"/>
    <w:basedOn w:val="TableauNormal"/>
    <w:uiPriority w:val="68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  <w:insideH w:val="single" w:sz="8" w:space="0" w:color="FFFFFF" w:themeColor="accent6"/>
        <w:insideV w:val="single" w:sz="8" w:space="0" w:color="FFFFFF" w:themeColor="accent6"/>
      </w:tblBorders>
    </w:tblPr>
    <w:tcPr>
      <w:shd w:val="clear" w:color="auto" w:fill="FFFFFF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FFFFF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 w:themeFillTint="33"/>
      </w:tcPr>
    </w:tblStylePr>
    <w:tblStylePr w:type="band1Vert">
      <w:tblPr/>
      <w:tcPr>
        <w:shd w:val="clear" w:color="auto" w:fill="FFFFFF" w:themeFill="accent6" w:themeFillTint="7F"/>
      </w:tcPr>
    </w:tblStylePr>
    <w:tblStylePr w:type="band1Horz">
      <w:tblPr/>
      <w:tcPr>
        <w:tcBorders>
          <w:insideH w:val="single" w:sz="6" w:space="0" w:color="FFFFFF" w:themeColor="accent6"/>
          <w:insideV w:val="single" w:sz="6" w:space="0" w:color="FFFFFF" w:themeColor="accent6"/>
        </w:tcBorders>
        <w:shd w:val="clear" w:color="auto" w:fill="FFFFFF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Grillemoyenne3">
    <w:name w:val="Medium Grid 3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Grillemoyenne3-Accent1">
    <w:name w:val="Medium Grid 3 Accent 1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8D6E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344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F3344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F3344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50ACD8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50ACD8" w:themeFill="accent1" w:themeFillTint="7F"/>
      </w:tcPr>
    </w:tblStylePr>
  </w:style>
  <w:style w:type="table" w:styleId="Grillemoyenne3-Accent2">
    <w:name w:val="Medium Grid 3 Accent 2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8F5F9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5D8EA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5D8EA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5D8EA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1EBF4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1EBF4" w:themeFill="accent2" w:themeFillTint="7F"/>
      </w:tcPr>
    </w:tblStylePr>
  </w:style>
  <w:style w:type="table" w:styleId="Grillemoyenne3-Accent3">
    <w:name w:val="Medium Grid 3 Accent 3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F0F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8C4D7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8C4D7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8C4D7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E1EA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E1EA" w:themeFill="accent3" w:themeFillTint="7F"/>
      </w:tcPr>
    </w:tblStylePr>
  </w:style>
  <w:style w:type="table" w:styleId="Grillemoyenne3-Accent4">
    <w:name w:val="Medium Grid 3 Accent 4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EF9C3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CEA10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CEA10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CEA10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DF487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DF487" w:themeFill="accent4" w:themeFillTint="7F"/>
      </w:tcPr>
    </w:tblStylePr>
  </w:style>
  <w:style w:type="table" w:styleId="Grillemoyenne3-Accent5">
    <w:name w:val="Medium Grid 3 Accent 5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FFFF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FFFF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FFFF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FFFF" w:themeFill="accent5" w:themeFillTint="7F"/>
      </w:tcPr>
    </w:tblStylePr>
  </w:style>
  <w:style w:type="table" w:styleId="Grillemoyenne3-Accent6">
    <w:name w:val="Medium Grid 3 Accent 6"/>
    <w:basedOn w:val="TableauNormal"/>
    <w:uiPriority w:val="69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FFFFF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FFFFF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FFFFF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FFFFF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FFFFF" w:themeFill="accent6" w:themeFillTint="7F"/>
      </w:tcPr>
    </w:tblStylePr>
  </w:style>
  <w:style w:type="table" w:styleId="Listemoyenne1">
    <w:name w:val="Medium List 1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Listemoyenne1-Accent1">
    <w:name w:val="Medium List 1 Accent 1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bottom w:val="single" w:sz="8" w:space="0" w:color="0F3344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F3344" w:themeColor="accent1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0F3344" w:themeColor="accent1"/>
          <w:bottom w:val="single" w:sz="8" w:space="0" w:color="0F334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F3344" w:themeColor="accent1"/>
          <w:bottom w:val="single" w:sz="8" w:space="0" w:color="0F3344" w:themeColor="accent1"/>
        </w:tcBorders>
      </w:tcPr>
    </w:tblStylePr>
    <w:tblStylePr w:type="band1Vert">
      <w:tblPr/>
      <w:tcPr>
        <w:shd w:val="clear" w:color="auto" w:fill="A8D6EC" w:themeFill="accent1" w:themeFillTint="3F"/>
      </w:tcPr>
    </w:tblStylePr>
    <w:tblStylePr w:type="band1Horz">
      <w:tblPr/>
      <w:tcPr>
        <w:shd w:val="clear" w:color="auto" w:fill="A8D6EC" w:themeFill="accent1" w:themeFillTint="3F"/>
      </w:tcPr>
    </w:tblStylePr>
  </w:style>
  <w:style w:type="table" w:styleId="Listemoyenne1-Accent2">
    <w:name w:val="Medium List 1 Accent 2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bottom w:val="single" w:sz="8" w:space="0" w:color="E5D8EA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5D8EA" w:themeColor="accent2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E5D8EA" w:themeColor="accent2"/>
          <w:bottom w:val="single" w:sz="8" w:space="0" w:color="E5D8EA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5D8EA" w:themeColor="accent2"/>
          <w:bottom w:val="single" w:sz="8" w:space="0" w:color="E5D8EA" w:themeColor="accent2"/>
        </w:tcBorders>
      </w:tcPr>
    </w:tblStylePr>
    <w:tblStylePr w:type="band1Vert">
      <w:tblPr/>
      <w:tcPr>
        <w:shd w:val="clear" w:color="auto" w:fill="F8F5F9" w:themeFill="accent2" w:themeFillTint="3F"/>
      </w:tcPr>
    </w:tblStylePr>
    <w:tblStylePr w:type="band1Horz">
      <w:tblPr/>
      <w:tcPr>
        <w:shd w:val="clear" w:color="auto" w:fill="F8F5F9" w:themeFill="accent2" w:themeFillTint="3F"/>
      </w:tcPr>
    </w:tblStylePr>
  </w:style>
  <w:style w:type="table" w:styleId="Listemoyenne1-Accent3">
    <w:name w:val="Medium List 1 Accent 3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bottom w:val="single" w:sz="8" w:space="0" w:color="F8C4D7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8C4D7" w:themeColor="accent3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8C4D7" w:themeColor="accent3"/>
          <w:bottom w:val="single" w:sz="8" w:space="0" w:color="F8C4D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8C4D7" w:themeColor="accent3"/>
          <w:bottom w:val="single" w:sz="8" w:space="0" w:color="F8C4D7" w:themeColor="accent3"/>
        </w:tcBorders>
      </w:tcPr>
    </w:tblStylePr>
    <w:tblStylePr w:type="band1Vert">
      <w:tblPr/>
      <w:tcPr>
        <w:shd w:val="clear" w:color="auto" w:fill="FDF0F5" w:themeFill="accent3" w:themeFillTint="3F"/>
      </w:tcPr>
    </w:tblStylePr>
    <w:tblStylePr w:type="band1Horz">
      <w:tblPr/>
      <w:tcPr>
        <w:shd w:val="clear" w:color="auto" w:fill="FDF0F5" w:themeFill="accent3" w:themeFillTint="3F"/>
      </w:tcPr>
    </w:tblStylePr>
  </w:style>
  <w:style w:type="table" w:styleId="Listemoyenne1-Accent4">
    <w:name w:val="Medium List 1 Accent 4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bottom w:val="single" w:sz="8" w:space="0" w:color="FCEA10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CEA10" w:themeColor="accent4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CEA10" w:themeColor="accent4"/>
          <w:bottom w:val="single" w:sz="8" w:space="0" w:color="FCEA1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CEA10" w:themeColor="accent4"/>
          <w:bottom w:val="single" w:sz="8" w:space="0" w:color="FCEA10" w:themeColor="accent4"/>
        </w:tcBorders>
      </w:tcPr>
    </w:tblStylePr>
    <w:tblStylePr w:type="band1Vert">
      <w:tblPr/>
      <w:tcPr>
        <w:shd w:val="clear" w:color="auto" w:fill="FEF9C3" w:themeFill="accent4" w:themeFillTint="3F"/>
      </w:tcPr>
    </w:tblStylePr>
    <w:tblStylePr w:type="band1Horz">
      <w:tblPr/>
      <w:tcPr>
        <w:shd w:val="clear" w:color="auto" w:fill="FEF9C3" w:themeFill="accent4" w:themeFillTint="3F"/>
      </w:tcPr>
    </w:tblStylePr>
  </w:style>
  <w:style w:type="table" w:styleId="Listemoyenne1-Accent5">
    <w:name w:val="Medium List 1 Accent 5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bottom w:val="single" w:sz="8" w:space="0" w:color="FFFFFF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FFFF" w:themeColor="accent5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FFFFF" w:themeColor="accent5"/>
          <w:bottom w:val="single" w:sz="8" w:space="0" w:color="FFFFFF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FFFF" w:themeColor="accent5"/>
          <w:bottom w:val="single" w:sz="8" w:space="0" w:color="FFFFFF" w:themeColor="accent5"/>
        </w:tcBorders>
      </w:tcPr>
    </w:tblStylePr>
    <w:tblStylePr w:type="band1Vert">
      <w:tblPr/>
      <w:tcPr>
        <w:shd w:val="clear" w:color="auto" w:fill="FFFFFF" w:themeFill="accent5" w:themeFillTint="3F"/>
      </w:tcPr>
    </w:tblStylePr>
    <w:tblStylePr w:type="band1Horz">
      <w:tblPr/>
      <w:tcPr>
        <w:shd w:val="clear" w:color="auto" w:fill="FFFFFF" w:themeFill="accent5" w:themeFillTint="3F"/>
      </w:tcPr>
    </w:tblStylePr>
  </w:style>
  <w:style w:type="table" w:styleId="Listemoyenne1-Accent6">
    <w:name w:val="Medium List 1 Accent 6"/>
    <w:basedOn w:val="TableauNormal"/>
    <w:uiPriority w:val="65"/>
    <w:semiHidden/>
    <w:unhideWhenUsed/>
    <w:rsid w:val="00572222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bottom w:val="single" w:sz="8" w:space="0" w:color="FFFFFF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FFFFF" w:themeColor="accent6"/>
        </w:tcBorders>
      </w:tcPr>
    </w:tblStylePr>
    <w:tblStylePr w:type="lastRow">
      <w:rPr>
        <w:b/>
        <w:bCs/>
        <w:color w:val="000000" w:themeColor="text2"/>
      </w:rPr>
      <w:tblPr/>
      <w:tcPr>
        <w:tcBorders>
          <w:top w:val="single" w:sz="8" w:space="0" w:color="FFFFFF" w:themeColor="accent6"/>
          <w:bottom w:val="single" w:sz="8" w:space="0" w:color="FFFFFF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FFFFF" w:themeColor="accent6"/>
          <w:bottom w:val="single" w:sz="8" w:space="0" w:color="FFFFFF" w:themeColor="accent6"/>
        </w:tcBorders>
      </w:tcPr>
    </w:tblStylePr>
    <w:tblStylePr w:type="band1Vert">
      <w:tblPr/>
      <w:tcPr>
        <w:shd w:val="clear" w:color="auto" w:fill="FFFFFF" w:themeFill="accent6" w:themeFillTint="3F"/>
      </w:tcPr>
    </w:tblStylePr>
    <w:tblStylePr w:type="band1Horz">
      <w:tblPr/>
      <w:tcPr>
        <w:shd w:val="clear" w:color="auto" w:fill="FFFFFF" w:themeFill="accent6" w:themeFillTint="3F"/>
      </w:tcPr>
    </w:tblStylePr>
  </w:style>
  <w:style w:type="table" w:styleId="Listemoyenne2">
    <w:name w:val="Medium List 2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1">
    <w:name w:val="Medium List 2 Accent 1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F3344" w:themeColor="accent1"/>
        <w:left w:val="single" w:sz="8" w:space="0" w:color="0F3344" w:themeColor="accent1"/>
        <w:bottom w:val="single" w:sz="8" w:space="0" w:color="0F3344" w:themeColor="accent1"/>
        <w:right w:val="single" w:sz="8" w:space="0" w:color="0F3344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F3344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F3344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F3344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8D6E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8D6E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2">
    <w:name w:val="Medium List 2 Accent 2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E5D8EA" w:themeColor="accent2"/>
        <w:left w:val="single" w:sz="8" w:space="0" w:color="E5D8EA" w:themeColor="accent2"/>
        <w:bottom w:val="single" w:sz="8" w:space="0" w:color="E5D8EA" w:themeColor="accent2"/>
        <w:right w:val="single" w:sz="8" w:space="0" w:color="E5D8EA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5D8EA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5D8EA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5D8EA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8F5F9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8F5F9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3">
    <w:name w:val="Medium List 2 Accent 3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8C4D7" w:themeColor="accent3"/>
        <w:left w:val="single" w:sz="8" w:space="0" w:color="F8C4D7" w:themeColor="accent3"/>
        <w:bottom w:val="single" w:sz="8" w:space="0" w:color="F8C4D7" w:themeColor="accent3"/>
        <w:right w:val="single" w:sz="8" w:space="0" w:color="F8C4D7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8C4D7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8C4D7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8C4D7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F0F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F0F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4">
    <w:name w:val="Medium List 2 Accent 4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CEA10" w:themeColor="accent4"/>
        <w:left w:val="single" w:sz="8" w:space="0" w:color="FCEA10" w:themeColor="accent4"/>
        <w:bottom w:val="single" w:sz="8" w:space="0" w:color="FCEA10" w:themeColor="accent4"/>
        <w:right w:val="single" w:sz="8" w:space="0" w:color="FCEA10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CEA10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CEA10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CEA10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EF9C3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EF9C3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5">
    <w:name w:val="Medium List 2 Accent 5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5"/>
        <w:left w:val="single" w:sz="8" w:space="0" w:color="FFFFFF" w:themeColor="accent5"/>
        <w:bottom w:val="single" w:sz="8" w:space="0" w:color="FFFFFF" w:themeColor="accent5"/>
        <w:right w:val="single" w:sz="8" w:space="0" w:color="FFFFFF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FFFF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FFFF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FFFF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FFFF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Listemoyenne2-Accent6">
    <w:name w:val="Medium List 2 Accent 6"/>
    <w:basedOn w:val="TableauNormal"/>
    <w:uiPriority w:val="66"/>
    <w:semiHidden/>
    <w:unhideWhenUsed/>
    <w:rsid w:val="00572222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FFFFF" w:themeColor="accent6"/>
        <w:left w:val="single" w:sz="8" w:space="0" w:color="FFFFFF" w:themeColor="accent6"/>
        <w:bottom w:val="single" w:sz="8" w:space="0" w:color="FFFFFF" w:themeColor="accent6"/>
        <w:right w:val="single" w:sz="8" w:space="0" w:color="FFFFFF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FFFFF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FFFFF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FFFFF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FFFFF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Tramemoyenne1">
    <w:name w:val="Medium Shading 1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1">
    <w:name w:val="Medium Shading 1 Accent 1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22749B" w:themeColor="accent1" w:themeTint="BF"/>
        <w:left w:val="single" w:sz="8" w:space="0" w:color="22749B" w:themeColor="accent1" w:themeTint="BF"/>
        <w:bottom w:val="single" w:sz="8" w:space="0" w:color="22749B" w:themeColor="accent1" w:themeTint="BF"/>
        <w:right w:val="single" w:sz="8" w:space="0" w:color="22749B" w:themeColor="accent1" w:themeTint="BF"/>
        <w:insideH w:val="single" w:sz="8" w:space="0" w:color="22749B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22749B" w:themeColor="accent1" w:themeTint="BF"/>
          <w:left w:val="single" w:sz="8" w:space="0" w:color="22749B" w:themeColor="accent1" w:themeTint="BF"/>
          <w:bottom w:val="single" w:sz="8" w:space="0" w:color="22749B" w:themeColor="accent1" w:themeTint="BF"/>
          <w:right w:val="single" w:sz="8" w:space="0" w:color="22749B" w:themeColor="accent1" w:themeTint="BF"/>
          <w:insideH w:val="nil"/>
          <w:insideV w:val="nil"/>
        </w:tcBorders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2749B" w:themeColor="accent1" w:themeTint="BF"/>
          <w:left w:val="single" w:sz="8" w:space="0" w:color="22749B" w:themeColor="accent1" w:themeTint="BF"/>
          <w:bottom w:val="single" w:sz="8" w:space="0" w:color="22749B" w:themeColor="accent1" w:themeTint="BF"/>
          <w:right w:val="single" w:sz="8" w:space="0" w:color="22749B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8D6E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8D6E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2">
    <w:name w:val="Medium Shading 1 Accent 2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EBE1EF" w:themeColor="accent2" w:themeTint="BF"/>
        <w:left w:val="single" w:sz="8" w:space="0" w:color="EBE1EF" w:themeColor="accent2" w:themeTint="BF"/>
        <w:bottom w:val="single" w:sz="8" w:space="0" w:color="EBE1EF" w:themeColor="accent2" w:themeTint="BF"/>
        <w:right w:val="single" w:sz="8" w:space="0" w:color="EBE1EF" w:themeColor="accent2" w:themeTint="BF"/>
        <w:insideH w:val="single" w:sz="8" w:space="0" w:color="EBE1E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BE1EF" w:themeColor="accent2" w:themeTint="BF"/>
          <w:left w:val="single" w:sz="8" w:space="0" w:color="EBE1EF" w:themeColor="accent2" w:themeTint="BF"/>
          <w:bottom w:val="single" w:sz="8" w:space="0" w:color="EBE1EF" w:themeColor="accent2" w:themeTint="BF"/>
          <w:right w:val="single" w:sz="8" w:space="0" w:color="EBE1EF" w:themeColor="accent2" w:themeTint="BF"/>
          <w:insideH w:val="nil"/>
          <w:insideV w:val="nil"/>
        </w:tcBorders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BE1EF" w:themeColor="accent2" w:themeTint="BF"/>
          <w:left w:val="single" w:sz="8" w:space="0" w:color="EBE1EF" w:themeColor="accent2" w:themeTint="BF"/>
          <w:bottom w:val="single" w:sz="8" w:space="0" w:color="EBE1EF" w:themeColor="accent2" w:themeTint="BF"/>
          <w:right w:val="single" w:sz="8" w:space="0" w:color="EBE1E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5F9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8F5F9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3">
    <w:name w:val="Medium Shading 1 Accent 3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9D2E0" w:themeColor="accent3" w:themeTint="BF"/>
        <w:left w:val="single" w:sz="8" w:space="0" w:color="F9D2E0" w:themeColor="accent3" w:themeTint="BF"/>
        <w:bottom w:val="single" w:sz="8" w:space="0" w:color="F9D2E0" w:themeColor="accent3" w:themeTint="BF"/>
        <w:right w:val="single" w:sz="8" w:space="0" w:color="F9D2E0" w:themeColor="accent3" w:themeTint="BF"/>
        <w:insideH w:val="single" w:sz="8" w:space="0" w:color="F9D2E0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D2E0" w:themeColor="accent3" w:themeTint="BF"/>
          <w:left w:val="single" w:sz="8" w:space="0" w:color="F9D2E0" w:themeColor="accent3" w:themeTint="BF"/>
          <w:bottom w:val="single" w:sz="8" w:space="0" w:color="F9D2E0" w:themeColor="accent3" w:themeTint="BF"/>
          <w:right w:val="single" w:sz="8" w:space="0" w:color="F9D2E0" w:themeColor="accent3" w:themeTint="BF"/>
          <w:insideH w:val="nil"/>
          <w:insideV w:val="nil"/>
        </w:tcBorders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D2E0" w:themeColor="accent3" w:themeTint="BF"/>
          <w:left w:val="single" w:sz="8" w:space="0" w:color="F9D2E0" w:themeColor="accent3" w:themeTint="BF"/>
          <w:bottom w:val="single" w:sz="8" w:space="0" w:color="F9D2E0" w:themeColor="accent3" w:themeTint="BF"/>
          <w:right w:val="single" w:sz="8" w:space="0" w:color="F9D2E0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F0F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F0F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4">
    <w:name w:val="Medium Shading 1 Accent 4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CEE4B" w:themeColor="accent4" w:themeTint="BF"/>
        <w:left w:val="single" w:sz="8" w:space="0" w:color="FCEE4B" w:themeColor="accent4" w:themeTint="BF"/>
        <w:bottom w:val="single" w:sz="8" w:space="0" w:color="FCEE4B" w:themeColor="accent4" w:themeTint="BF"/>
        <w:right w:val="single" w:sz="8" w:space="0" w:color="FCEE4B" w:themeColor="accent4" w:themeTint="BF"/>
        <w:insideH w:val="single" w:sz="8" w:space="0" w:color="FCEE4B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CEE4B" w:themeColor="accent4" w:themeTint="BF"/>
          <w:left w:val="single" w:sz="8" w:space="0" w:color="FCEE4B" w:themeColor="accent4" w:themeTint="BF"/>
          <w:bottom w:val="single" w:sz="8" w:space="0" w:color="FCEE4B" w:themeColor="accent4" w:themeTint="BF"/>
          <w:right w:val="single" w:sz="8" w:space="0" w:color="FCEE4B" w:themeColor="accent4" w:themeTint="BF"/>
          <w:insideH w:val="nil"/>
          <w:insideV w:val="nil"/>
        </w:tcBorders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CEE4B" w:themeColor="accent4" w:themeTint="BF"/>
          <w:left w:val="single" w:sz="8" w:space="0" w:color="FCEE4B" w:themeColor="accent4" w:themeTint="BF"/>
          <w:bottom w:val="single" w:sz="8" w:space="0" w:color="FCEE4B" w:themeColor="accent4" w:themeTint="BF"/>
          <w:right w:val="single" w:sz="8" w:space="0" w:color="FCEE4B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EF9C3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EF9C3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5">
    <w:name w:val="Medium Shading 1 Accent 5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5" w:themeTint="BF"/>
        <w:left w:val="single" w:sz="8" w:space="0" w:color="FFFFFF" w:themeColor="accent5" w:themeTint="BF"/>
        <w:bottom w:val="single" w:sz="8" w:space="0" w:color="FFFFFF" w:themeColor="accent5" w:themeTint="BF"/>
        <w:right w:val="single" w:sz="8" w:space="0" w:color="FFFFFF" w:themeColor="accent5" w:themeTint="BF"/>
        <w:insideH w:val="single" w:sz="8" w:space="0" w:color="FFFFFF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FFFF" w:themeColor="accent5" w:themeTint="BF"/>
          <w:left w:val="single" w:sz="8" w:space="0" w:color="FFFFFF" w:themeColor="accent5" w:themeTint="BF"/>
          <w:bottom w:val="single" w:sz="8" w:space="0" w:color="FFFFFF" w:themeColor="accent5" w:themeTint="BF"/>
          <w:right w:val="single" w:sz="8" w:space="0" w:color="FFFFFF" w:themeColor="accent5" w:themeTint="BF"/>
          <w:insideH w:val="nil"/>
          <w:insideV w:val="nil"/>
        </w:tcBorders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5" w:themeTint="BF"/>
          <w:left w:val="single" w:sz="8" w:space="0" w:color="FFFFFF" w:themeColor="accent5" w:themeTint="BF"/>
          <w:bottom w:val="single" w:sz="8" w:space="0" w:color="FFFFFF" w:themeColor="accent5" w:themeTint="BF"/>
          <w:right w:val="single" w:sz="8" w:space="0" w:color="FFFFF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FF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1-Accent6">
    <w:name w:val="Medium Shading 1 Accent 6"/>
    <w:basedOn w:val="TableauNormal"/>
    <w:uiPriority w:val="63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accent6" w:themeTint="BF"/>
        <w:left w:val="single" w:sz="8" w:space="0" w:color="FFFFFF" w:themeColor="accent6" w:themeTint="BF"/>
        <w:bottom w:val="single" w:sz="8" w:space="0" w:color="FFFFFF" w:themeColor="accent6" w:themeTint="BF"/>
        <w:right w:val="single" w:sz="8" w:space="0" w:color="FFFFFF" w:themeColor="accent6" w:themeTint="BF"/>
        <w:insideH w:val="single" w:sz="8" w:space="0" w:color="FFFFFF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FFFF" w:themeColor="accent6" w:themeTint="BF"/>
          <w:left w:val="single" w:sz="8" w:space="0" w:color="FFFFFF" w:themeColor="accent6" w:themeTint="BF"/>
          <w:bottom w:val="single" w:sz="8" w:space="0" w:color="FFFFFF" w:themeColor="accent6" w:themeTint="BF"/>
          <w:right w:val="single" w:sz="8" w:space="0" w:color="FFFFFF" w:themeColor="accent6" w:themeTint="BF"/>
          <w:insideH w:val="nil"/>
          <w:insideV w:val="nil"/>
        </w:tcBorders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FFFF" w:themeColor="accent6" w:themeTint="BF"/>
          <w:left w:val="single" w:sz="8" w:space="0" w:color="FFFFFF" w:themeColor="accent6" w:themeTint="BF"/>
          <w:bottom w:val="single" w:sz="8" w:space="0" w:color="FFFFFF" w:themeColor="accent6" w:themeTint="BF"/>
          <w:right w:val="single" w:sz="8" w:space="0" w:color="FFFFFF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FFF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FFFF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Tramemoyenne2">
    <w:name w:val="Medium Shading 2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1">
    <w:name w:val="Medium Shading 2 Accent 1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F3344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F3344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2">
    <w:name w:val="Medium Shading 2 Accent 2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5D8EA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5D8EA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3">
    <w:name w:val="Medium Shading 2 Accent 3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8C4D7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8C4D7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4">
    <w:name w:val="Medium Shading 2 Accent 4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CEA10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CEA10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5">
    <w:name w:val="Medium Shading 2 Accent 5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Tramemoyenne2-Accent6">
    <w:name w:val="Medium Shading 2 Accent 6"/>
    <w:basedOn w:val="TableauNormal"/>
    <w:uiPriority w:val="64"/>
    <w:semiHidden/>
    <w:unhideWhenUsed/>
    <w:rsid w:val="00572222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FFFFF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paragraph" w:styleId="En-ttedemessage">
    <w:name w:val="Message Header"/>
    <w:basedOn w:val="Normal"/>
    <w:link w:val="En-ttedemessageCar"/>
    <w:uiPriority w:val="99"/>
    <w:semiHidden/>
    <w:unhideWhenUsed/>
    <w:rsid w:val="0057222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080" w:hanging="1080"/>
    </w:pPr>
    <w:rPr>
      <w:rFonts w:asciiTheme="majorHAnsi" w:eastAsiaTheme="majorEastAsia" w:hAnsiTheme="majorHAnsi" w:cstheme="majorBidi"/>
      <w:szCs w:val="24"/>
    </w:rPr>
  </w:style>
  <w:style w:type="character" w:customStyle="1" w:styleId="En-ttedemessageCar">
    <w:name w:val="En-tête de message Car"/>
    <w:basedOn w:val="Policepardfaut"/>
    <w:link w:val="En-ttedemessage"/>
    <w:uiPriority w:val="99"/>
    <w:semiHidden/>
    <w:rsid w:val="00572222"/>
    <w:rPr>
      <w:rFonts w:asciiTheme="majorHAnsi" w:eastAsiaTheme="majorEastAsia" w:hAnsiTheme="majorHAnsi" w:cstheme="majorBidi"/>
      <w:kern w:val="16"/>
      <w:sz w:val="24"/>
      <w:szCs w:val="24"/>
      <w:shd w:val="pct20" w:color="auto" w:fill="auto"/>
      <w14:ligatures w14:val="standardContextual"/>
      <w14:numForm w14:val="oldStyle"/>
      <w14:numSpacing w14:val="proportional"/>
      <w14:cntxtAlts/>
    </w:rPr>
  </w:style>
  <w:style w:type="paragraph" w:styleId="Sansinterligne">
    <w:name w:val="No Spacing"/>
    <w:uiPriority w:val="1"/>
    <w:semiHidden/>
    <w:unhideWhenUsed/>
    <w:qFormat/>
    <w:rsid w:val="00572222"/>
    <w:pPr>
      <w:spacing w:after="0" w:line="240" w:lineRule="auto"/>
    </w:pPr>
    <w:rPr>
      <w:kern w:val="16"/>
      <w14:ligatures w14:val="standardContextual"/>
      <w14:numForm w14:val="oldStyle"/>
      <w14:numSpacing w14:val="proportional"/>
      <w14:cntxtAlts/>
    </w:rPr>
  </w:style>
  <w:style w:type="paragraph" w:styleId="NormalWeb">
    <w:name w:val="Normal (Web)"/>
    <w:basedOn w:val="Normal"/>
    <w:uiPriority w:val="99"/>
    <w:semiHidden/>
    <w:unhideWhenUsed/>
    <w:rsid w:val="00572222"/>
    <w:rPr>
      <w:rFonts w:ascii="Times New Roman" w:hAnsi="Times New Roman" w:cs="Times New Roman"/>
      <w:szCs w:val="24"/>
    </w:rPr>
  </w:style>
  <w:style w:type="paragraph" w:styleId="Retraitnormal">
    <w:name w:val="Normal Indent"/>
    <w:basedOn w:val="Normal"/>
    <w:uiPriority w:val="99"/>
    <w:semiHidden/>
    <w:unhideWhenUsed/>
    <w:rsid w:val="00572222"/>
    <w:pPr>
      <w:ind w:left="720"/>
    </w:pPr>
  </w:style>
  <w:style w:type="paragraph" w:styleId="Titredenote">
    <w:name w:val="Note Heading"/>
    <w:basedOn w:val="Normal"/>
    <w:next w:val="Normal"/>
    <w:link w:val="TitredenoteCar"/>
    <w:uiPriority w:val="99"/>
    <w:semiHidden/>
    <w:unhideWhenUsed/>
    <w:rsid w:val="00572222"/>
    <w:pPr>
      <w:spacing w:after="0" w:line="240" w:lineRule="auto"/>
    </w:pPr>
  </w:style>
  <w:style w:type="character" w:customStyle="1" w:styleId="TitredenoteCar">
    <w:name w:val="Titre de note Car"/>
    <w:basedOn w:val="Policepardfaut"/>
    <w:link w:val="Titredenote"/>
    <w:uiPriority w:val="99"/>
    <w:semiHidden/>
    <w:rsid w:val="00572222"/>
    <w:rPr>
      <w:kern w:val="16"/>
      <w:sz w:val="22"/>
      <w14:ligatures w14:val="standardContextual"/>
      <w14:numForm w14:val="oldStyle"/>
      <w14:numSpacing w14:val="proportional"/>
      <w14:cntxtAlts/>
    </w:rPr>
  </w:style>
  <w:style w:type="character" w:styleId="Numrodepage">
    <w:name w:val="page number"/>
    <w:basedOn w:val="Policepardfaut"/>
    <w:uiPriority w:val="99"/>
    <w:semiHidden/>
    <w:unhideWhenUsed/>
    <w:rsid w:val="00572222"/>
    <w:rPr>
      <w:sz w:val="22"/>
    </w:rPr>
  </w:style>
  <w:style w:type="table" w:customStyle="1" w:styleId="Tableausimple11">
    <w:name w:val="Tableau simple 11"/>
    <w:basedOn w:val="TableauNormal"/>
    <w:uiPriority w:val="40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simple21">
    <w:name w:val="Tableau simple 21"/>
    <w:basedOn w:val="TableauNormal"/>
    <w:uiPriority w:val="41"/>
    <w:rsid w:val="00572222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Tableausimple31">
    <w:name w:val="Tableau simple 31"/>
    <w:basedOn w:val="TableauNormal"/>
    <w:uiPriority w:val="42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ableausimple41">
    <w:name w:val="Tableau simple 41"/>
    <w:basedOn w:val="TableauNormal"/>
    <w:uiPriority w:val="43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ausimple51">
    <w:name w:val="Tableau simple 51"/>
    <w:basedOn w:val="TableauNormal"/>
    <w:uiPriority w:val="44"/>
    <w:rsid w:val="00572222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Textebrut">
    <w:name w:val="Plain Text"/>
    <w:basedOn w:val="Normal"/>
    <w:link w:val="TextebrutCar"/>
    <w:uiPriority w:val="99"/>
    <w:semiHidden/>
    <w:unhideWhenUsed/>
    <w:rsid w:val="00572222"/>
    <w:pPr>
      <w:spacing w:after="0" w:line="240" w:lineRule="auto"/>
    </w:pPr>
    <w:rPr>
      <w:rFonts w:ascii="Consolas" w:hAnsi="Consolas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572222"/>
    <w:rPr>
      <w:rFonts w:ascii="Consolas" w:hAnsi="Consolas"/>
      <w:kern w:val="16"/>
      <w:sz w:val="22"/>
      <w:szCs w:val="21"/>
      <w14:ligatures w14:val="standardContextual"/>
      <w14:numForm w14:val="oldStyle"/>
      <w14:numSpacing w14:val="proportional"/>
      <w14:cntxtAlts/>
    </w:rPr>
  </w:style>
  <w:style w:type="paragraph" w:styleId="Citation">
    <w:name w:val="Quote"/>
    <w:basedOn w:val="Normal"/>
    <w:next w:val="Normal"/>
    <w:link w:val="CitationCar"/>
    <w:uiPriority w:val="29"/>
    <w:semiHidden/>
    <w:qFormat/>
    <w:rsid w:val="0057222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semiHidden/>
    <w:rsid w:val="00572222"/>
    <w:rPr>
      <w:i/>
      <w:iCs/>
      <w:color w:val="404040" w:themeColor="text1" w:themeTint="BF"/>
      <w:kern w:val="16"/>
      <w:sz w:val="22"/>
      <w14:ligatures w14:val="standardContextual"/>
      <w14:numForm w14:val="oldStyle"/>
      <w14:numSpacing w14:val="proportional"/>
      <w14:cntxtAlts/>
    </w:rPr>
  </w:style>
  <w:style w:type="paragraph" w:styleId="Salutations">
    <w:name w:val="Salutation"/>
    <w:basedOn w:val="Normal"/>
    <w:next w:val="Normal"/>
    <w:link w:val="SalutationsCar"/>
    <w:uiPriority w:val="5"/>
    <w:qFormat/>
    <w:rsid w:val="00572222"/>
  </w:style>
  <w:style w:type="character" w:customStyle="1" w:styleId="SalutationsCar">
    <w:name w:val="Salutations Car"/>
    <w:basedOn w:val="Policepardfaut"/>
    <w:link w:val="Salutations"/>
    <w:uiPriority w:val="5"/>
    <w:rsid w:val="00752FC4"/>
  </w:style>
  <w:style w:type="paragraph" w:styleId="Signature">
    <w:name w:val="Signature"/>
    <w:basedOn w:val="Normal"/>
    <w:next w:val="Normal"/>
    <w:link w:val="SignatureCar"/>
    <w:uiPriority w:val="7"/>
    <w:qFormat/>
    <w:rsid w:val="00254E0D"/>
    <w:pPr>
      <w:contextualSpacing/>
    </w:pPr>
  </w:style>
  <w:style w:type="character" w:customStyle="1" w:styleId="SignatureCar">
    <w:name w:val="Signature Car"/>
    <w:basedOn w:val="Policepardfaut"/>
    <w:link w:val="Signature"/>
    <w:uiPriority w:val="7"/>
    <w:rsid w:val="00254E0D"/>
    <w:rPr>
      <w:color w:val="auto"/>
    </w:rPr>
  </w:style>
  <w:style w:type="character" w:styleId="lev">
    <w:name w:val="Strong"/>
    <w:basedOn w:val="Policepardfaut"/>
    <w:uiPriority w:val="19"/>
    <w:semiHidden/>
    <w:qFormat/>
    <w:rsid w:val="00572222"/>
    <w:rPr>
      <w:b/>
      <w:bCs/>
      <w:sz w:val="22"/>
    </w:rPr>
  </w:style>
  <w:style w:type="paragraph" w:styleId="Sous-titre">
    <w:name w:val="Subtitle"/>
    <w:basedOn w:val="Normal"/>
    <w:next w:val="Normal"/>
    <w:link w:val="Sous-titreCar"/>
    <w:uiPriority w:val="11"/>
    <w:semiHidden/>
    <w:unhideWhenUsed/>
    <w:qFormat/>
    <w:rsid w:val="00572222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semiHidden/>
    <w:rsid w:val="00572222"/>
    <w:rPr>
      <w:rFonts w:eastAsiaTheme="minorEastAsia"/>
      <w:color w:val="5A5A5A" w:themeColor="text1" w:themeTint="A5"/>
      <w:spacing w:val="15"/>
      <w:kern w:val="16"/>
      <w:sz w:val="22"/>
      <w:szCs w:val="22"/>
      <w14:ligatures w14:val="standardContextual"/>
      <w14:numForm w14:val="oldStyle"/>
      <w14:numSpacing w14:val="proportional"/>
      <w14:cntxtAlts/>
    </w:rPr>
  </w:style>
  <w:style w:type="character" w:styleId="Accentuationlgre">
    <w:name w:val="Subtle Emphasis"/>
    <w:basedOn w:val="Policepardfaut"/>
    <w:uiPriority w:val="19"/>
    <w:semiHidden/>
    <w:qFormat/>
    <w:rsid w:val="00572222"/>
    <w:rPr>
      <w:i/>
      <w:iCs/>
      <w:color w:val="404040" w:themeColor="text1" w:themeTint="BF"/>
      <w:sz w:val="22"/>
    </w:rPr>
  </w:style>
  <w:style w:type="character" w:styleId="Rfrencelgre">
    <w:name w:val="Subtle Reference"/>
    <w:basedOn w:val="Policepardfaut"/>
    <w:uiPriority w:val="31"/>
    <w:semiHidden/>
    <w:qFormat/>
    <w:rsid w:val="00572222"/>
    <w:rPr>
      <w:smallCaps/>
      <w:color w:val="5A5A5A" w:themeColor="text1" w:themeTint="A5"/>
      <w:sz w:val="22"/>
    </w:rPr>
  </w:style>
  <w:style w:type="table" w:styleId="Effetsdetableau3D1">
    <w:name w:val="Table 3D effects 1"/>
    <w:basedOn w:val="TableauNormal"/>
    <w:uiPriority w:val="99"/>
    <w:semiHidden/>
    <w:unhideWhenUsed/>
    <w:rsid w:val="00572222"/>
    <w:rPr>
      <w:color w:val="auto"/>
    </w:r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Effetsdetableau3D2">
    <w:name w:val="Table 3D effects 2"/>
    <w:basedOn w:val="TableauNormal"/>
    <w:uiPriority w:val="99"/>
    <w:semiHidden/>
    <w:unhideWhenUsed/>
    <w:rsid w:val="00572222"/>
    <w:rPr>
      <w:color w:val="auto"/>
    </w:r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Effetsdetableau3D3">
    <w:name w:val="Table 3D effects 3"/>
    <w:basedOn w:val="TableauNormal"/>
    <w:uiPriority w:val="99"/>
    <w:semiHidden/>
    <w:unhideWhenUsed/>
    <w:rsid w:val="00572222"/>
    <w:rPr>
      <w:color w:val="auto"/>
    </w:r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1">
    <w:name w:val="Table Classic 1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2">
    <w:name w:val="Table Classic 2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3">
    <w:name w:val="Table Classic 3"/>
    <w:basedOn w:val="TableauNormal"/>
    <w:uiPriority w:val="99"/>
    <w:semiHidden/>
    <w:unhideWhenUsed/>
    <w:rsid w:val="00572222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lassique4">
    <w:name w:val="Table Classic 4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1">
    <w:name w:val="Table Colorful 1"/>
    <w:basedOn w:val="TableauNormal"/>
    <w:uiPriority w:val="99"/>
    <w:semiHidden/>
    <w:unhideWhenUsed/>
    <w:rsid w:val="00572222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2">
    <w:name w:val="Table Colorful 2"/>
    <w:basedOn w:val="TableauNormal"/>
    <w:uiPriority w:val="99"/>
    <w:semiHidden/>
    <w:unhideWhenUsed/>
    <w:rsid w:val="00572222"/>
    <w:rPr>
      <w:color w:val="auto"/>
    </w:r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color3">
    <w:name w:val="Table Colorful 3"/>
    <w:basedOn w:val="TableauNormal"/>
    <w:uiPriority w:val="99"/>
    <w:semiHidden/>
    <w:unhideWhenUsed/>
    <w:rsid w:val="00572222"/>
    <w:rPr>
      <w:color w:val="auto"/>
    </w:r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Colonnesdetableau1">
    <w:name w:val="Table Columns 1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2">
    <w:name w:val="Table Columns 2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3">
    <w:name w:val="Table Columns 3"/>
    <w:basedOn w:val="TableauNormal"/>
    <w:uiPriority w:val="99"/>
    <w:semiHidden/>
    <w:unhideWhenUsed/>
    <w:rsid w:val="00572222"/>
    <w:rPr>
      <w:b/>
      <w:bCs/>
      <w:color w:val="auto"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Colonnesdetableau4">
    <w:name w:val="Table Columns 4"/>
    <w:basedOn w:val="TableauNormal"/>
    <w:uiPriority w:val="99"/>
    <w:semiHidden/>
    <w:unhideWhenUsed/>
    <w:rsid w:val="00572222"/>
    <w:rPr>
      <w:color w:val="auto"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Colonnesdetableau5">
    <w:name w:val="Table Columns 5"/>
    <w:basedOn w:val="TableauNormal"/>
    <w:uiPriority w:val="99"/>
    <w:semiHidden/>
    <w:unhideWhenUsed/>
    <w:rsid w:val="00572222"/>
    <w:rPr>
      <w:color w:val="auto"/>
    </w:r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eaucontemporain">
    <w:name w:val="Table Contemporary"/>
    <w:basedOn w:val="TableauNormal"/>
    <w:uiPriority w:val="99"/>
    <w:semiHidden/>
    <w:unhideWhenUsed/>
    <w:rsid w:val="00572222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eaulgant">
    <w:name w:val="Table Elegant"/>
    <w:basedOn w:val="TableauNormal"/>
    <w:uiPriority w:val="99"/>
    <w:semiHidden/>
    <w:unhideWhenUsed/>
    <w:rsid w:val="00572222"/>
    <w:rPr>
      <w:color w:val="auto"/>
    </w:r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1">
    <w:name w:val="Table Grid 1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2">
    <w:name w:val="Table Grid 2"/>
    <w:basedOn w:val="TableauNormal"/>
    <w:uiPriority w:val="99"/>
    <w:semiHidden/>
    <w:unhideWhenUsed/>
    <w:rsid w:val="00572222"/>
    <w:rPr>
      <w:color w:val="auto"/>
    </w:r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3">
    <w:name w:val="Table Grid 3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4">
    <w:name w:val="Table Grid 4"/>
    <w:basedOn w:val="TableauNormal"/>
    <w:uiPriority w:val="99"/>
    <w:semiHidden/>
    <w:unhideWhenUsed/>
    <w:rsid w:val="00572222"/>
    <w:rPr>
      <w:color w:val="auto"/>
    </w:r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Grilledetableau5">
    <w:name w:val="Table Grid 5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6">
    <w:name w:val="Table Grid 6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7">
    <w:name w:val="Table Grid 7"/>
    <w:basedOn w:val="TableauNormal"/>
    <w:uiPriority w:val="99"/>
    <w:semiHidden/>
    <w:unhideWhenUsed/>
    <w:rsid w:val="00572222"/>
    <w:rPr>
      <w:b/>
      <w:bCs/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Grilledetableau8">
    <w:name w:val="Table Grid 8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Grilledetableauclaire1">
    <w:name w:val="Grille de tableau claire1"/>
    <w:basedOn w:val="TableauNormal"/>
    <w:uiPriority w:val="45"/>
    <w:rsid w:val="00572222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leauliste1">
    <w:name w:val="Table List 1"/>
    <w:basedOn w:val="TableauNormal"/>
    <w:uiPriority w:val="99"/>
    <w:semiHidden/>
    <w:unhideWhenUsed/>
    <w:rsid w:val="00572222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2">
    <w:name w:val="Table List 2"/>
    <w:basedOn w:val="TableauNormal"/>
    <w:uiPriority w:val="99"/>
    <w:semiHidden/>
    <w:unhideWhenUsed/>
    <w:rsid w:val="00572222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3">
    <w:name w:val="Table List 3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4">
    <w:name w:val="Table List 4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eauliste5">
    <w:name w:val="Table List 5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liste6">
    <w:name w:val="Table List 6"/>
    <w:basedOn w:val="TableauNormal"/>
    <w:uiPriority w:val="99"/>
    <w:semiHidden/>
    <w:unhideWhenUsed/>
    <w:rsid w:val="00572222"/>
    <w:rPr>
      <w:color w:val="auto"/>
    </w:r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eauliste7">
    <w:name w:val="Table List 7"/>
    <w:basedOn w:val="TableauNormal"/>
    <w:uiPriority w:val="99"/>
    <w:semiHidden/>
    <w:unhideWhenUsed/>
    <w:rsid w:val="00572222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eauliste8">
    <w:name w:val="Table List 8"/>
    <w:basedOn w:val="TableauNormal"/>
    <w:uiPriority w:val="99"/>
    <w:semiHidden/>
    <w:unhideWhenUsed/>
    <w:rsid w:val="00572222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Tabledesrfrencesjuridiques">
    <w:name w:val="table of authorities"/>
    <w:basedOn w:val="Normal"/>
    <w:next w:val="Normal"/>
    <w:uiPriority w:val="99"/>
    <w:semiHidden/>
    <w:unhideWhenUsed/>
    <w:rsid w:val="00572222"/>
    <w:pPr>
      <w:spacing w:after="0"/>
      <w:ind w:left="220" w:hanging="220"/>
    </w:pPr>
  </w:style>
  <w:style w:type="paragraph" w:styleId="Tabledesillustrations">
    <w:name w:val="table of figures"/>
    <w:basedOn w:val="Normal"/>
    <w:next w:val="Normal"/>
    <w:uiPriority w:val="99"/>
    <w:semiHidden/>
    <w:unhideWhenUsed/>
    <w:rsid w:val="00572222"/>
    <w:pPr>
      <w:spacing w:after="0"/>
    </w:pPr>
  </w:style>
  <w:style w:type="table" w:styleId="Tableauprofessionnel">
    <w:name w:val="Table Professional"/>
    <w:basedOn w:val="TableauNormal"/>
    <w:uiPriority w:val="99"/>
    <w:semiHidden/>
    <w:unhideWhenUsed/>
    <w:rsid w:val="00572222"/>
    <w:rPr>
      <w:color w:val="auto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simple1">
    <w:name w:val="Table Simple 1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eausimple2">
    <w:name w:val="Table Simple 2"/>
    <w:basedOn w:val="TableauNormal"/>
    <w:uiPriority w:val="99"/>
    <w:semiHidden/>
    <w:unhideWhenUsed/>
    <w:rsid w:val="00572222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eausimple3">
    <w:name w:val="Table Simple 3"/>
    <w:basedOn w:val="TableauNormal"/>
    <w:uiPriority w:val="99"/>
    <w:semiHidden/>
    <w:unhideWhenUsed/>
    <w:rsid w:val="00572222"/>
    <w:rPr>
      <w:color w:val="auto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eauple1">
    <w:name w:val="Table Subtle 1"/>
    <w:basedOn w:val="TableauNormal"/>
    <w:uiPriority w:val="99"/>
    <w:semiHidden/>
    <w:unhideWhenUsed/>
    <w:rsid w:val="00572222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ple2">
    <w:name w:val="Table Subtle 2"/>
    <w:basedOn w:val="TableauNormal"/>
    <w:uiPriority w:val="99"/>
    <w:semiHidden/>
    <w:unhideWhenUsed/>
    <w:rsid w:val="00572222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hmedutableau">
    <w:name w:val="Table Theme"/>
    <w:basedOn w:val="TableauNormal"/>
    <w:uiPriority w:val="99"/>
    <w:semiHidden/>
    <w:unhideWhenUsed/>
    <w:rsid w:val="005722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web1">
    <w:name w:val="Table Web 1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2">
    <w:name w:val="Table Web 2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auweb3">
    <w:name w:val="Table Web 3"/>
    <w:basedOn w:val="TableauNormal"/>
    <w:uiPriority w:val="99"/>
    <w:semiHidden/>
    <w:unhideWhenUsed/>
    <w:rsid w:val="00572222"/>
    <w:rPr>
      <w:color w:val="auto"/>
    </w:r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Titre">
    <w:name w:val="Title"/>
    <w:basedOn w:val="Normal"/>
    <w:next w:val="Normal"/>
    <w:link w:val="TitreCar"/>
    <w:uiPriority w:val="10"/>
    <w:semiHidden/>
    <w:qFormat/>
    <w:rsid w:val="005722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semiHidden/>
    <w:rsid w:val="00572222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  <w14:ligatures w14:val="standardContextual"/>
      <w14:numForm w14:val="oldStyle"/>
      <w14:numSpacing w14:val="proportional"/>
      <w14:cntxtAlts/>
    </w:rPr>
  </w:style>
  <w:style w:type="paragraph" w:styleId="TitreTR">
    <w:name w:val="toa heading"/>
    <w:basedOn w:val="Normal"/>
    <w:next w:val="Normal"/>
    <w:uiPriority w:val="99"/>
    <w:semiHidden/>
    <w:unhideWhenUsed/>
    <w:rsid w:val="00572222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TM1">
    <w:name w:val="toc 1"/>
    <w:basedOn w:val="Normal"/>
    <w:next w:val="Normal"/>
    <w:autoRedefine/>
    <w:uiPriority w:val="39"/>
    <w:semiHidden/>
    <w:unhideWhenUsed/>
    <w:rsid w:val="00572222"/>
    <w:pPr>
      <w:spacing w:after="100"/>
    </w:pPr>
  </w:style>
  <w:style w:type="paragraph" w:styleId="TM2">
    <w:name w:val="toc 2"/>
    <w:basedOn w:val="Normal"/>
    <w:next w:val="Normal"/>
    <w:autoRedefine/>
    <w:uiPriority w:val="39"/>
    <w:semiHidden/>
    <w:unhideWhenUsed/>
    <w:rsid w:val="00572222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semiHidden/>
    <w:unhideWhenUsed/>
    <w:rsid w:val="00572222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semiHidden/>
    <w:unhideWhenUsed/>
    <w:rsid w:val="00572222"/>
    <w:pPr>
      <w:spacing w:after="100"/>
      <w:ind w:left="660"/>
    </w:pPr>
  </w:style>
  <w:style w:type="paragraph" w:styleId="TM5">
    <w:name w:val="toc 5"/>
    <w:basedOn w:val="Normal"/>
    <w:next w:val="Normal"/>
    <w:autoRedefine/>
    <w:uiPriority w:val="39"/>
    <w:semiHidden/>
    <w:unhideWhenUsed/>
    <w:rsid w:val="00572222"/>
    <w:pPr>
      <w:spacing w:after="100"/>
      <w:ind w:left="880"/>
    </w:pPr>
  </w:style>
  <w:style w:type="paragraph" w:styleId="TM6">
    <w:name w:val="toc 6"/>
    <w:basedOn w:val="Normal"/>
    <w:next w:val="Normal"/>
    <w:autoRedefine/>
    <w:uiPriority w:val="39"/>
    <w:semiHidden/>
    <w:unhideWhenUsed/>
    <w:rsid w:val="00572222"/>
    <w:pPr>
      <w:spacing w:after="100"/>
      <w:ind w:left="1100"/>
    </w:pPr>
  </w:style>
  <w:style w:type="paragraph" w:styleId="TM7">
    <w:name w:val="toc 7"/>
    <w:basedOn w:val="Normal"/>
    <w:next w:val="Normal"/>
    <w:autoRedefine/>
    <w:uiPriority w:val="39"/>
    <w:semiHidden/>
    <w:unhideWhenUsed/>
    <w:rsid w:val="00572222"/>
    <w:pPr>
      <w:spacing w:after="100"/>
      <w:ind w:left="132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572222"/>
    <w:pPr>
      <w:spacing w:after="100"/>
      <w:ind w:left="1540"/>
    </w:pPr>
  </w:style>
  <w:style w:type="paragraph" w:styleId="TM9">
    <w:name w:val="toc 9"/>
    <w:basedOn w:val="Normal"/>
    <w:next w:val="Normal"/>
    <w:autoRedefine/>
    <w:uiPriority w:val="39"/>
    <w:semiHidden/>
    <w:unhideWhenUsed/>
    <w:rsid w:val="00572222"/>
    <w:pPr>
      <w:spacing w:after="100"/>
      <w:ind w:left="1760"/>
    </w:p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572222"/>
    <w:pPr>
      <w:spacing w:before="240"/>
      <w:outlineLvl w:val="9"/>
    </w:pPr>
    <w:rPr>
      <w:b w:val="0"/>
      <w:bCs w:val="0"/>
      <w:color w:val="0B2632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12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0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9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72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0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4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3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8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34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11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061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511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8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51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10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2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9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29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00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96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9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95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64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54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25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6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1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3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8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700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906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6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6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7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3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3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6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092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837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1.wdp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76" Type="http://schemas.openxmlformats.org/officeDocument/2006/relationships/image" Target="media/image65.jpeg"/><Relationship Id="rId84" Type="http://schemas.openxmlformats.org/officeDocument/2006/relationships/footer" Target="footer2.xml"/><Relationship Id="rId7" Type="http://schemas.openxmlformats.org/officeDocument/2006/relationships/settings" Target="settings.xml"/><Relationship Id="rId71" Type="http://schemas.openxmlformats.org/officeDocument/2006/relationships/image" Target="media/image60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66" Type="http://schemas.openxmlformats.org/officeDocument/2006/relationships/image" Target="media/image55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5" Type="http://schemas.openxmlformats.org/officeDocument/2006/relationships/numbering" Target="numbering.xml"/><Relationship Id="rId61" Type="http://schemas.openxmlformats.org/officeDocument/2006/relationships/image" Target="media/image50.jpeg"/><Relationship Id="rId82" Type="http://schemas.openxmlformats.org/officeDocument/2006/relationships/footer" Target="footer1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microsoft.com/office/2007/relationships/hdphoto" Target="media/hdphoto2.wdp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5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77" Type="http://schemas.openxmlformats.org/officeDocument/2006/relationships/image" Target="media/image66.png"/><Relationship Id="rId8" Type="http://schemas.openxmlformats.org/officeDocument/2006/relationships/webSettings" Target="web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80" Type="http://schemas.openxmlformats.org/officeDocument/2006/relationships/image" Target="media/image69.jpeg"/><Relationship Id="rId85" Type="http://schemas.openxmlformats.org/officeDocument/2006/relationships/fontTable" Target="fontTable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8.png"/><Relationship Id="rId67" Type="http://schemas.openxmlformats.org/officeDocument/2006/relationships/image" Target="media/image56.png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54" Type="http://schemas.openxmlformats.org/officeDocument/2006/relationships/image" Target="media/image43.png"/><Relationship Id="rId62" Type="http://schemas.openxmlformats.org/officeDocument/2006/relationships/image" Target="media/image51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83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" Type="http://schemas.openxmlformats.org/officeDocument/2006/relationships/endnotes" Target="endnotes.xml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81" Type="http://schemas.openxmlformats.org/officeDocument/2006/relationships/image" Target="media/image70.jpeg"/><Relationship Id="rId86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bina%20robert\AppData\Roaming\Microsoft\Templates\En-t&#234;te%20aux%20formes%20organiques.dotx" TargetMode="External"/></Relationships>
</file>

<file path=word/theme/theme1.xml><?xml version="1.0" encoding="utf-8"?>
<a:theme xmlns:a="http://schemas.openxmlformats.org/drawingml/2006/main" name="Personal Letterhead">
  <a:themeElements>
    <a:clrScheme name="Label LS2-05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0F3344"/>
      </a:accent1>
      <a:accent2>
        <a:srgbClr val="E5D8EA"/>
      </a:accent2>
      <a:accent3>
        <a:srgbClr val="F8C4D7"/>
      </a:accent3>
      <a:accent4>
        <a:srgbClr val="FCEA10"/>
      </a:accent4>
      <a:accent5>
        <a:srgbClr val="FFFFFF"/>
      </a:accent5>
      <a:accent6>
        <a:srgbClr val="FFFFFF"/>
      </a:accent6>
      <a:hlink>
        <a:srgbClr val="0070C0"/>
      </a:hlink>
      <a:folHlink>
        <a:srgbClr val="FF0000"/>
      </a:folHlink>
    </a:clrScheme>
    <a:fontScheme name="Calibri">
      <a:maj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004731-2B80-4934-A058-BD0BA9AC604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3AE803B-26EA-40FF-870A-D0EF6A324646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62BC7322-48DF-48AE-9E00-47942D1716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04D0395-98B4-4776-BC6B-3AFC64152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En-tête aux formes organiques</Template>
  <TotalTime>0</TotalTime>
  <Pages>16</Pages>
  <Words>1518</Words>
  <Characters>8354</Characters>
  <Application>Microsoft Office Word</Application>
  <DocSecurity>0</DocSecurity>
  <Lines>69</Lines>
  <Paragraphs>19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sabina robert</dc:creator>
  <cp:keywords/>
  <dc:description/>
  <cp:lastModifiedBy>sabina robert</cp:lastModifiedBy>
  <cp:revision>2</cp:revision>
  <cp:lastPrinted>2021-05-17T11:46:00Z</cp:lastPrinted>
  <dcterms:created xsi:type="dcterms:W3CDTF">2021-05-17T11:46:00Z</dcterms:created>
  <dcterms:modified xsi:type="dcterms:W3CDTF">2021-05-17T11:46:00Z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