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D5D224" w14:textId="2C472DD9" w:rsidR="00F4287E" w:rsidRDefault="00F4287E" w:rsidP="00576F27">
      <w:pPr>
        <w:pStyle w:val="Date"/>
        <w:spacing w:before="0" w:after="0"/>
        <w:ind w:left="2880"/>
        <w:rPr>
          <w:rFonts w:ascii="Cursive standard" w:hAnsi="Cursive standard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Hlk63429056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1" wp14:anchorId="268B975B" wp14:editId="1985F519">
            <wp:simplePos x="0" y="0"/>
            <wp:positionH relativeFrom="column">
              <wp:posOffset>-647700</wp:posOffset>
            </wp:positionH>
            <wp:positionV relativeFrom="paragraph">
              <wp:posOffset>105410</wp:posOffset>
            </wp:positionV>
            <wp:extent cx="3265170" cy="1685925"/>
            <wp:effectExtent l="133350" t="76200" r="87630" b="142875"/>
            <wp:wrapThrough wrapText="bothSides">
              <wp:wrapPolygon edited="0">
                <wp:start x="1134" y="-976"/>
                <wp:lineTo x="-882" y="-488"/>
                <wp:lineTo x="-882" y="20746"/>
                <wp:lineTo x="1008" y="23186"/>
                <wp:lineTo x="20163" y="23186"/>
                <wp:lineTo x="20289" y="22698"/>
                <wp:lineTo x="22054" y="19281"/>
                <wp:lineTo x="22054" y="2929"/>
                <wp:lineTo x="20289" y="-488"/>
                <wp:lineTo x="20037" y="-976"/>
                <wp:lineTo x="1134" y="-976"/>
              </wp:wrapPolygon>
            </wp:wrapThrough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5170" cy="168592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506A" w:rsidRPr="0079506A">
        <w:rPr>
          <w:rFonts w:ascii="Cursive standard" w:hAnsi="Cursive standard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3194B3D2" w14:textId="3E245B6D" w:rsidR="00D8179F" w:rsidRPr="00F4287E" w:rsidRDefault="002606A4" w:rsidP="00F4287E">
      <w:pPr>
        <w:pStyle w:val="Date"/>
        <w:spacing w:before="0" w:after="0"/>
        <w:ind w:left="2880"/>
        <w:jc w:val="center"/>
        <w:rPr>
          <w:rFonts w:ascii="Cursive standard" w:hAnsi="Cursive standard"/>
          <w:sz w:val="40"/>
          <w:szCs w:val="36"/>
        </w:rPr>
      </w:pPr>
      <w:r w:rsidRPr="00F4287E">
        <w:rPr>
          <w:rFonts w:ascii="Cursive standard" w:hAnsi="Cursive standard"/>
          <w:bCs/>
          <w:color w:val="000000" w:themeColor="text1"/>
          <w:sz w:val="96"/>
          <w:szCs w:val="7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CHEF D’OEUVRE</w:t>
      </w:r>
    </w:p>
    <w:p w14:paraId="4C77599D" w14:textId="0C1723A9" w:rsidR="00F4287E" w:rsidRDefault="004F071D" w:rsidP="00F4287E">
      <w:pPr>
        <w:pStyle w:val="Date"/>
        <w:spacing w:before="0" w:after="0"/>
        <w:rPr>
          <w:rFonts w:ascii="ChopinScript" w:hAnsi="ChopinScript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B6340">
        <w:rPr>
          <w:noProof/>
        </w:rPr>
        <w:drawing>
          <wp:anchor distT="0" distB="0" distL="114300" distR="114300" simplePos="0" relativeHeight="251748352" behindDoc="1" locked="0" layoutInCell="1" allowOverlap="1" wp14:anchorId="75BA4569" wp14:editId="2AD7AB77">
            <wp:simplePos x="0" y="0"/>
            <wp:positionH relativeFrom="column">
              <wp:posOffset>742950</wp:posOffset>
            </wp:positionH>
            <wp:positionV relativeFrom="paragraph">
              <wp:posOffset>1268583</wp:posOffset>
            </wp:positionV>
            <wp:extent cx="4448175" cy="2505075"/>
            <wp:effectExtent l="0" t="0" r="9525" b="9525"/>
            <wp:wrapNone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25050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88F7C11" wp14:editId="76EDDC6E">
                <wp:simplePos x="0" y="0"/>
                <wp:positionH relativeFrom="column">
                  <wp:posOffset>198120</wp:posOffset>
                </wp:positionH>
                <wp:positionV relativeFrom="paragraph">
                  <wp:posOffset>648335</wp:posOffset>
                </wp:positionV>
                <wp:extent cx="5553075" cy="3467100"/>
                <wp:effectExtent l="0" t="0" r="0" b="0"/>
                <wp:wrapSquare wrapText="bothSides"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3075" cy="346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CCAA1B8" w14:textId="77777777" w:rsidR="004F071D" w:rsidRDefault="00F4287E" w:rsidP="00F4287E">
                            <w:pPr>
                              <w:pStyle w:val="Paragraphedeliste"/>
                              <w:spacing w:after="0" w:line="360" w:lineRule="auto"/>
                              <w:ind w:left="76"/>
                              <w:jc w:val="center"/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071D"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RECYCLAGE </w:t>
                            </w:r>
                          </w:p>
                          <w:p w14:paraId="0DA55B4C" w14:textId="77777777" w:rsidR="004F071D" w:rsidRDefault="00F4287E" w:rsidP="00F4287E">
                            <w:pPr>
                              <w:pStyle w:val="Paragraphedeliste"/>
                              <w:spacing w:after="0" w:line="360" w:lineRule="auto"/>
                              <w:ind w:left="76"/>
                              <w:jc w:val="center"/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071D"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DES </w:t>
                            </w:r>
                          </w:p>
                          <w:p w14:paraId="6AB04865" w14:textId="64AAF5D2" w:rsidR="00F4287E" w:rsidRPr="004F071D" w:rsidRDefault="00F4287E" w:rsidP="00F4287E">
                            <w:pPr>
                              <w:pStyle w:val="Paragraphedeliste"/>
                              <w:spacing w:after="0" w:line="360" w:lineRule="auto"/>
                              <w:ind w:left="76"/>
                              <w:jc w:val="center"/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071D"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BOUCHONS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8F7C1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.6pt;margin-top:51.05pt;width:437.25pt;height:273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" filled="f" stroked="f">
                <v:textbox>
                  <w:txbxContent>
                    <w:p w14:paraId="5CCAA1B8" w14:textId="77777777" w:rsidR="004F071D" w:rsidRDefault="00F4287E" w:rsidP="00F4287E">
                      <w:pPr>
                        <w:pStyle w:val="Paragraphedeliste"/>
                        <w:spacing w:after="0" w:line="360" w:lineRule="auto"/>
                        <w:ind w:left="76"/>
                        <w:jc w:val="center"/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F071D"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RECYCLAGE </w:t>
                      </w:r>
                    </w:p>
                    <w:p w14:paraId="0DA55B4C" w14:textId="77777777" w:rsidR="004F071D" w:rsidRDefault="00F4287E" w:rsidP="00F4287E">
                      <w:pPr>
                        <w:pStyle w:val="Paragraphedeliste"/>
                        <w:spacing w:after="0" w:line="360" w:lineRule="auto"/>
                        <w:ind w:left="76"/>
                        <w:jc w:val="center"/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F071D"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DES </w:t>
                      </w:r>
                    </w:p>
                    <w:p w14:paraId="6AB04865" w14:textId="64AAF5D2" w:rsidR="00F4287E" w:rsidRPr="004F071D" w:rsidRDefault="00F4287E" w:rsidP="00F4287E">
                      <w:pPr>
                        <w:pStyle w:val="Paragraphedeliste"/>
                        <w:spacing w:after="0" w:line="360" w:lineRule="auto"/>
                        <w:ind w:left="76"/>
                        <w:jc w:val="center"/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F071D"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BOUCHONS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1572001" w14:textId="52B92416" w:rsidR="00333835" w:rsidRDefault="00333835" w:rsidP="00333835">
      <w:pPr>
        <w:pStyle w:val="Paragraphedeliste"/>
        <w:spacing w:after="0" w:line="360" w:lineRule="auto"/>
        <w:ind w:left="76"/>
        <w:rPr>
          <w:rFonts w:ascii="Times New Roman" w:hAnsi="Times New Roman" w:cs="Times New Roman"/>
        </w:rPr>
      </w:pPr>
    </w:p>
    <w:p w14:paraId="52897BD8" w14:textId="0B4FB673" w:rsidR="00F4287E" w:rsidRDefault="00F4287E" w:rsidP="00333835">
      <w:pPr>
        <w:pStyle w:val="Paragraphedeliste"/>
        <w:spacing w:after="0" w:line="360" w:lineRule="auto"/>
        <w:ind w:left="76"/>
        <w:rPr>
          <w:rFonts w:ascii="Times New Roman" w:hAnsi="Times New Roman" w:cs="Times New Roman"/>
        </w:rPr>
      </w:pPr>
    </w:p>
    <w:p w14:paraId="2E92B57F" w14:textId="38899891" w:rsidR="00F4287E" w:rsidRPr="00F4287E" w:rsidRDefault="004F071D" w:rsidP="004F071D">
      <w:pPr>
        <w:tabs>
          <w:tab w:val="left" w:pos="3255"/>
        </w:tabs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6FEB4297" w14:textId="55901E59" w:rsidR="00F4287E" w:rsidRDefault="006B6340" w:rsidP="006B6340">
      <w:pPr>
        <w:pStyle w:val="Paragraphedeliste"/>
        <w:tabs>
          <w:tab w:val="left" w:pos="6510"/>
        </w:tabs>
        <w:spacing w:after="0" w:line="360" w:lineRule="auto"/>
        <w:ind w:left="7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0E1DE2C9" w14:textId="1D439295" w:rsidR="00F4287E" w:rsidRDefault="00F4287E" w:rsidP="00333835">
      <w:pPr>
        <w:pStyle w:val="Paragraphedeliste"/>
        <w:spacing w:after="0" w:line="360" w:lineRule="auto"/>
        <w:ind w:left="76"/>
        <w:rPr>
          <w:rFonts w:ascii="Times New Roman" w:hAnsi="Times New Roman" w:cs="Times New Roman"/>
        </w:rPr>
      </w:pPr>
    </w:p>
    <w:p w14:paraId="2B0E2322" w14:textId="7E0C4221" w:rsidR="00F4287E" w:rsidRPr="004F071D" w:rsidRDefault="00F4287E" w:rsidP="004F071D">
      <w:pPr>
        <w:spacing w:after="0" w:line="360" w:lineRule="auto"/>
        <w:rPr>
          <w:rFonts w:ascii="Times New Roman" w:hAnsi="Times New Roman" w:cs="Times New Roman"/>
        </w:rPr>
      </w:pPr>
    </w:p>
    <w:p w14:paraId="3D51CA4F" w14:textId="05CB147E" w:rsidR="004F071D" w:rsidRDefault="00F4287E" w:rsidP="004F071D">
      <w:pPr>
        <w:pStyle w:val="Date"/>
        <w:spacing w:before="0" w:after="0"/>
        <w:jc w:val="right"/>
        <w:rPr>
          <w:rFonts w:ascii="ChopinScript" w:hAnsi="ChopinScript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76F27">
        <w:rPr>
          <w:rFonts w:ascii="ChopinScript" w:hAnsi="ChopinScript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CAP Couture</w:t>
      </w:r>
    </w:p>
    <w:p w14:paraId="5ADDC671" w14:textId="2FA67E78" w:rsidR="004F071D" w:rsidRPr="004F071D" w:rsidRDefault="004F071D" w:rsidP="004F071D">
      <w:pPr>
        <w:pStyle w:val="Salutations"/>
        <w:jc w:val="right"/>
        <w:rPr>
          <w:rFonts w:ascii="ChopinScript" w:hAnsi="ChopinScript"/>
          <w:sz w:val="36"/>
          <w:szCs w:val="32"/>
        </w:rPr>
      </w:pPr>
      <w:r w:rsidRPr="004F071D">
        <w:rPr>
          <w:rFonts w:ascii="ChopinScript" w:hAnsi="ChopinScript"/>
          <w:sz w:val="36"/>
          <w:szCs w:val="32"/>
        </w:rPr>
        <w:t>Année</w:t>
      </w:r>
      <w:r>
        <w:rPr>
          <w:rFonts w:ascii="ChopinScript" w:hAnsi="ChopinScript"/>
          <w:sz w:val="36"/>
          <w:szCs w:val="32"/>
        </w:rPr>
        <w:t>s</w:t>
      </w:r>
      <w:r w:rsidRPr="004F071D">
        <w:rPr>
          <w:rFonts w:ascii="ChopinScript" w:hAnsi="ChopinScript"/>
          <w:sz w:val="36"/>
          <w:szCs w:val="32"/>
        </w:rPr>
        <w:t xml:space="preserve"> scolaires</w:t>
      </w:r>
      <w:r>
        <w:rPr>
          <w:rFonts w:ascii="ChopinScript" w:hAnsi="ChopinScript"/>
          <w:sz w:val="36"/>
          <w:szCs w:val="32"/>
        </w:rPr>
        <w:t> </w:t>
      </w:r>
      <w:r w:rsidRPr="004F071D">
        <w:rPr>
          <w:rFonts w:ascii="ChopinScript" w:hAnsi="ChopinScript"/>
          <w:sz w:val="36"/>
          <w:szCs w:val="32"/>
        </w:rPr>
        <w:t>: 2019/2021</w:t>
      </w:r>
    </w:p>
    <w:p w14:paraId="7B8E79EE" w14:textId="77777777" w:rsidR="004F071D" w:rsidRPr="004F071D" w:rsidRDefault="004F071D" w:rsidP="004F071D">
      <w:pPr>
        <w:pStyle w:val="Date"/>
        <w:spacing w:before="0" w:after="0"/>
        <w:jc w:val="center"/>
        <w:rPr>
          <w:rFonts w:ascii="Bradley Hand ITC" w:hAnsi="Bradley Hand ITC" w:cs="ArialMT"/>
          <w:b/>
          <w:bCs/>
          <w:color w:val="000000" w:themeColor="text2" w:themeShade="BF"/>
          <w:sz w:val="12"/>
          <w:szCs w:val="12"/>
        </w:rPr>
      </w:pPr>
    </w:p>
    <w:p w14:paraId="28F9C698" w14:textId="214E95AA" w:rsidR="004F071D" w:rsidRDefault="004F071D" w:rsidP="004F071D">
      <w:pPr>
        <w:pStyle w:val="Date"/>
        <w:spacing w:before="0" w:after="0"/>
        <w:jc w:val="center"/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</w:pPr>
      <w:r w:rsidRPr="00F4287E"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  <w:t xml:space="preserve">Projet : </w:t>
      </w:r>
      <w:r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  <w:t>Un sac avec des</w:t>
      </w:r>
      <w:r w:rsidRPr="00F4287E"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  <w:t xml:space="preserve"> bouchons</w:t>
      </w:r>
    </w:p>
    <w:p w14:paraId="5ED06CF4" w14:textId="77777777" w:rsidR="004F071D" w:rsidRPr="004F071D" w:rsidRDefault="004F071D" w:rsidP="004F071D">
      <w:pPr>
        <w:pStyle w:val="Salutations"/>
        <w:rPr>
          <w:sz w:val="8"/>
          <w:szCs w:val="6"/>
        </w:rPr>
      </w:pPr>
    </w:p>
    <w:tbl>
      <w:tblPr>
        <w:tblStyle w:val="Grilledutableau"/>
        <w:tblW w:w="11168" w:type="dxa"/>
        <w:tblInd w:w="-998" w:type="dxa"/>
        <w:tblLook w:val="04A0" w:firstRow="1" w:lastRow="0" w:firstColumn="1" w:lastColumn="0" w:noHBand="0" w:noVBand="1"/>
      </w:tblPr>
      <w:tblGrid>
        <w:gridCol w:w="6116"/>
        <w:gridCol w:w="5052"/>
      </w:tblGrid>
      <w:tr w:rsidR="004F071D" w14:paraId="1D22EAA9" w14:textId="77777777" w:rsidTr="00834FF1">
        <w:trPr>
          <w:trHeight w:val="773"/>
        </w:trPr>
        <w:tc>
          <w:tcPr>
            <w:tcW w:w="6116" w:type="dxa"/>
          </w:tcPr>
          <w:p w14:paraId="0E08C5EF" w14:textId="1DA9D2E1" w:rsidR="004F071D" w:rsidRPr="00C32D29" w:rsidRDefault="00070D50" w:rsidP="00C32D2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Cs w:val="24"/>
                <w:u w:val="single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THEMATIQUE </w:t>
            </w:r>
            <w:r w:rsidR="004F071D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:</w:t>
            </w:r>
            <w:r w:rsidR="004F071D" w:rsidRPr="00C32D29">
              <w:rPr>
                <w:rFonts w:ascii="Times New Roman" w:hAnsi="Times New Roman" w:cs="Times New Roman"/>
                <w:color w:val="FF0000"/>
                <w:szCs w:val="24"/>
                <w:u w:val="single"/>
              </w:rPr>
              <w:t xml:space="preserve"> </w:t>
            </w:r>
            <w:r w:rsidR="00C32D29">
              <w:rPr>
                <w:rFonts w:ascii="Times New Roman" w:hAnsi="Times New Roman" w:cs="Times New Roman"/>
                <w:color w:val="FF0000"/>
                <w:szCs w:val="24"/>
                <w:u w:val="single"/>
              </w:rPr>
              <w:t xml:space="preserve"> </w:t>
            </w:r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Développement durable</w:t>
            </w:r>
          </w:p>
        </w:tc>
        <w:tc>
          <w:tcPr>
            <w:tcW w:w="5052" w:type="dxa"/>
          </w:tcPr>
          <w:p w14:paraId="019E2830" w14:textId="573F25C0" w:rsidR="004F071D" w:rsidRDefault="00070D50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18"/>
                <w:szCs w:val="18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OBJECTIF GENERAL </w:t>
            </w:r>
            <w:r w:rsidR="004F071D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:</w:t>
            </w:r>
            <w:r w:rsidR="004F071D"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Réaliser un sac </w:t>
            </w:r>
          </w:p>
          <w:p w14:paraId="2B785C0E" w14:textId="77777777" w:rsidR="004F071D" w:rsidRDefault="004F071D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18"/>
                <w:szCs w:val="18"/>
              </w:rPr>
            </w:pPr>
          </w:p>
          <w:p w14:paraId="692455C3" w14:textId="77777777" w:rsidR="004F071D" w:rsidRDefault="00070D50" w:rsidP="00C32D2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PUBLIC :</w:t>
            </w:r>
            <w:r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="004F071D"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CAP </w:t>
            </w:r>
          </w:p>
          <w:p w14:paraId="487DCCB4" w14:textId="271B9B5F" w:rsidR="00FE2BFF" w:rsidRPr="00FE2BFF" w:rsidRDefault="00FE2BFF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4"/>
                <w:szCs w:val="4"/>
              </w:rPr>
            </w:pPr>
          </w:p>
        </w:tc>
      </w:tr>
      <w:tr w:rsidR="004F071D" w14:paraId="3F09C73D" w14:textId="77777777" w:rsidTr="00834FF1">
        <w:trPr>
          <w:trHeight w:val="773"/>
        </w:trPr>
        <w:tc>
          <w:tcPr>
            <w:tcW w:w="6116" w:type="dxa"/>
          </w:tcPr>
          <w:p w14:paraId="5F9123FE" w14:textId="6EF82AE8" w:rsidR="004F071D" w:rsidRPr="00C32D29" w:rsidRDefault="00070D50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PLANIFICATION DANS LE TEMPS DE LA SITUATION PROFESSIONNELLE OU GENERALE</w:t>
            </w:r>
          </w:p>
          <w:p w14:paraId="5E1EB5DE" w14:textId="77777777" w:rsidR="004F071D" w:rsidRDefault="00967372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-21373173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  <w:r w:rsidR="004F071D"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Première année</w:t>
            </w:r>
          </w:p>
          <w:p w14:paraId="5B33E362" w14:textId="77777777" w:rsidR="004F071D" w:rsidRDefault="00967372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35038673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☒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  <w:r w:rsidR="004F071D"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Deuxième année</w:t>
            </w:r>
          </w:p>
          <w:p w14:paraId="70A7095B" w14:textId="10A2F049" w:rsidR="004F071D" w:rsidRDefault="004F071D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 xml:space="preserve">Nombre de semaines, dédié à la </w:t>
            </w:r>
            <w:r w:rsidR="00070D50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SITUATION</w:t>
            </w:r>
            <w:r w:rsidR="00070D50"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: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4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semaines 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soit 2h élèves</w:t>
            </w:r>
          </w:p>
          <w:p w14:paraId="531ED155" w14:textId="254A5F7B" w:rsidR="004F071D" w:rsidRDefault="004F071D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Période</w:t>
            </w:r>
            <w:r w:rsidR="00C32D29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 : 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du 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……..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.... au 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……..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....</w:t>
            </w:r>
          </w:p>
          <w:p w14:paraId="60518BA9" w14:textId="6D054D09" w:rsidR="004F071D" w:rsidRPr="00E85599" w:rsidRDefault="004F071D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Durée dédiée à la </w:t>
            </w:r>
            <w:proofErr w:type="gramStart"/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situation:</w:t>
            </w:r>
            <w:proofErr w:type="gramEnd"/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1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heure </w:t>
            </w:r>
          </w:p>
        </w:tc>
        <w:tc>
          <w:tcPr>
            <w:tcW w:w="5052" w:type="dxa"/>
          </w:tcPr>
          <w:p w14:paraId="3367ADCF" w14:textId="73D34870" w:rsidR="004F071D" w:rsidRPr="00C32D29" w:rsidRDefault="00070D50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ACTIVITE(S)</w:t>
            </w:r>
            <w:r w:rsid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 xml:space="preserve"> Mathématiques</w:t>
            </w:r>
          </w:p>
          <w:p w14:paraId="2B83A8C1" w14:textId="77777777" w:rsidR="004F071D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  <w:p w14:paraId="74EDC3AF" w14:textId="77777777" w:rsidR="004F071D" w:rsidRDefault="00967372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3187775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Déterminer l’échelle du patron du sac</w:t>
            </w:r>
          </w:p>
          <w:p w14:paraId="60790D07" w14:textId="77777777" w:rsidR="004F071D" w:rsidRDefault="00967372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-11869774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Calculer les dimensions du sac à une l’échelle donnée </w:t>
            </w:r>
          </w:p>
          <w:p w14:paraId="1EF5BA82" w14:textId="3E59A228" w:rsidR="004F071D" w:rsidRDefault="00967372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-13108602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Tracer et construire la maquette du sac </w:t>
            </w:r>
          </w:p>
          <w:p w14:paraId="0FAE9D78" w14:textId="77777777" w:rsidR="00C32D29" w:rsidRDefault="00C32D29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  <w:p w14:paraId="5400D575" w14:textId="0258AB75" w:rsidR="004F071D" w:rsidRDefault="004F071D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18"/>
                <w:szCs w:val="18"/>
              </w:rPr>
            </w:pP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</w:p>
        </w:tc>
      </w:tr>
      <w:tr w:rsidR="004F071D" w14:paraId="25B66E80" w14:textId="77777777" w:rsidTr="00834FF1">
        <w:trPr>
          <w:trHeight w:val="772"/>
        </w:trPr>
        <w:tc>
          <w:tcPr>
            <w:tcW w:w="6116" w:type="dxa"/>
          </w:tcPr>
          <w:p w14:paraId="2A81C3B9" w14:textId="1315C411" w:rsidR="004F071D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Séquence de</w:t>
            </w:r>
            <w:r w:rsidR="00070D50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 </w:t>
            </w:r>
            <w:r w:rsidR="00070D50"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: </w:t>
            </w:r>
            <w:r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Pr="00070D50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2 séances</w:t>
            </w:r>
          </w:p>
          <w:p w14:paraId="4F3E4914" w14:textId="77777777" w:rsidR="00070D50" w:rsidRDefault="00070D50" w:rsidP="00070D50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Séance 1 : </w:t>
            </w:r>
          </w:p>
          <w:p w14:paraId="238658F0" w14:textId="341A6FD1" w:rsidR="00070D50" w:rsidRDefault="00070D50" w:rsidP="00070D50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Déterminer l’échelle du patron du sac</w:t>
            </w:r>
          </w:p>
          <w:p w14:paraId="754066EF" w14:textId="03F0E383" w:rsidR="00C32D29" w:rsidRDefault="00C32D29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color w:val="000000" w:themeColor="text2" w:themeShade="BF"/>
                <w:szCs w:val="24"/>
                <w:highlight w:val="green"/>
              </w:rPr>
              <w:t>Capacités</w:t>
            </w:r>
          </w:p>
          <w:p w14:paraId="58555DA0" w14:textId="77777777" w:rsidR="00C32D29" w:rsidRDefault="00C32D29" w:rsidP="00C32D29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070D50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Reconnaître, nommer une figure plane usuelle</w:t>
            </w:r>
          </w:p>
          <w:p w14:paraId="15CF2D35" w14:textId="09DF1883" w:rsidR="00070D50" w:rsidRPr="00C32D29" w:rsidRDefault="00C32D29" w:rsidP="00C32D29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Traiter des problèmes d’échelles liés à la vie Courante ou professionnelle.</w:t>
            </w:r>
          </w:p>
          <w:p w14:paraId="4805F470" w14:textId="38AF6F1C" w:rsidR="00070D50" w:rsidRDefault="00070D50" w:rsidP="00070D50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Séance 2 : </w:t>
            </w:r>
          </w:p>
          <w:p w14:paraId="7D5B5546" w14:textId="77777777" w:rsidR="00070D50" w:rsidRDefault="00070D50" w:rsidP="00070D50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Calculer les dimensions du sac à une l’échelle donnée </w:t>
            </w:r>
          </w:p>
          <w:p w14:paraId="33E355B7" w14:textId="41E9FE9D" w:rsidR="00070D50" w:rsidRDefault="00070D50" w:rsidP="00070D50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070D50">
              <w:rPr>
                <w:rFonts w:ascii="Times New Roman" w:eastAsia="MS Gothic" w:hAnsi="Times New Roman" w:cs="Times New Roman"/>
                <w:color w:val="000000" w:themeColor="text2" w:themeShade="BF"/>
                <w:szCs w:val="24"/>
              </w:rPr>
              <w:t>T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racer et construire la maquette du sac </w:t>
            </w:r>
          </w:p>
          <w:p w14:paraId="48D9A4ED" w14:textId="77777777" w:rsidR="00C32D29" w:rsidRPr="00C32D29" w:rsidRDefault="00C32D29" w:rsidP="00070D50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 w:val="10"/>
                <w:szCs w:val="10"/>
              </w:rPr>
            </w:pPr>
          </w:p>
          <w:p w14:paraId="70C053BC" w14:textId="0B8EF6BD" w:rsidR="00C32D29" w:rsidRDefault="00C32D29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color w:val="000000" w:themeColor="text2" w:themeShade="BF"/>
                <w:szCs w:val="24"/>
                <w:highlight w:val="green"/>
              </w:rPr>
              <w:t>Capacités</w:t>
            </w:r>
          </w:p>
          <w:p w14:paraId="439392FC" w14:textId="252AE1AE" w:rsidR="00C32D29" w:rsidRPr="00C32D29" w:rsidRDefault="00C32D29" w:rsidP="00C32D29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Tracer aux instruments la première fois, puis à l’aide de l’outil numérique des figures planes usuelles.</w:t>
            </w:r>
          </w:p>
          <w:p w14:paraId="4B2AE136" w14:textId="5114110E" w:rsidR="00C32D29" w:rsidRPr="00C32D29" w:rsidRDefault="00C32D29" w:rsidP="00C32D29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Traiter des problèmes d’échelles liés à la vie Courante ou professionnelle</w:t>
            </w:r>
          </w:p>
          <w:p w14:paraId="752D51EA" w14:textId="7409795C" w:rsidR="00070D50" w:rsidRPr="00E85599" w:rsidRDefault="00070D50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</w:tc>
        <w:tc>
          <w:tcPr>
            <w:tcW w:w="5052" w:type="dxa"/>
          </w:tcPr>
          <w:p w14:paraId="1A1B9786" w14:textId="77777777" w:rsidR="00FE2BFF" w:rsidRDefault="00FE2BFF" w:rsidP="00834FF1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5B8ADECC" w14:textId="77777777" w:rsidR="00FE2BFF" w:rsidRDefault="00FE2BFF" w:rsidP="00834FF1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73D0088F" w14:textId="5E8172BD" w:rsidR="00FE2BFF" w:rsidRDefault="00FE2BFF" w:rsidP="00834FF1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DATE : </w:t>
            </w:r>
          </w:p>
          <w:p w14:paraId="0D3E3DE7" w14:textId="77777777" w:rsidR="00FE2BFF" w:rsidRDefault="00FE2BFF" w:rsidP="00834FF1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66AC6748" w14:textId="0EE5496B" w:rsidR="004F071D" w:rsidRDefault="004F071D" w:rsidP="00834FF1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Séance 1 : </w:t>
            </w:r>
          </w:p>
          <w:p w14:paraId="7F0316EF" w14:textId="53383984" w:rsidR="004F071D" w:rsidRDefault="004F071D" w:rsidP="00834FF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Déterminer l’échelle du patron du sac</w:t>
            </w:r>
          </w:p>
          <w:p w14:paraId="3493D09A" w14:textId="10B3B59A" w:rsidR="00070D50" w:rsidRPr="00070D50" w:rsidRDefault="00070D50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</w:tc>
      </w:tr>
      <w:tr w:rsidR="004F071D" w14:paraId="11BC815E" w14:textId="77777777" w:rsidTr="004F071D">
        <w:trPr>
          <w:trHeight w:val="850"/>
        </w:trPr>
        <w:tc>
          <w:tcPr>
            <w:tcW w:w="6116" w:type="dxa"/>
            <w:shd w:val="clear" w:color="auto" w:fill="FEFACE" w:themeFill="accent4" w:themeFillTint="33"/>
          </w:tcPr>
          <w:p w14:paraId="38ADDD28" w14:textId="49870AF8" w:rsidR="004F071D" w:rsidRDefault="004F071D" w:rsidP="00834FF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51424" behindDoc="0" locked="0" layoutInCell="1" allowOverlap="1" wp14:anchorId="73DB784C" wp14:editId="7C0102C6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22225</wp:posOffset>
                  </wp:positionV>
                  <wp:extent cx="438150" cy="467360"/>
                  <wp:effectExtent l="0" t="0" r="0" b="8890"/>
                  <wp:wrapThrough wrapText="bothSides">
                    <wp:wrapPolygon edited="0">
                      <wp:start x="0" y="0"/>
                      <wp:lineTo x="0" y="21130"/>
                      <wp:lineTo x="20661" y="21130"/>
                      <wp:lineTo x="20661" y="0"/>
                      <wp:lineTo x="0" y="0"/>
                    </wp:wrapPolygon>
                  </wp:wrapThrough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46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2B9F412" w14:textId="728BDB04" w:rsidR="004F071D" w:rsidRDefault="00070D50" w:rsidP="004F071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>M</w:t>
            </w:r>
            <w:r w:rsidR="004F071D" w:rsidRPr="00E85599"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>athématiques</w:t>
            </w:r>
          </w:p>
          <w:p w14:paraId="12D552FF" w14:textId="77777777" w:rsidR="004F071D" w:rsidRPr="00E85599" w:rsidRDefault="004F071D" w:rsidP="00834FF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2" w:themeShade="BF"/>
                <w:sz w:val="18"/>
                <w:szCs w:val="18"/>
              </w:rPr>
            </w:pPr>
          </w:p>
        </w:tc>
        <w:tc>
          <w:tcPr>
            <w:tcW w:w="5052" w:type="dxa"/>
            <w:shd w:val="clear" w:color="auto" w:fill="FEFACE" w:themeFill="accent4" w:themeFillTint="33"/>
          </w:tcPr>
          <w:p w14:paraId="1CDDCF2A" w14:textId="77777777" w:rsidR="004F071D" w:rsidRDefault="004F071D" w:rsidP="00834FF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50400" behindDoc="0" locked="0" layoutInCell="1" allowOverlap="1" wp14:anchorId="183E90C3" wp14:editId="5EF97B1B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42545</wp:posOffset>
                  </wp:positionV>
                  <wp:extent cx="561975" cy="447675"/>
                  <wp:effectExtent l="0" t="0" r="9525" b="9525"/>
                  <wp:wrapThrough wrapText="bothSides">
                    <wp:wrapPolygon edited="0">
                      <wp:start x="0" y="0"/>
                      <wp:lineTo x="0" y="21140"/>
                      <wp:lineTo x="21234" y="21140"/>
                      <wp:lineTo x="21234" y="0"/>
                      <wp:lineTo x="0" y="0"/>
                    </wp:wrapPolygon>
                  </wp:wrapThrough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4613F86" w14:textId="1FD7A809" w:rsidR="004F071D" w:rsidRDefault="00070D50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 xml:space="preserve">Enseignement </w:t>
            </w:r>
            <w:r w:rsidR="004F071D" w:rsidRPr="00E85599"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>professionnel</w:t>
            </w:r>
          </w:p>
          <w:p w14:paraId="21CEB32D" w14:textId="77777777" w:rsidR="004F071D" w:rsidRPr="00E85599" w:rsidRDefault="004F071D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color w:val="000000" w:themeColor="text2" w:themeShade="BF"/>
                <w:sz w:val="18"/>
                <w:szCs w:val="18"/>
              </w:rPr>
            </w:pPr>
          </w:p>
        </w:tc>
      </w:tr>
      <w:tr w:rsidR="004F071D" w14:paraId="4ACF7DAD" w14:textId="77777777" w:rsidTr="00834FF1">
        <w:trPr>
          <w:trHeight w:val="1410"/>
        </w:trPr>
        <w:tc>
          <w:tcPr>
            <w:tcW w:w="6116" w:type="dxa"/>
          </w:tcPr>
          <w:p w14:paraId="161BA167" w14:textId="77777777" w:rsidR="00070D50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000000" w:themeColor="text2" w:themeShade="BF"/>
                <w:sz w:val="22"/>
              </w:rPr>
            </w:pPr>
          </w:p>
          <w:p w14:paraId="16C17D93" w14:textId="77777777" w:rsidR="00070D50" w:rsidRPr="00C32D29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</w:pPr>
            <w:r w:rsidRPr="00C32D29"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  <w:t>Domaine :</w:t>
            </w:r>
          </w:p>
          <w:p w14:paraId="26762086" w14:textId="5A9FB153" w:rsidR="00070D50" w:rsidRPr="00070D50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Algèbre – analyse</w:t>
            </w:r>
          </w:p>
          <w:p w14:paraId="35B34378" w14:textId="521ECABC" w:rsidR="00070D50" w:rsidRPr="00070D50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Géométrie</w:t>
            </w:r>
          </w:p>
          <w:p w14:paraId="065984B1" w14:textId="02547660" w:rsidR="00070D50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000000" w:themeColor="text2" w:themeShade="BF"/>
                <w:sz w:val="22"/>
              </w:rPr>
            </w:pPr>
          </w:p>
          <w:p w14:paraId="7D4DFFD0" w14:textId="3778ABBE" w:rsidR="00070D50" w:rsidRPr="00C32D29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</w:pPr>
            <w:r w:rsidRPr="00C32D29"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  <w:t>Modules</w:t>
            </w:r>
          </w:p>
          <w:p w14:paraId="65CBA8D3" w14:textId="03724A79" w:rsidR="00070D50" w:rsidRPr="00070D50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Situation proportionnalité</w:t>
            </w:r>
          </w:p>
          <w:p w14:paraId="529FB316" w14:textId="57241AC0" w:rsidR="00070D50" w:rsidRPr="00070D50" w:rsidRDefault="00070D50" w:rsidP="00834FF1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Utilisation des outils de géométrie</w:t>
            </w:r>
          </w:p>
          <w:p w14:paraId="3638A48E" w14:textId="4EBC0592" w:rsidR="004F071D" w:rsidRPr="004B59A1" w:rsidRDefault="004F071D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000000" w:themeColor="text2" w:themeShade="BF"/>
                <w:sz w:val="22"/>
              </w:rPr>
            </w:pPr>
          </w:p>
        </w:tc>
        <w:tc>
          <w:tcPr>
            <w:tcW w:w="5052" w:type="dxa"/>
          </w:tcPr>
          <w:p w14:paraId="360DA2FE" w14:textId="77777777" w:rsidR="004F071D" w:rsidRPr="004B59A1" w:rsidRDefault="004F071D" w:rsidP="00834FF1">
            <w:pPr>
              <w:pStyle w:val="Paragraphedeliste"/>
              <w:numPr>
                <w:ilvl w:val="0"/>
                <w:numId w:val="25"/>
              </w:num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sz w:val="22"/>
              </w:rPr>
            </w:pPr>
            <w:r w:rsidRPr="004B59A1">
              <w:rPr>
                <w:rFonts w:ascii="Arial" w:hAnsi="Arial" w:cs="Arial"/>
                <w:b/>
                <w:bCs/>
                <w:i/>
                <w:iCs/>
                <w:sz w:val="22"/>
              </w:rPr>
              <w:t xml:space="preserve">Collecte et décodage des informations techniques relatives au vêtement à réaliser </w:t>
            </w:r>
          </w:p>
          <w:p w14:paraId="4432C815" w14:textId="77777777" w:rsidR="004F071D" w:rsidRPr="00C32D29" w:rsidRDefault="004F071D" w:rsidP="00834FF1">
            <w:pPr>
              <w:pStyle w:val="Paragraphedeliste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sz w:val="8"/>
                <w:szCs w:val="8"/>
              </w:rPr>
            </w:pPr>
          </w:p>
          <w:p w14:paraId="6B32B75A" w14:textId="77777777" w:rsidR="004F071D" w:rsidRPr="004B59A1" w:rsidRDefault="004F071D" w:rsidP="00834FF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2"/>
              </w:rPr>
            </w:pPr>
            <w:r w:rsidRPr="004B59A1">
              <w:rPr>
                <w:rFonts w:ascii="Arial" w:hAnsi="Arial" w:cs="Arial"/>
                <w:sz w:val="22"/>
              </w:rPr>
              <w:t xml:space="preserve">T1.1 : Prendre connaissance du travail à réaliser. </w:t>
            </w:r>
          </w:p>
          <w:p w14:paraId="13B0DCDA" w14:textId="77777777" w:rsidR="004F071D" w:rsidRPr="004B59A1" w:rsidRDefault="004F071D" w:rsidP="00834FF1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2"/>
              </w:rPr>
            </w:pPr>
            <w:r w:rsidRPr="004B59A1">
              <w:rPr>
                <w:rFonts w:ascii="Arial" w:hAnsi="Arial" w:cs="Arial"/>
                <w:sz w:val="22"/>
              </w:rPr>
              <w:t xml:space="preserve">T1.2 : Relever les informations pertinentes relatives au vêtement à réaliser </w:t>
            </w:r>
          </w:p>
          <w:p w14:paraId="64206BAB" w14:textId="6AAA6142" w:rsidR="004F071D" w:rsidRPr="00C32D29" w:rsidRDefault="004F071D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2"/>
              </w:rPr>
            </w:pPr>
            <w:r w:rsidRPr="004B59A1">
              <w:rPr>
                <w:rFonts w:ascii="Arial" w:hAnsi="Arial" w:cs="Arial"/>
                <w:sz w:val="22"/>
              </w:rPr>
              <w:t>T1.3 : Décoder des informations esthétiques et techniques</w:t>
            </w:r>
          </w:p>
        </w:tc>
      </w:tr>
      <w:tr w:rsidR="004F071D" w14:paraId="587B2F0E" w14:textId="77777777" w:rsidTr="00834FF1">
        <w:trPr>
          <w:trHeight w:val="705"/>
        </w:trPr>
        <w:tc>
          <w:tcPr>
            <w:tcW w:w="11168" w:type="dxa"/>
            <w:gridSpan w:val="2"/>
          </w:tcPr>
          <w:p w14:paraId="15153EAD" w14:textId="77777777" w:rsidR="004F071D" w:rsidRPr="00745D2B" w:rsidRDefault="004F071D" w:rsidP="00834FF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</w:pPr>
            <w:r w:rsidRPr="00745D2B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 xml:space="preserve">Moyens et ressources disponibles : </w:t>
            </w:r>
          </w:p>
          <w:p w14:paraId="6B122ABE" w14:textId="77777777" w:rsidR="004F071D" w:rsidRPr="003801FD" w:rsidRDefault="004F071D" w:rsidP="00834FF1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801FD">
              <w:rPr>
                <w:rFonts w:ascii="Times New Roman" w:hAnsi="Times New Roman" w:cs="Times New Roman"/>
                <w:szCs w:val="24"/>
              </w:rPr>
              <w:t>Les données techniques :</w:t>
            </w:r>
          </w:p>
          <w:p w14:paraId="6E8752AA" w14:textId="25620B14" w:rsidR="004F071D" w:rsidRPr="00C32D29" w:rsidRDefault="004F071D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801FD">
              <w:rPr>
                <w:rFonts w:ascii="Times New Roman" w:hAnsi="Times New Roman" w:cs="Times New Roman"/>
                <w:szCs w:val="24"/>
              </w:rPr>
              <w:t>-Patrons (différents éléments constitutifs du modèle),</w:t>
            </w:r>
          </w:p>
        </w:tc>
      </w:tr>
      <w:tr w:rsidR="004F071D" w14:paraId="250A11F2" w14:textId="77777777" w:rsidTr="00834FF1">
        <w:trPr>
          <w:trHeight w:val="705"/>
        </w:trPr>
        <w:tc>
          <w:tcPr>
            <w:tcW w:w="6116" w:type="dxa"/>
          </w:tcPr>
          <w:p w14:paraId="08C90A20" w14:textId="77777777" w:rsidR="004F071D" w:rsidRPr="00745D2B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FF0000"/>
                <w:sz w:val="22"/>
                <w:u w:val="single"/>
              </w:rPr>
            </w:pPr>
            <w:r w:rsidRPr="00745D2B">
              <w:rPr>
                <w:rFonts w:ascii="Times New Roman" w:hAnsi="Times New Roman" w:cs="Times New Roman"/>
                <w:b/>
                <w:bCs/>
                <w:color w:val="FF0000"/>
                <w:sz w:val="22"/>
                <w:u w:val="single"/>
              </w:rPr>
              <w:t>RÉSULTATS ATTENDUS</w:t>
            </w:r>
          </w:p>
          <w:p w14:paraId="23961F88" w14:textId="77777777" w:rsidR="004F071D" w:rsidRPr="004B59A1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2"/>
                <w:u w:val="single"/>
              </w:rPr>
            </w:pPr>
          </w:p>
          <w:p w14:paraId="514456D5" w14:textId="77777777" w:rsidR="004F071D" w:rsidRPr="004B59A1" w:rsidRDefault="004F071D" w:rsidP="00834FF1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  <w:r w:rsidRPr="004B59A1">
              <w:rPr>
                <w:rFonts w:ascii="Times New Roman" w:hAnsi="Times New Roman" w:cs="Times New Roman"/>
                <w:sz w:val="22"/>
              </w:rPr>
              <w:t>Savoir calculer une échelle</w:t>
            </w:r>
          </w:p>
          <w:p w14:paraId="45C40C95" w14:textId="77777777" w:rsidR="004F071D" w:rsidRPr="004B59A1" w:rsidRDefault="004F071D" w:rsidP="00834FF1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  <w:r w:rsidRPr="004B59A1">
              <w:rPr>
                <w:rFonts w:ascii="Times New Roman" w:hAnsi="Times New Roman" w:cs="Times New Roman"/>
                <w:sz w:val="22"/>
              </w:rPr>
              <w:t>Savoir utiliser une échelle</w:t>
            </w:r>
          </w:p>
          <w:p w14:paraId="0D239CDA" w14:textId="77777777" w:rsidR="004F071D" w:rsidRPr="004B59A1" w:rsidRDefault="004F071D" w:rsidP="00834FF1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 w:val="22"/>
              </w:rPr>
            </w:pPr>
            <w:r w:rsidRPr="004B59A1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Savoir Identifier les figures usuelles constituant une figure donnée.</w:t>
            </w:r>
          </w:p>
          <w:p w14:paraId="2A45202D" w14:textId="77777777" w:rsidR="004F071D" w:rsidRPr="004B59A1" w:rsidRDefault="004F071D" w:rsidP="00834FF1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4B59A1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Savoir Tracer aux instruments des figures planes usuelles.</w:t>
            </w:r>
          </w:p>
        </w:tc>
        <w:tc>
          <w:tcPr>
            <w:tcW w:w="5052" w:type="dxa"/>
          </w:tcPr>
          <w:p w14:paraId="38F0350A" w14:textId="77777777" w:rsidR="004F071D" w:rsidRPr="00745D2B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2"/>
              </w:rPr>
            </w:pPr>
            <w:r w:rsidRPr="00745D2B">
              <w:rPr>
                <w:rFonts w:ascii="Times New Roman" w:hAnsi="Times New Roman" w:cs="Times New Roman"/>
                <w:b/>
                <w:bCs/>
                <w:color w:val="FF0000"/>
                <w:sz w:val="22"/>
                <w:u w:val="single"/>
              </w:rPr>
              <w:t>RÉSULTATS ATTENDUS</w:t>
            </w:r>
            <w:r w:rsidRPr="00745D2B">
              <w:rPr>
                <w:rFonts w:ascii="Times New Roman" w:hAnsi="Times New Roman" w:cs="Times New Roman"/>
                <w:color w:val="FF0000"/>
                <w:sz w:val="22"/>
              </w:rPr>
              <w:t xml:space="preserve"> : </w:t>
            </w:r>
          </w:p>
          <w:p w14:paraId="722FA08A" w14:textId="77777777" w:rsidR="004F071D" w:rsidRPr="004B59A1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</w:p>
          <w:p w14:paraId="282EBB28" w14:textId="77777777" w:rsidR="004F071D" w:rsidRPr="004B59A1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  <w:r w:rsidRPr="004B59A1">
              <w:rPr>
                <w:rFonts w:ascii="Times New Roman" w:hAnsi="Times New Roman" w:cs="Times New Roman"/>
                <w:sz w:val="22"/>
              </w:rPr>
              <w:t xml:space="preserve">-Les différents éléments du vêtement sont repérés. </w:t>
            </w:r>
          </w:p>
          <w:p w14:paraId="23CEAC19" w14:textId="77777777" w:rsidR="004F071D" w:rsidRPr="004B59A1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  <w:r w:rsidRPr="004B59A1">
              <w:rPr>
                <w:rFonts w:ascii="Times New Roman" w:hAnsi="Times New Roman" w:cs="Times New Roman"/>
                <w:sz w:val="22"/>
              </w:rPr>
              <w:t xml:space="preserve"> -Les formes et les dimensions de l’élément sont repérées et identifiées. </w:t>
            </w:r>
          </w:p>
          <w:p w14:paraId="4AAD0842" w14:textId="77777777" w:rsidR="004F071D" w:rsidRPr="004B59A1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  <w:r w:rsidRPr="004B59A1">
              <w:rPr>
                <w:rFonts w:ascii="Times New Roman" w:hAnsi="Times New Roman" w:cs="Times New Roman"/>
                <w:sz w:val="22"/>
              </w:rPr>
              <w:t xml:space="preserve">-Les données de fabrication de l’élément sont interprétées correctement. </w:t>
            </w:r>
          </w:p>
          <w:p w14:paraId="6B22A943" w14:textId="77777777" w:rsidR="004F071D" w:rsidRPr="004B59A1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  <w:r w:rsidRPr="004B59A1">
              <w:rPr>
                <w:rFonts w:ascii="Times New Roman" w:hAnsi="Times New Roman" w:cs="Times New Roman"/>
                <w:sz w:val="22"/>
              </w:rPr>
              <w:t>-La lecture des dessins de définition est juste et pertinente.</w:t>
            </w:r>
          </w:p>
          <w:p w14:paraId="2BC44EA6" w14:textId="77777777" w:rsidR="004F071D" w:rsidRPr="004B59A1" w:rsidRDefault="004F071D" w:rsidP="00834FF1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2"/>
              </w:rPr>
            </w:pPr>
          </w:p>
        </w:tc>
      </w:tr>
    </w:tbl>
    <w:p w14:paraId="0E5F2A03" w14:textId="77777777" w:rsidR="004F071D" w:rsidRDefault="004F071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6B53F24B" w14:textId="29BA4ABF" w:rsidR="006B6340" w:rsidRPr="004F071D" w:rsidRDefault="00F4287E" w:rsidP="004F071D">
      <w:pPr>
        <w:spacing w:after="0" w:line="360" w:lineRule="auto"/>
        <w:jc w:val="center"/>
        <w:rPr>
          <w:rFonts w:ascii="Lucida Calligraphy" w:hAnsi="Lucida Calligraphy" w:cs="Times New Roman"/>
          <w:color w:val="000000" w:themeColor="text1"/>
          <w:sz w:val="32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F071D">
        <w:rPr>
          <w:rFonts w:ascii="Lucida Calligraphy" w:hAnsi="Lucida Calligraphy" w:cs="Times New Roman"/>
          <w:color w:val="000000" w:themeColor="text1"/>
          <w:sz w:val="44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Évaluations</w:t>
      </w:r>
    </w:p>
    <w:p w14:paraId="581DB573" w14:textId="7A92C31C" w:rsidR="00F4287E" w:rsidRDefault="006B6340" w:rsidP="00F4287E">
      <w:pPr>
        <w:pStyle w:val="Paragraphedeliste"/>
        <w:spacing w:after="0" w:line="360" w:lineRule="auto"/>
        <w:ind w:left="76"/>
        <w:jc w:val="center"/>
        <w:rPr>
          <w:rFonts w:ascii="Lucida Calligraphy" w:hAnsi="Lucida Calligraphy" w:cs="Times New Roman"/>
          <w:color w:val="000000" w:themeColor="text1"/>
          <w:sz w:val="44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94BB2">
        <w:rPr>
          <w:rFonts w:ascii="Lucida Calligraphy" w:hAnsi="Lucida Calligraphy" w:cs="Times New Roman"/>
          <w:color w:val="000000" w:themeColor="text1"/>
          <w:sz w:val="32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Mathématiques</w:t>
      </w:r>
    </w:p>
    <w:tbl>
      <w:tblPr>
        <w:tblpPr w:leftFromText="141" w:rightFromText="141" w:vertAnchor="text" w:horzAnchor="margin" w:tblpXSpec="center" w:tblpY="115"/>
        <w:tblW w:w="103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1"/>
        <w:gridCol w:w="1514"/>
        <w:gridCol w:w="1518"/>
        <w:gridCol w:w="1521"/>
        <w:gridCol w:w="1511"/>
        <w:gridCol w:w="1294"/>
        <w:gridCol w:w="1516"/>
      </w:tblGrid>
      <w:tr w:rsidR="004F071D" w:rsidRPr="00904391" w14:paraId="2E8EBADF" w14:textId="77777777" w:rsidTr="004F071D">
        <w:trPr>
          <w:trHeight w:val="895"/>
        </w:trPr>
        <w:tc>
          <w:tcPr>
            <w:tcW w:w="1521" w:type="dxa"/>
            <w:shd w:val="clear" w:color="auto" w:fill="auto"/>
          </w:tcPr>
          <w:p w14:paraId="762D7852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48BAD76D" wp14:editId="42E751C8">
                  <wp:extent cx="495300" cy="590550"/>
                  <wp:effectExtent l="0" t="0" r="0" b="0"/>
                  <wp:docPr id="47" name="Image 47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21" cy="5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4" w:type="dxa"/>
            <w:shd w:val="clear" w:color="auto" w:fill="auto"/>
          </w:tcPr>
          <w:p w14:paraId="496DC704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3F392FB0" wp14:editId="0FE73819">
                  <wp:extent cx="457200" cy="590550"/>
                  <wp:effectExtent l="0" t="0" r="0" b="0"/>
                  <wp:docPr id="48" name="Image 48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20" cy="590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8" w:type="dxa"/>
            <w:shd w:val="clear" w:color="auto" w:fill="auto"/>
          </w:tcPr>
          <w:p w14:paraId="1378CD95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345FE3A9" wp14:editId="5DAD964C">
                  <wp:extent cx="466725" cy="590550"/>
                  <wp:effectExtent l="0" t="0" r="9525" b="0"/>
                  <wp:docPr id="49" name="Image 49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45" cy="5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auto"/>
          </w:tcPr>
          <w:p w14:paraId="1C737A8A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676BBB85" wp14:editId="2B05DC52">
                  <wp:extent cx="485775" cy="590550"/>
                  <wp:effectExtent l="0" t="0" r="9525" b="0"/>
                  <wp:docPr id="56" name="Image 56" descr="VALIDER 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7" descr="VALIDER 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96" cy="590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shd w:val="clear" w:color="auto" w:fill="auto"/>
          </w:tcPr>
          <w:p w14:paraId="1530B675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1AE20B0F" wp14:editId="6CCF0D0C">
                  <wp:extent cx="428625" cy="533400"/>
                  <wp:effectExtent l="0" t="0" r="9525" b="0"/>
                  <wp:docPr id="57" name="Image 57" descr="COMMUNIQU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6" descr="COMMUNIQU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81" cy="533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94" w:type="dxa"/>
          </w:tcPr>
          <w:p w14:paraId="08D4746F" w14:textId="77777777" w:rsidR="004F071D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59837634" w14:textId="77777777" w:rsidR="004F071D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  <w:tc>
          <w:tcPr>
            <w:tcW w:w="1516" w:type="dxa"/>
          </w:tcPr>
          <w:p w14:paraId="235A855B" w14:textId="77777777" w:rsidR="004F071D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62BAAD14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</w:tr>
      <w:tr w:rsidR="004F071D" w:rsidRPr="00904391" w14:paraId="5D2DFFCA" w14:textId="77777777" w:rsidTr="004F071D">
        <w:trPr>
          <w:trHeight w:val="164"/>
        </w:trPr>
        <w:tc>
          <w:tcPr>
            <w:tcW w:w="1521" w:type="dxa"/>
            <w:shd w:val="clear" w:color="auto" w:fill="auto"/>
          </w:tcPr>
          <w:p w14:paraId="34A3D85A" w14:textId="77777777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………/18</w:t>
            </w:r>
          </w:p>
        </w:tc>
        <w:tc>
          <w:tcPr>
            <w:tcW w:w="1514" w:type="dxa"/>
            <w:shd w:val="clear" w:color="auto" w:fill="auto"/>
          </w:tcPr>
          <w:p w14:paraId="0CAFB849" w14:textId="77777777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Non évalué</w:t>
            </w:r>
          </w:p>
        </w:tc>
        <w:tc>
          <w:tcPr>
            <w:tcW w:w="1518" w:type="dxa"/>
            <w:shd w:val="clear" w:color="auto" w:fill="auto"/>
          </w:tcPr>
          <w:p w14:paraId="4C3D75DA" w14:textId="77777777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………/36</w:t>
            </w:r>
          </w:p>
        </w:tc>
        <w:tc>
          <w:tcPr>
            <w:tcW w:w="1521" w:type="dxa"/>
            <w:shd w:val="clear" w:color="auto" w:fill="auto"/>
          </w:tcPr>
          <w:p w14:paraId="6CDF01E9" w14:textId="77777777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…………/15</w:t>
            </w:r>
          </w:p>
        </w:tc>
        <w:tc>
          <w:tcPr>
            <w:tcW w:w="1511" w:type="dxa"/>
            <w:shd w:val="clear" w:color="auto" w:fill="auto"/>
          </w:tcPr>
          <w:p w14:paraId="4259400E" w14:textId="77777777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…………/3</w:t>
            </w:r>
          </w:p>
        </w:tc>
        <w:tc>
          <w:tcPr>
            <w:tcW w:w="1294" w:type="dxa"/>
          </w:tcPr>
          <w:p w14:paraId="74FB2F07" w14:textId="77777777" w:rsidR="004F071D" w:rsidRDefault="004F071D" w:rsidP="004F071D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…………/72</w:t>
            </w:r>
          </w:p>
        </w:tc>
        <w:tc>
          <w:tcPr>
            <w:tcW w:w="1516" w:type="dxa"/>
          </w:tcPr>
          <w:p w14:paraId="6348067E" w14:textId="77777777" w:rsidR="004F071D" w:rsidRPr="00904391" w:rsidRDefault="004F071D" w:rsidP="004F071D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…………/20</w:t>
            </w:r>
          </w:p>
        </w:tc>
      </w:tr>
    </w:tbl>
    <w:p w14:paraId="20CFBC7C" w14:textId="77777777" w:rsidR="004F071D" w:rsidRPr="004F071D" w:rsidRDefault="004F071D" w:rsidP="004F071D">
      <w:pPr>
        <w:spacing w:after="0" w:line="360" w:lineRule="auto"/>
        <w:rPr>
          <w:rFonts w:ascii="Lucida Calligraphy" w:hAnsi="Lucida Calligraphy" w:cs="Times New Roman"/>
          <w:color w:val="000000" w:themeColor="text1"/>
          <w:sz w:val="14"/>
          <w:szCs w:val="1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3C53284" w14:textId="77777777" w:rsidR="006B6340" w:rsidRPr="006B6340" w:rsidRDefault="006B6340" w:rsidP="006B6340">
      <w:pPr>
        <w:pStyle w:val="Paragraphedeliste"/>
        <w:spacing w:after="0" w:line="360" w:lineRule="auto"/>
        <w:ind w:left="76"/>
        <w:rPr>
          <w:rFonts w:ascii="Lucida Calligraphy" w:hAnsi="Lucida Calligraphy" w:cs="Times New Roman"/>
          <w:color w:val="000000" w:themeColor="text1"/>
          <w:sz w:val="6"/>
          <w:szCs w:val="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Grilledutableau"/>
        <w:tblpPr w:leftFromText="141" w:rightFromText="141" w:vertAnchor="text" w:horzAnchor="margin" w:tblpXSpec="center" w:tblpY="169"/>
        <w:tblW w:w="10888" w:type="dxa"/>
        <w:tblLook w:val="04A0" w:firstRow="1" w:lastRow="0" w:firstColumn="1" w:lastColumn="0" w:noHBand="0" w:noVBand="1"/>
      </w:tblPr>
      <w:tblGrid>
        <w:gridCol w:w="3256"/>
        <w:gridCol w:w="4240"/>
        <w:gridCol w:w="1334"/>
        <w:gridCol w:w="2058"/>
      </w:tblGrid>
      <w:tr w:rsidR="00294BB2" w14:paraId="045C5417" w14:textId="77777777" w:rsidTr="00294BB2">
        <w:trPr>
          <w:trHeight w:val="415"/>
        </w:trPr>
        <w:tc>
          <w:tcPr>
            <w:tcW w:w="3256" w:type="dxa"/>
          </w:tcPr>
          <w:p w14:paraId="1318462D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b/>
                <w:bCs/>
                <w:noProof/>
                <w:sz w:val="22"/>
              </w:rPr>
            </w:pPr>
            <w:r>
              <w:rPr>
                <w:b/>
                <w:bCs/>
                <w:noProof/>
                <w:sz w:val="22"/>
              </w:rPr>
              <w:t>Icones</w:t>
            </w:r>
          </w:p>
        </w:tc>
        <w:tc>
          <w:tcPr>
            <w:tcW w:w="4240" w:type="dxa"/>
          </w:tcPr>
          <w:p w14:paraId="2548F7F4" w14:textId="77777777" w:rsidR="00294BB2" w:rsidRPr="00F4287E" w:rsidRDefault="00294BB2" w:rsidP="00294BB2">
            <w:pPr>
              <w:pStyle w:val="Paragraphedeliste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Compétences</w:t>
            </w:r>
          </w:p>
        </w:tc>
        <w:tc>
          <w:tcPr>
            <w:tcW w:w="1334" w:type="dxa"/>
          </w:tcPr>
          <w:p w14:paraId="7B5D09AE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Date </w:t>
            </w:r>
          </w:p>
        </w:tc>
        <w:tc>
          <w:tcPr>
            <w:tcW w:w="2058" w:type="dxa"/>
          </w:tcPr>
          <w:p w14:paraId="3B494156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Acquis</w:t>
            </w:r>
          </w:p>
        </w:tc>
      </w:tr>
      <w:tr w:rsidR="00294BB2" w14:paraId="3475D7F1" w14:textId="77777777" w:rsidTr="00294BB2">
        <w:trPr>
          <w:trHeight w:val="754"/>
        </w:trPr>
        <w:tc>
          <w:tcPr>
            <w:tcW w:w="3256" w:type="dxa"/>
          </w:tcPr>
          <w:p w14:paraId="6512B3A5" w14:textId="77777777" w:rsidR="00294BB2" w:rsidRDefault="00294BB2" w:rsidP="00294BB2">
            <w:pPr>
              <w:pStyle w:val="Paragraphedeliste"/>
              <w:spacing w:line="360" w:lineRule="auto"/>
              <w:ind w:left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2"/>
              </w:rPr>
              <w:drawing>
                <wp:anchor distT="0" distB="0" distL="114300" distR="114300" simplePos="0" relativeHeight="251738112" behindDoc="0" locked="0" layoutInCell="1" allowOverlap="1" wp14:anchorId="5D35D80C" wp14:editId="75AE3F64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62230</wp:posOffset>
                  </wp:positionV>
                  <wp:extent cx="400050" cy="436880"/>
                  <wp:effectExtent l="0" t="0" r="0" b="0"/>
                  <wp:wrapNone/>
                  <wp:docPr id="62" name="Image 36" descr="S'APPROPRI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43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1982B11D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b/>
                <w:bCs/>
                <w:sz w:val="20"/>
                <w:szCs w:val="20"/>
              </w:rPr>
              <w:t xml:space="preserve"> S’approprier</w:t>
            </w:r>
          </w:p>
        </w:tc>
        <w:tc>
          <w:tcPr>
            <w:tcW w:w="4240" w:type="dxa"/>
          </w:tcPr>
          <w:p w14:paraId="45D155CA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hAnsi="Times New Roman" w:cs="Times New Roman"/>
                <w:szCs w:val="24"/>
              </w:rPr>
              <w:t xml:space="preserve"> Rechercher, extraire et organiser l’information</w:t>
            </w:r>
          </w:p>
        </w:tc>
        <w:tc>
          <w:tcPr>
            <w:tcW w:w="1334" w:type="dxa"/>
          </w:tcPr>
          <w:p w14:paraId="0AD4FF54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2853DDEF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2026B2CE" w14:textId="77777777" w:rsidTr="00294BB2">
        <w:trPr>
          <w:trHeight w:val="866"/>
        </w:trPr>
        <w:tc>
          <w:tcPr>
            <w:tcW w:w="3256" w:type="dxa"/>
          </w:tcPr>
          <w:p w14:paraId="27EA0248" w14:textId="77777777" w:rsidR="00294BB2" w:rsidRDefault="00294BB2" w:rsidP="00294BB2">
            <w:pPr>
              <w:jc w:val="center"/>
              <w:rPr>
                <w:rFonts w:ascii="Calibri" w:eastAsia="Calibri" w:hAnsi="Calibri" w:cs="Arial"/>
                <w:b/>
                <w:color w:val="000000"/>
                <w:sz w:val="22"/>
              </w:rPr>
            </w:pPr>
            <w:r>
              <w:rPr>
                <w:rFonts w:ascii="Calibri" w:eastAsia="Calibri" w:hAnsi="Calibri" w:cs="Arial"/>
                <w:b/>
                <w:noProof/>
                <w:color w:val="000000"/>
                <w:sz w:val="22"/>
              </w:rPr>
              <w:drawing>
                <wp:anchor distT="0" distB="0" distL="114300" distR="114300" simplePos="0" relativeHeight="251740160" behindDoc="0" locked="0" layoutInCell="1" allowOverlap="1" wp14:anchorId="38C2C2E9" wp14:editId="22BC278F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24130</wp:posOffset>
                  </wp:positionV>
                  <wp:extent cx="371475" cy="389891"/>
                  <wp:effectExtent l="0" t="0" r="9525" b="0"/>
                  <wp:wrapNone/>
                  <wp:docPr id="63" name="Image 38" descr="ANALYSER-RAISONN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89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 </w:t>
            </w:r>
          </w:p>
          <w:p w14:paraId="576653CE" w14:textId="77777777" w:rsidR="00294BB2" w:rsidRDefault="00294BB2" w:rsidP="00294BB2">
            <w:pPr>
              <w:jc w:val="center"/>
            </w:pP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Analyser / </w:t>
            </w:r>
            <w:r>
              <w:rPr>
                <w:rFonts w:ascii="Calibri" w:eastAsia="Calibri" w:hAnsi="Calibri" w:cs="Arial"/>
                <w:b/>
                <w:sz w:val="22"/>
              </w:rPr>
              <w:t>Raisonner</w:t>
            </w: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 xml:space="preserve">           </w:t>
            </w:r>
          </w:p>
          <w:p w14:paraId="0BA9E2E7" w14:textId="77777777" w:rsidR="00294BB2" w:rsidRDefault="00294BB2" w:rsidP="00294BB2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4240" w:type="dxa"/>
          </w:tcPr>
          <w:p w14:paraId="5ACC7C94" w14:textId="77777777" w:rsidR="003801FD" w:rsidRDefault="003801FD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eastAsia="Calibri" w:hAnsi="Times New Roman" w:cs="Times New Roman"/>
                <w:szCs w:val="24"/>
              </w:rPr>
            </w:pPr>
          </w:p>
          <w:p w14:paraId="0F725BF6" w14:textId="2CEEA8BF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Émettre une conjecture, une hypothèse</w:t>
            </w:r>
          </w:p>
        </w:tc>
        <w:tc>
          <w:tcPr>
            <w:tcW w:w="1334" w:type="dxa"/>
          </w:tcPr>
          <w:p w14:paraId="313EAE01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4CA63AB3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3A2896FF" w14:textId="77777777" w:rsidTr="00294BB2">
        <w:trPr>
          <w:trHeight w:val="1293"/>
        </w:trPr>
        <w:tc>
          <w:tcPr>
            <w:tcW w:w="3256" w:type="dxa"/>
          </w:tcPr>
          <w:p w14:paraId="07A65125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Calibri" w:eastAsia="Calibri" w:hAnsi="Calibri" w:cs="Arial"/>
                <w:b/>
                <w:noProof/>
                <w:color w:val="000000"/>
                <w:sz w:val="22"/>
              </w:rPr>
              <w:drawing>
                <wp:anchor distT="0" distB="0" distL="114300" distR="114300" simplePos="0" relativeHeight="251739136" behindDoc="0" locked="0" layoutInCell="1" allowOverlap="1" wp14:anchorId="2746544B" wp14:editId="501C95B1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163830</wp:posOffset>
                  </wp:positionV>
                  <wp:extent cx="295275" cy="332740"/>
                  <wp:effectExtent l="0" t="0" r="9525" b="0"/>
                  <wp:wrapNone/>
                  <wp:docPr id="65" name="Image 37" descr="REALIS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332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1283B6C9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Réaliser </w:t>
            </w:r>
            <w:r>
              <w:rPr>
                <w:rFonts w:eastAsia="Calibri"/>
                <w:sz w:val="20"/>
                <w:szCs w:val="20"/>
              </w:rPr>
              <w:t xml:space="preserve">  </w:t>
            </w:r>
          </w:p>
        </w:tc>
        <w:tc>
          <w:tcPr>
            <w:tcW w:w="4240" w:type="dxa"/>
          </w:tcPr>
          <w:p w14:paraId="6207F54A" w14:textId="77777777" w:rsidR="00294BB2" w:rsidRPr="00F4287E" w:rsidRDefault="00294BB2" w:rsidP="00294BB2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Choisir une méthode de résolution, un protocole expérimental.</w:t>
            </w:r>
          </w:p>
          <w:p w14:paraId="665A0188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color w:val="000000"/>
                <w:szCs w:val="24"/>
              </w:rPr>
              <w:t xml:space="preserve">              Exécuter une méthode de résolution, expérimenter, simuler</w:t>
            </w:r>
          </w:p>
        </w:tc>
        <w:tc>
          <w:tcPr>
            <w:tcW w:w="1334" w:type="dxa"/>
          </w:tcPr>
          <w:p w14:paraId="25F99C98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73F9330E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44D1FF3A" w14:textId="77777777" w:rsidTr="00294BB2">
        <w:trPr>
          <w:trHeight w:val="970"/>
        </w:trPr>
        <w:tc>
          <w:tcPr>
            <w:tcW w:w="3256" w:type="dxa"/>
          </w:tcPr>
          <w:p w14:paraId="423598AB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Calibri" w:eastAsia="Calibri" w:hAnsi="Calibri" w:cs="Arial"/>
                <w:b/>
                <w:sz w:val="22"/>
              </w:rPr>
            </w:pPr>
            <w:r>
              <w:rPr>
                <w:rFonts w:ascii="Calibri" w:eastAsia="Calibri" w:hAnsi="Calibri" w:cs="Arial"/>
                <w:b/>
                <w:noProof/>
                <w:sz w:val="22"/>
              </w:rPr>
              <w:drawing>
                <wp:anchor distT="0" distB="0" distL="114300" distR="114300" simplePos="0" relativeHeight="251741184" behindDoc="0" locked="0" layoutInCell="1" allowOverlap="1" wp14:anchorId="73A775F9" wp14:editId="7A65C704">
                  <wp:simplePos x="0" y="0"/>
                  <wp:positionH relativeFrom="column">
                    <wp:posOffset>-10792</wp:posOffset>
                  </wp:positionH>
                  <wp:positionV relativeFrom="paragraph">
                    <wp:posOffset>88265</wp:posOffset>
                  </wp:positionV>
                  <wp:extent cx="400050" cy="381003"/>
                  <wp:effectExtent l="0" t="0" r="0" b="0"/>
                  <wp:wrapNone/>
                  <wp:docPr id="66" name="Image 5" descr="VALID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381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D2E9E68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Calibri" w:eastAsia="Calibri" w:hAnsi="Calibri" w:cs="Arial"/>
                <w:b/>
                <w:sz w:val="22"/>
              </w:rPr>
              <w:t xml:space="preserve">Valider 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4240" w:type="dxa"/>
          </w:tcPr>
          <w:p w14:paraId="207FBDCC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Contrôler la vraisemblance d’une conjecture, d’une hypothèse. Critiquer un résultat, argumenter.</w:t>
            </w:r>
          </w:p>
        </w:tc>
        <w:tc>
          <w:tcPr>
            <w:tcW w:w="1334" w:type="dxa"/>
          </w:tcPr>
          <w:p w14:paraId="5FA0EF8F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3C13207C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22B38D06" w14:textId="77777777" w:rsidTr="00294BB2">
        <w:trPr>
          <w:trHeight w:val="646"/>
        </w:trPr>
        <w:tc>
          <w:tcPr>
            <w:tcW w:w="3256" w:type="dxa"/>
          </w:tcPr>
          <w:p w14:paraId="4739272A" w14:textId="77777777" w:rsidR="00294BB2" w:rsidRDefault="00294BB2" w:rsidP="00294BB2">
            <w:pPr>
              <w:jc w:val="center"/>
              <w:rPr>
                <w:rFonts w:ascii="Calibri" w:eastAsia="Calibri" w:hAnsi="Calibri" w:cs="Arial"/>
                <w:b/>
                <w:color w:val="000000"/>
                <w:sz w:val="22"/>
              </w:rPr>
            </w:pPr>
            <w:r>
              <w:rPr>
                <w:rFonts w:ascii="Calibri" w:eastAsia="Calibri" w:hAnsi="Calibri" w:cs="Arial"/>
                <w:b/>
                <w:noProof/>
                <w:color w:val="000000"/>
                <w:sz w:val="22"/>
              </w:rPr>
              <w:drawing>
                <wp:anchor distT="0" distB="0" distL="114300" distR="114300" simplePos="0" relativeHeight="251742208" behindDoc="0" locked="0" layoutInCell="1" allowOverlap="1" wp14:anchorId="2D90E482" wp14:editId="2A9B130A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29846</wp:posOffset>
                  </wp:positionV>
                  <wp:extent cx="381003" cy="322582"/>
                  <wp:effectExtent l="0" t="0" r="0" b="1268"/>
                  <wp:wrapNone/>
                  <wp:docPr id="67" name="Image 6" descr="COMMUNIQU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3" cy="322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6A060F4" w14:textId="77777777" w:rsidR="00294BB2" w:rsidRPr="00F4287E" w:rsidRDefault="00294BB2" w:rsidP="00294BB2">
            <w:pPr>
              <w:jc w:val="center"/>
            </w:pP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>Communiquer</w:t>
            </w:r>
          </w:p>
        </w:tc>
        <w:tc>
          <w:tcPr>
            <w:tcW w:w="4240" w:type="dxa"/>
          </w:tcPr>
          <w:p w14:paraId="01B463A9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Rendre compte d’une démarche, d’un résultat, à l’oral ou à l’écrit.</w:t>
            </w:r>
          </w:p>
        </w:tc>
        <w:tc>
          <w:tcPr>
            <w:tcW w:w="1334" w:type="dxa"/>
          </w:tcPr>
          <w:p w14:paraId="005FF6FB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7C92B195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4A038AEB" w14:textId="3E25AB20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734016" behindDoc="0" locked="0" layoutInCell="1" allowOverlap="1" wp14:anchorId="22C5C84E" wp14:editId="0AB2174E">
            <wp:simplePos x="0" y="0"/>
            <wp:positionH relativeFrom="column">
              <wp:posOffset>1565910</wp:posOffset>
            </wp:positionH>
            <wp:positionV relativeFrom="paragraph">
              <wp:posOffset>3426460</wp:posOffset>
            </wp:positionV>
            <wp:extent cx="661035" cy="542925"/>
            <wp:effectExtent l="0" t="0" r="5715" b="9525"/>
            <wp:wrapThrough wrapText="bothSides">
              <wp:wrapPolygon edited="0">
                <wp:start x="0" y="0"/>
                <wp:lineTo x="0" y="21221"/>
                <wp:lineTo x="21164" y="21221"/>
                <wp:lineTo x="21164" y="0"/>
                <wp:lineTo x="0" y="0"/>
              </wp:wrapPolygon>
            </wp:wrapThrough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03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D48375" w14:textId="5E6D997D" w:rsidR="00F4287E" w:rsidRPr="00294BB2" w:rsidRDefault="00F4287E" w:rsidP="00294BB2">
      <w:pPr>
        <w:tabs>
          <w:tab w:val="left" w:pos="3750"/>
          <w:tab w:val="center" w:pos="4775"/>
        </w:tabs>
        <w:spacing w:after="0" w:line="360" w:lineRule="auto"/>
        <w:rPr>
          <w:rFonts w:ascii="Lucida Calligraphy" w:hAnsi="Lucida Calligraphy" w:cs="Times New Roman"/>
          <w:sz w:val="32"/>
          <w:szCs w:val="28"/>
        </w:rPr>
      </w:pPr>
      <w:r w:rsidRPr="00294BB2">
        <w:rPr>
          <w:rFonts w:ascii="Lucida Calligraphy" w:hAnsi="Lucida Calligraphy" w:cs="Times New Roman"/>
          <w:sz w:val="32"/>
          <w:szCs w:val="28"/>
        </w:rPr>
        <w:t>Professionnelles</w:t>
      </w:r>
    </w:p>
    <w:tbl>
      <w:tblPr>
        <w:tblStyle w:val="Grilledutableau"/>
        <w:tblW w:w="10915" w:type="dxa"/>
        <w:tblInd w:w="-714" w:type="dxa"/>
        <w:tblLook w:val="04A0" w:firstRow="1" w:lastRow="0" w:firstColumn="1" w:lastColumn="0" w:noHBand="0" w:noVBand="1"/>
      </w:tblPr>
      <w:tblGrid>
        <w:gridCol w:w="1723"/>
        <w:gridCol w:w="6080"/>
        <w:gridCol w:w="1414"/>
        <w:gridCol w:w="1698"/>
      </w:tblGrid>
      <w:tr w:rsidR="00F4287E" w14:paraId="79193134" w14:textId="50ACEB80" w:rsidTr="00294BB2">
        <w:tc>
          <w:tcPr>
            <w:tcW w:w="7797" w:type="dxa"/>
            <w:gridSpan w:val="2"/>
          </w:tcPr>
          <w:p w14:paraId="24121CB5" w14:textId="3012DE75" w:rsidR="00F4287E" w:rsidRDefault="00F4287E" w:rsidP="00E727E0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F4287E">
              <w:rPr>
                <w:rFonts w:ascii="Times New Roman" w:hAnsi="Times New Roman" w:cs="Times New Roman"/>
              </w:rPr>
              <w:tab/>
              <w:t>Compétences</w:t>
            </w:r>
            <w:r w:rsidRPr="00F4287E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1417" w:type="dxa"/>
          </w:tcPr>
          <w:p w14:paraId="65E40ED0" w14:textId="3A382268" w:rsidR="00F4287E" w:rsidRDefault="00F4287E" w:rsidP="00E727E0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F4287E">
              <w:rPr>
                <w:rFonts w:ascii="Times New Roman" w:hAnsi="Times New Roman" w:cs="Times New Roman"/>
              </w:rPr>
              <w:t>Date</w:t>
            </w:r>
          </w:p>
        </w:tc>
        <w:tc>
          <w:tcPr>
            <w:tcW w:w="1701" w:type="dxa"/>
          </w:tcPr>
          <w:p w14:paraId="14D37D72" w14:textId="6C74F76C" w:rsidR="00F4287E" w:rsidRPr="00F4287E" w:rsidRDefault="00F4287E" w:rsidP="00E727E0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Acquis</w:t>
            </w:r>
          </w:p>
        </w:tc>
      </w:tr>
      <w:tr w:rsidR="00F4287E" w14:paraId="0046556B" w14:textId="10804021" w:rsidTr="00294BB2">
        <w:tc>
          <w:tcPr>
            <w:tcW w:w="1702" w:type="dxa"/>
            <w:vAlign w:val="center"/>
          </w:tcPr>
          <w:p w14:paraId="42A97A01" w14:textId="0BB5FC39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C1 - S'informer</w:t>
            </w:r>
          </w:p>
        </w:tc>
        <w:tc>
          <w:tcPr>
            <w:tcW w:w="6095" w:type="dxa"/>
          </w:tcPr>
          <w:p w14:paraId="7ABA477C" w14:textId="77777777" w:rsidR="00F4287E" w:rsidRPr="00F4287E" w:rsidRDefault="00F4287E" w:rsidP="00E727E0">
            <w:pPr>
              <w:numPr>
                <w:ilvl w:val="0"/>
                <w:numId w:val="26"/>
              </w:numPr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Lire, décoder, sélectionner et classer les information</w:t>
            </w:r>
          </w:p>
        </w:tc>
        <w:tc>
          <w:tcPr>
            <w:tcW w:w="1417" w:type="dxa"/>
          </w:tcPr>
          <w:p w14:paraId="5755590E" w14:textId="77777777" w:rsidR="00F4287E" w:rsidRPr="00F4287E" w:rsidRDefault="00F4287E" w:rsidP="00F4287E">
            <w:pPr>
              <w:spacing w:before="100" w:beforeAutospacing="1" w:after="100" w:afterAutospacing="1"/>
              <w:ind w:left="1276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  <w:tc>
          <w:tcPr>
            <w:tcW w:w="1701" w:type="dxa"/>
          </w:tcPr>
          <w:p w14:paraId="2328F0EE" w14:textId="77777777" w:rsidR="00F4287E" w:rsidRPr="00F4287E" w:rsidRDefault="00F4287E" w:rsidP="00F4287E">
            <w:pPr>
              <w:spacing w:before="100" w:beforeAutospacing="1" w:after="100" w:afterAutospacing="1"/>
              <w:ind w:left="1636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</w:tr>
      <w:tr w:rsidR="00F4287E" w14:paraId="7AE97436" w14:textId="74AFA41D" w:rsidTr="00294BB2">
        <w:tc>
          <w:tcPr>
            <w:tcW w:w="1702" w:type="dxa"/>
            <w:vAlign w:val="center"/>
          </w:tcPr>
          <w:p w14:paraId="2547897E" w14:textId="77777777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C2 - S'organiser et préparer</w:t>
            </w:r>
          </w:p>
          <w:p w14:paraId="44727347" w14:textId="77777777" w:rsidR="00F4287E" w:rsidRPr="00F4287E" w:rsidRDefault="00F4287E" w:rsidP="00F4287E">
            <w:pPr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  <w:tc>
          <w:tcPr>
            <w:tcW w:w="6095" w:type="dxa"/>
          </w:tcPr>
          <w:p w14:paraId="75BD3E1C" w14:textId="77777777" w:rsidR="00F4287E" w:rsidRPr="00F4287E" w:rsidRDefault="00F4287E" w:rsidP="00E727E0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Participer à la construction des éléments du modèle</w:t>
            </w:r>
          </w:p>
          <w:p w14:paraId="7804B7C6" w14:textId="77777777" w:rsidR="00F4287E" w:rsidRPr="00F4287E" w:rsidRDefault="00F4287E" w:rsidP="00E727E0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Effectuer les opérations de préparation à la coupe</w:t>
            </w:r>
          </w:p>
          <w:p w14:paraId="680B0DA7" w14:textId="77777777" w:rsidR="00F4287E" w:rsidRPr="00F4287E" w:rsidRDefault="00F4287E" w:rsidP="00E727E0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Régler, mettre en œuvre et maintenir en état les matériels</w:t>
            </w:r>
          </w:p>
          <w:p w14:paraId="0B17C113" w14:textId="77777777" w:rsidR="00F4287E" w:rsidRDefault="00F4287E" w:rsidP="00E727E0">
            <w:pPr>
              <w:pStyle w:val="Paragraphedeliste"/>
              <w:numPr>
                <w:ilvl w:val="0"/>
                <w:numId w:val="27"/>
              </w:num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Appliquer une organisation au poste de trava</w:t>
            </w:r>
            <w:r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il</w:t>
            </w:r>
          </w:p>
        </w:tc>
        <w:tc>
          <w:tcPr>
            <w:tcW w:w="1417" w:type="dxa"/>
          </w:tcPr>
          <w:p w14:paraId="29569D9E" w14:textId="77777777" w:rsidR="00F4287E" w:rsidRPr="00F4287E" w:rsidRDefault="00F4287E" w:rsidP="00F4287E">
            <w:pPr>
              <w:spacing w:before="100" w:beforeAutospacing="1" w:after="100" w:afterAutospacing="1"/>
              <w:ind w:left="360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  <w:tc>
          <w:tcPr>
            <w:tcW w:w="1701" w:type="dxa"/>
          </w:tcPr>
          <w:p w14:paraId="1137DB95" w14:textId="77777777" w:rsidR="00F4287E" w:rsidRPr="00F4287E" w:rsidRDefault="00F4287E" w:rsidP="00F4287E">
            <w:pPr>
              <w:spacing w:before="100" w:beforeAutospacing="1" w:after="100" w:afterAutospacing="1"/>
              <w:ind w:left="360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</w:tr>
      <w:tr w:rsidR="00F4287E" w14:paraId="7123305C" w14:textId="26EF9E19" w:rsidTr="00294BB2">
        <w:tc>
          <w:tcPr>
            <w:tcW w:w="1702" w:type="dxa"/>
            <w:vAlign w:val="center"/>
          </w:tcPr>
          <w:p w14:paraId="691C3633" w14:textId="77777777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C3 - Réaliser</w:t>
            </w:r>
          </w:p>
          <w:p w14:paraId="7A5822A8" w14:textId="77777777" w:rsidR="00F4287E" w:rsidRPr="00F4287E" w:rsidRDefault="00F4287E" w:rsidP="00F4287E">
            <w:pPr>
              <w:spacing w:before="100" w:beforeAutospacing="1" w:after="100" w:afterAutospacing="1"/>
              <w:ind w:left="72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6095" w:type="dxa"/>
          </w:tcPr>
          <w:p w14:paraId="223688F6" w14:textId="77777777" w:rsidR="00F4287E" w:rsidRPr="00F4287E" w:rsidRDefault="00F4287E" w:rsidP="00E727E0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Effectuer les opérations de coupe et d’entoilage</w:t>
            </w:r>
          </w:p>
          <w:p w14:paraId="2130F7A5" w14:textId="77777777" w:rsidR="00F4287E" w:rsidRPr="00F4287E" w:rsidRDefault="00F4287E" w:rsidP="00E727E0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Effectuer les opérations de préparation à l’essayage</w:t>
            </w:r>
          </w:p>
          <w:p w14:paraId="6E994A35" w14:textId="77777777" w:rsidR="00F4287E" w:rsidRPr="00F4287E" w:rsidRDefault="00F4287E" w:rsidP="00E727E0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Réaliser les opérations d’assemblage, de montage, de finition et repassage</w:t>
            </w:r>
          </w:p>
          <w:p w14:paraId="43CDD4A6" w14:textId="0598C2CE" w:rsidR="00F4287E" w:rsidRPr="00F4287E" w:rsidRDefault="00F4287E" w:rsidP="00F4287E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Contrôler la qualité à tous les stades de fabrication</w:t>
            </w:r>
          </w:p>
        </w:tc>
        <w:tc>
          <w:tcPr>
            <w:tcW w:w="1417" w:type="dxa"/>
          </w:tcPr>
          <w:p w14:paraId="4A63C902" w14:textId="77777777" w:rsidR="00F4287E" w:rsidRDefault="00F4287E" w:rsidP="00E727E0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14:paraId="5190FD0C" w14:textId="77777777" w:rsidR="00F4287E" w:rsidRDefault="00F4287E" w:rsidP="00E727E0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4287E" w14:paraId="591FF781" w14:textId="424898A4" w:rsidTr="00294BB2">
        <w:tc>
          <w:tcPr>
            <w:tcW w:w="1702" w:type="dxa"/>
            <w:vAlign w:val="center"/>
          </w:tcPr>
          <w:p w14:paraId="096547E1" w14:textId="019CCD5B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C4 - Communiquer</w:t>
            </w:r>
          </w:p>
        </w:tc>
        <w:tc>
          <w:tcPr>
            <w:tcW w:w="6095" w:type="dxa"/>
          </w:tcPr>
          <w:p w14:paraId="0D832A3B" w14:textId="77777777" w:rsidR="00F4287E" w:rsidRPr="00F4287E" w:rsidRDefault="00F4287E" w:rsidP="00E727E0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Transmettre des informations</w:t>
            </w:r>
          </w:p>
          <w:p w14:paraId="6AE78A8D" w14:textId="13DAD3AC" w:rsidR="00F4287E" w:rsidRPr="00F4287E" w:rsidRDefault="00F4287E" w:rsidP="00F4287E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S’intégrer dans une équip</w:t>
            </w:r>
            <w:r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</w:t>
            </w:r>
          </w:p>
        </w:tc>
        <w:tc>
          <w:tcPr>
            <w:tcW w:w="1417" w:type="dxa"/>
          </w:tcPr>
          <w:p w14:paraId="4FBB224E" w14:textId="77777777" w:rsidR="00F4287E" w:rsidRDefault="00F4287E" w:rsidP="00E727E0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14:paraId="761498E7" w14:textId="77777777" w:rsidR="00F4287E" w:rsidRDefault="00F4287E" w:rsidP="00E727E0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2182100B" w14:textId="37DF9A4C" w:rsidR="002F181B" w:rsidRPr="004F071D" w:rsidRDefault="00FE2BFF" w:rsidP="004F071D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2F53DAA" wp14:editId="47A3A8DF">
                <wp:simplePos x="0" y="0"/>
                <wp:positionH relativeFrom="column">
                  <wp:posOffset>-459105</wp:posOffset>
                </wp:positionH>
                <wp:positionV relativeFrom="paragraph">
                  <wp:posOffset>114935</wp:posOffset>
                </wp:positionV>
                <wp:extent cx="3600450" cy="1076325"/>
                <wp:effectExtent l="0" t="0" r="19050" b="2857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450" cy="1076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853A04" w14:textId="2EC5FD3B" w:rsidR="00FE2BFF" w:rsidRPr="00A85E3E" w:rsidRDefault="00FE2BFF" w:rsidP="00FE2BFF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 w:rsidRPr="00A85E3E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 xml:space="preserve">SEANCE 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> </w:t>
                            </w:r>
                          </w:p>
                          <w:p w14:paraId="3E0F5CFB" w14:textId="77777777" w:rsidR="00FE2BFF" w:rsidRPr="00DA4574" w:rsidRDefault="00FE2BFF" w:rsidP="00FE2BFF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00" w:themeColor="text2" w:themeShade="BF"/>
                                <w:szCs w:val="24"/>
                              </w:rPr>
                            </w:pPr>
                            <w:r w:rsidRPr="00DA4574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00" w:themeColor="text2" w:themeShade="BF"/>
                                <w:szCs w:val="24"/>
                              </w:rPr>
                              <w:t>Reconnaître, nommer une figure plane usuelle</w:t>
                            </w:r>
                          </w:p>
                          <w:p w14:paraId="6E6EE57E" w14:textId="77777777" w:rsidR="00FE2BFF" w:rsidRPr="00DA4574" w:rsidRDefault="00FE2BFF" w:rsidP="00FE2BFF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00" w:themeColor="text2" w:themeShade="BF"/>
                                <w:szCs w:val="24"/>
                              </w:rPr>
                            </w:pPr>
                            <w:r w:rsidRPr="00DA4574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00" w:themeColor="text2" w:themeShade="BF"/>
                                <w:sz w:val="22"/>
                              </w:rPr>
                              <w:t>Traiter des problèmes d’échelles liés à la vie Courante ou professionnelle.</w:t>
                            </w:r>
                          </w:p>
                          <w:p w14:paraId="2F670A96" w14:textId="77777777" w:rsidR="00FE2BFF" w:rsidRDefault="00FE2BFF" w:rsidP="00FE2BFF"/>
                          <w:p w14:paraId="1F0DE10E" w14:textId="77777777" w:rsidR="00FE2BFF" w:rsidRDefault="00FE2BFF" w:rsidP="00FE2BF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F53DAA" id="Zone de texte 39" o:spid="_x0000_s1027" type="#_x0000_t202" style="position:absolute;margin-left:-36.15pt;margin-top:9.05pt;width:283.5pt;height:84.7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" fillcolor="window" strokeweight=".5pt">
                <v:textbox>
                  <w:txbxContent>
                    <w:p w14:paraId="1C853A04" w14:textId="2EC5FD3B" w:rsidR="00FE2BFF" w:rsidRPr="00A85E3E" w:rsidRDefault="00FE2BFF" w:rsidP="00FE2BFF">
                      <w:pPr>
                        <w:rPr>
                          <w:b/>
                          <w:bCs/>
                          <w:u w:val="single"/>
                        </w:rPr>
                      </w:pPr>
                      <w:r w:rsidRPr="00A85E3E">
                        <w:rPr>
                          <w:b/>
                          <w:bCs/>
                          <w:color w:val="FF0000"/>
                          <w:u w:val="single"/>
                        </w:rPr>
                        <w:t xml:space="preserve">SEANCE </w:t>
                      </w:r>
                      <w:r>
                        <w:rPr>
                          <w:b/>
                          <w:bCs/>
                          <w:color w:val="FF0000"/>
                          <w:u w:val="single"/>
                        </w:rPr>
                        <w:t>1</w:t>
                      </w:r>
                      <w:r>
                        <w:rPr>
                          <w:b/>
                          <w:bCs/>
                          <w:u w:val="single"/>
                        </w:rPr>
                        <w:t> </w:t>
                      </w:r>
                    </w:p>
                    <w:p w14:paraId="3E0F5CFB" w14:textId="77777777" w:rsidR="00FE2BFF" w:rsidRPr="00DA4574" w:rsidRDefault="00FE2BFF" w:rsidP="00FE2BFF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2" w:themeShade="BF"/>
                          <w:szCs w:val="24"/>
                        </w:rPr>
                      </w:pPr>
                      <w:r w:rsidRPr="00DA4574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2" w:themeShade="BF"/>
                          <w:szCs w:val="24"/>
                        </w:rPr>
                        <w:t>Reconnaître, nommer une figure plane usuelle</w:t>
                      </w:r>
                    </w:p>
                    <w:p w14:paraId="6E6EE57E" w14:textId="77777777" w:rsidR="00FE2BFF" w:rsidRPr="00DA4574" w:rsidRDefault="00FE2BFF" w:rsidP="00FE2BFF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2" w:themeShade="BF"/>
                          <w:szCs w:val="24"/>
                        </w:rPr>
                      </w:pPr>
                      <w:r w:rsidRPr="00DA4574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2" w:themeShade="BF"/>
                          <w:sz w:val="22"/>
                        </w:rPr>
                        <w:t>Traiter des problèmes d’échelles liés à la vie Courante ou professionnelle.</w:t>
                      </w:r>
                    </w:p>
                    <w:p w14:paraId="2F670A96" w14:textId="77777777" w:rsidR="00FE2BFF" w:rsidRDefault="00FE2BFF" w:rsidP="00FE2BFF"/>
                    <w:p w14:paraId="1F0DE10E" w14:textId="77777777" w:rsidR="00FE2BFF" w:rsidRDefault="00FE2BFF" w:rsidP="00FE2BFF"/>
                  </w:txbxContent>
                </v:textbox>
              </v:shape>
            </w:pict>
          </mc:Fallback>
        </mc:AlternateContent>
      </w:r>
    </w:p>
    <w:p w14:paraId="345B4314" w14:textId="4E37D2B4" w:rsidR="00294BB2" w:rsidRPr="00294BB2" w:rsidRDefault="00FE2BFF" w:rsidP="00294BB2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758592" behindDoc="0" locked="0" layoutInCell="1" allowOverlap="1" wp14:anchorId="0475C290" wp14:editId="09D417DC">
            <wp:simplePos x="0" y="0"/>
            <wp:positionH relativeFrom="column">
              <wp:posOffset>-723900</wp:posOffset>
            </wp:positionH>
            <wp:positionV relativeFrom="paragraph">
              <wp:posOffset>194945</wp:posOffset>
            </wp:positionV>
            <wp:extent cx="571500" cy="572135"/>
            <wp:effectExtent l="0" t="0" r="0" b="0"/>
            <wp:wrapNone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EAAB8D" w14:textId="1AF899FA" w:rsidR="002F181B" w:rsidRPr="00F56015" w:rsidRDefault="002F181B" w:rsidP="00FE2BFF">
      <w:pPr>
        <w:pStyle w:val="Paragraphedeliste"/>
        <w:spacing w:after="0" w:line="360" w:lineRule="auto"/>
        <w:ind w:left="2880"/>
        <w:jc w:val="center"/>
        <w:rPr>
          <w:rFonts w:ascii="Curlz MT" w:hAnsi="Curlz MT" w:cs="Times New Roman"/>
          <w:b/>
          <w:bCs/>
          <w:color w:val="FF0000"/>
          <w:sz w:val="40"/>
          <w:szCs w:val="36"/>
        </w:rPr>
      </w:pPr>
      <w:r w:rsidRPr="00F56015">
        <w:rPr>
          <w:rFonts w:ascii="Curlz MT" w:hAnsi="Curlz MT" w:cs="Times New Roman"/>
          <w:b/>
          <w:bCs/>
          <w:color w:val="FF0000"/>
          <w:sz w:val="40"/>
          <w:szCs w:val="36"/>
        </w:rPr>
        <w:t>Patron d’un sac</w:t>
      </w:r>
    </w:p>
    <w:p w14:paraId="72FDAC18" w14:textId="7B77086D" w:rsidR="00A85E3E" w:rsidRPr="00FE2BFF" w:rsidRDefault="00A85E3E" w:rsidP="00FE2BFF">
      <w:pPr>
        <w:spacing w:after="0" w:line="360" w:lineRule="auto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</w:p>
    <w:p w14:paraId="7B4AA613" w14:textId="3168C395" w:rsidR="002F181B" w:rsidRPr="002F181B" w:rsidRDefault="004B59A1" w:rsidP="002F181B">
      <w:pPr>
        <w:pStyle w:val="Paragraphedeliste"/>
        <w:spacing w:after="0" w:line="360" w:lineRule="auto"/>
        <w:ind w:left="76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15584" behindDoc="0" locked="0" layoutInCell="1" allowOverlap="1" wp14:anchorId="2D69AA0C" wp14:editId="4FA8D239">
            <wp:simplePos x="0" y="0"/>
            <wp:positionH relativeFrom="column">
              <wp:posOffset>5887085</wp:posOffset>
            </wp:positionH>
            <wp:positionV relativeFrom="paragraph">
              <wp:posOffset>189865</wp:posOffset>
            </wp:positionV>
            <wp:extent cx="297733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54" name="Image 54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3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07392" behindDoc="0" locked="0" layoutInCell="1" allowOverlap="1" wp14:anchorId="4D10CD93" wp14:editId="31C999AE">
            <wp:simplePos x="0" y="0"/>
            <wp:positionH relativeFrom="column">
              <wp:posOffset>6229350</wp:posOffset>
            </wp:positionH>
            <wp:positionV relativeFrom="paragraph">
              <wp:posOffset>205105</wp:posOffset>
            </wp:positionV>
            <wp:extent cx="297733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50" name="Image 50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3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F181B" w:rsidRPr="002F181B">
        <w:rPr>
          <w:rFonts w:ascii="Times New Roman" w:hAnsi="Times New Roman" w:cs="Times New Roman"/>
          <w:b/>
          <w:bCs/>
          <w:sz w:val="32"/>
          <w:szCs w:val="28"/>
          <w:u w:val="single"/>
        </w:rPr>
        <w:t xml:space="preserve"> Echelle du Patron</w:t>
      </w:r>
    </w:p>
    <w:p w14:paraId="3A1D2E31" w14:textId="6312EDD2" w:rsidR="00FF401A" w:rsidRDefault="004B59A1" w:rsidP="002F181B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09440" behindDoc="0" locked="0" layoutInCell="1" allowOverlap="1" wp14:anchorId="014866EE" wp14:editId="27D8A3D6">
            <wp:simplePos x="0" y="0"/>
            <wp:positionH relativeFrom="column">
              <wp:posOffset>6229350</wp:posOffset>
            </wp:positionH>
            <wp:positionV relativeFrom="paragraph">
              <wp:posOffset>287020</wp:posOffset>
            </wp:positionV>
            <wp:extent cx="297733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51" name="Image 51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3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401A" w:rsidRPr="00FF401A">
        <w:rPr>
          <w:rFonts w:ascii="Times New Roman" w:hAnsi="Times New Roman" w:cs="Times New Roman"/>
          <w:b/>
          <w:bCs/>
        </w:rPr>
        <w:t>Identifier</w:t>
      </w:r>
      <w:r w:rsidR="00FF401A">
        <w:rPr>
          <w:rFonts w:ascii="Times New Roman" w:hAnsi="Times New Roman" w:cs="Times New Roman"/>
        </w:rPr>
        <w:t xml:space="preserve"> les figures usuelles dans ce patron</w:t>
      </w:r>
    </w:p>
    <w:p w14:paraId="5A88DCB1" w14:textId="0EF5D6A5" w:rsidR="00FF401A" w:rsidRDefault="004B59A1" w:rsidP="00FF401A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11488" behindDoc="0" locked="0" layoutInCell="1" allowOverlap="1" wp14:anchorId="6B2E5BEB" wp14:editId="7757C7FD">
            <wp:simplePos x="0" y="0"/>
            <wp:positionH relativeFrom="column">
              <wp:posOffset>6076950</wp:posOffset>
            </wp:positionH>
            <wp:positionV relativeFrom="paragraph">
              <wp:posOffset>509905</wp:posOffset>
            </wp:positionV>
            <wp:extent cx="297733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52" name="Image 52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33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13536" behindDoc="0" locked="0" layoutInCell="1" allowOverlap="1" wp14:anchorId="086E1256" wp14:editId="2389A2AC">
            <wp:simplePos x="0" y="0"/>
            <wp:positionH relativeFrom="column">
              <wp:posOffset>5888355</wp:posOffset>
            </wp:positionH>
            <wp:positionV relativeFrom="paragraph">
              <wp:posOffset>33020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53" name="Image 53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Grilledutableau"/>
        <w:tblW w:w="0" w:type="auto"/>
        <w:tblInd w:w="-709" w:type="dxa"/>
        <w:tblLook w:val="04A0" w:firstRow="1" w:lastRow="0" w:firstColumn="1" w:lastColumn="0" w:noHBand="0" w:noVBand="1"/>
      </w:tblPr>
      <w:tblGrid>
        <w:gridCol w:w="2879"/>
        <w:gridCol w:w="1659"/>
        <w:gridCol w:w="1249"/>
        <w:gridCol w:w="1279"/>
        <w:gridCol w:w="1336"/>
        <w:gridCol w:w="1330"/>
      </w:tblGrid>
      <w:tr w:rsidR="00FF401A" w14:paraId="73D7A187" w14:textId="77777777" w:rsidTr="004B59A1">
        <w:trPr>
          <w:trHeight w:val="375"/>
        </w:trPr>
        <w:tc>
          <w:tcPr>
            <w:tcW w:w="28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CE90F38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59" w:type="dxa"/>
            <w:tcBorders>
              <w:left w:val="single" w:sz="4" w:space="0" w:color="auto"/>
            </w:tcBorders>
          </w:tcPr>
          <w:p w14:paraId="33F9A92B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Rabat</w:t>
            </w:r>
          </w:p>
        </w:tc>
        <w:tc>
          <w:tcPr>
            <w:tcW w:w="1249" w:type="dxa"/>
          </w:tcPr>
          <w:p w14:paraId="0BDB9796" w14:textId="28AEC188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Dos</w:t>
            </w:r>
          </w:p>
        </w:tc>
        <w:tc>
          <w:tcPr>
            <w:tcW w:w="1279" w:type="dxa"/>
          </w:tcPr>
          <w:p w14:paraId="02531B7B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Fond</w:t>
            </w:r>
          </w:p>
        </w:tc>
        <w:tc>
          <w:tcPr>
            <w:tcW w:w="1336" w:type="dxa"/>
          </w:tcPr>
          <w:p w14:paraId="4951E3D2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Devant</w:t>
            </w:r>
          </w:p>
        </w:tc>
        <w:tc>
          <w:tcPr>
            <w:tcW w:w="1330" w:type="dxa"/>
          </w:tcPr>
          <w:p w14:paraId="659DDA96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Côté</w:t>
            </w:r>
          </w:p>
        </w:tc>
      </w:tr>
      <w:tr w:rsidR="00FF401A" w14:paraId="5C32E372" w14:textId="77777777" w:rsidTr="004B59A1">
        <w:trPr>
          <w:trHeight w:val="375"/>
        </w:trPr>
        <w:tc>
          <w:tcPr>
            <w:tcW w:w="2879" w:type="dxa"/>
            <w:tcBorders>
              <w:top w:val="single" w:sz="4" w:space="0" w:color="auto"/>
            </w:tcBorders>
          </w:tcPr>
          <w:p w14:paraId="325CAD9B" w14:textId="0687D614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Figure usuelle</w:t>
            </w:r>
          </w:p>
        </w:tc>
        <w:tc>
          <w:tcPr>
            <w:tcW w:w="1659" w:type="dxa"/>
          </w:tcPr>
          <w:p w14:paraId="287CED00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49" w:type="dxa"/>
          </w:tcPr>
          <w:p w14:paraId="5B9CDCBC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79" w:type="dxa"/>
          </w:tcPr>
          <w:p w14:paraId="2BCCF9EE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36" w:type="dxa"/>
          </w:tcPr>
          <w:p w14:paraId="719CECEF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30" w:type="dxa"/>
          </w:tcPr>
          <w:p w14:paraId="2C3A85FC" w14:textId="77777777" w:rsidR="00FF401A" w:rsidRDefault="00FF401A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3DB29FFB" w14:textId="5BD8FD5A" w:rsidR="00FF401A" w:rsidRPr="00FF401A" w:rsidRDefault="00FF401A" w:rsidP="00FF401A">
      <w:pPr>
        <w:spacing w:after="0" w:line="360" w:lineRule="auto"/>
        <w:rPr>
          <w:rFonts w:ascii="Times New Roman" w:hAnsi="Times New Roman" w:cs="Times New Roman"/>
        </w:rPr>
      </w:pPr>
    </w:p>
    <w:p w14:paraId="79D22933" w14:textId="488387E6" w:rsidR="002F181B" w:rsidRDefault="00FF401A" w:rsidP="002F181B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65408" behindDoc="0" locked="0" layoutInCell="1" allowOverlap="1" wp14:anchorId="6F3C615F" wp14:editId="43D52547">
            <wp:simplePos x="0" y="0"/>
            <wp:positionH relativeFrom="column">
              <wp:posOffset>5790565</wp:posOffset>
            </wp:positionH>
            <wp:positionV relativeFrom="paragraph">
              <wp:posOffset>120650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7" name="Image 7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17FE"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59264" behindDoc="0" locked="0" layoutInCell="1" allowOverlap="1" wp14:anchorId="28F03CA3" wp14:editId="55F5C6A8">
            <wp:simplePos x="0" y="0"/>
            <wp:positionH relativeFrom="column">
              <wp:posOffset>6134100</wp:posOffset>
            </wp:positionH>
            <wp:positionV relativeFrom="paragraph">
              <wp:posOffset>140970</wp:posOffset>
            </wp:positionV>
            <wp:extent cx="257810" cy="307975"/>
            <wp:effectExtent l="0" t="0" r="8890" b="0"/>
            <wp:wrapThrough wrapText="bothSides">
              <wp:wrapPolygon edited="0">
                <wp:start x="4788" y="0"/>
                <wp:lineTo x="0" y="4008"/>
                <wp:lineTo x="0" y="20041"/>
                <wp:lineTo x="20749" y="20041"/>
                <wp:lineTo x="20749" y="4008"/>
                <wp:lineTo x="15961" y="0"/>
                <wp:lineTo x="4788" y="0"/>
              </wp:wrapPolygon>
            </wp:wrapThrough>
            <wp:docPr id="4" name="Image 4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181B" w:rsidRPr="00F56015">
        <w:rPr>
          <w:rFonts w:ascii="Times New Roman" w:hAnsi="Times New Roman" w:cs="Times New Roman"/>
          <w:b/>
          <w:bCs/>
        </w:rPr>
        <w:t>Reporter</w:t>
      </w:r>
      <w:r w:rsidR="002F181B">
        <w:rPr>
          <w:rFonts w:ascii="Times New Roman" w:hAnsi="Times New Roman" w:cs="Times New Roman"/>
        </w:rPr>
        <w:t xml:space="preserve"> toutes les longueurs dans le tableau suivant :</w:t>
      </w:r>
    </w:p>
    <w:p w14:paraId="00E2FE92" w14:textId="3A4C4C50" w:rsidR="00A917FE" w:rsidRDefault="004B59A1" w:rsidP="00A917FE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61312" behindDoc="0" locked="0" layoutInCell="1" allowOverlap="1" wp14:anchorId="141E584B" wp14:editId="65FA0641">
            <wp:simplePos x="0" y="0"/>
            <wp:positionH relativeFrom="column">
              <wp:posOffset>6134100</wp:posOffset>
            </wp:positionH>
            <wp:positionV relativeFrom="paragraph">
              <wp:posOffset>208915</wp:posOffset>
            </wp:positionV>
            <wp:extent cx="257810" cy="306705"/>
            <wp:effectExtent l="0" t="0" r="8890" b="0"/>
            <wp:wrapThrough wrapText="bothSides">
              <wp:wrapPolygon edited="0">
                <wp:start x="4788" y="0"/>
                <wp:lineTo x="0" y="4025"/>
                <wp:lineTo x="0" y="20124"/>
                <wp:lineTo x="20749" y="20124"/>
                <wp:lineTo x="20749" y="4025"/>
                <wp:lineTo x="15961" y="0"/>
                <wp:lineTo x="4788" y="0"/>
              </wp:wrapPolygon>
            </wp:wrapThrough>
            <wp:docPr id="5" name="Image 5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10" cy="30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67456" behindDoc="0" locked="0" layoutInCell="1" allowOverlap="1" wp14:anchorId="372BC0D3" wp14:editId="283235D9">
            <wp:simplePos x="0" y="0"/>
            <wp:positionH relativeFrom="column">
              <wp:posOffset>5984240</wp:posOffset>
            </wp:positionH>
            <wp:positionV relativeFrom="paragraph">
              <wp:posOffset>611505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8" name="Image 8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63360" behindDoc="0" locked="0" layoutInCell="1" allowOverlap="1" wp14:anchorId="530E047E" wp14:editId="5DFC7BCC">
            <wp:simplePos x="0" y="0"/>
            <wp:positionH relativeFrom="column">
              <wp:posOffset>5779770</wp:posOffset>
            </wp:positionH>
            <wp:positionV relativeFrom="paragraph">
              <wp:posOffset>186055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6" name="Image 6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Ind w:w="-709" w:type="dxa"/>
        <w:tblLook w:val="04A0" w:firstRow="1" w:lastRow="0" w:firstColumn="1" w:lastColumn="0" w:noHBand="0" w:noVBand="1"/>
      </w:tblPr>
      <w:tblGrid>
        <w:gridCol w:w="2817"/>
        <w:gridCol w:w="1623"/>
        <w:gridCol w:w="1222"/>
        <w:gridCol w:w="1252"/>
        <w:gridCol w:w="1307"/>
        <w:gridCol w:w="1302"/>
      </w:tblGrid>
      <w:tr w:rsidR="002F181B" w14:paraId="0BF0A488" w14:textId="77777777" w:rsidTr="004B59A1">
        <w:trPr>
          <w:trHeight w:val="375"/>
        </w:trPr>
        <w:tc>
          <w:tcPr>
            <w:tcW w:w="2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E8384F0" w14:textId="13296339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623" w:type="dxa"/>
            <w:tcBorders>
              <w:left w:val="single" w:sz="4" w:space="0" w:color="auto"/>
            </w:tcBorders>
          </w:tcPr>
          <w:p w14:paraId="668FA4F5" w14:textId="3B01FACE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Rabat</w:t>
            </w:r>
          </w:p>
        </w:tc>
        <w:tc>
          <w:tcPr>
            <w:tcW w:w="1222" w:type="dxa"/>
          </w:tcPr>
          <w:p w14:paraId="2FB82691" w14:textId="6FA0C46C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Dos</w:t>
            </w:r>
          </w:p>
        </w:tc>
        <w:tc>
          <w:tcPr>
            <w:tcW w:w="1252" w:type="dxa"/>
          </w:tcPr>
          <w:p w14:paraId="46AC612A" w14:textId="2DE9BFA0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Fond</w:t>
            </w:r>
          </w:p>
        </w:tc>
        <w:tc>
          <w:tcPr>
            <w:tcW w:w="1307" w:type="dxa"/>
          </w:tcPr>
          <w:p w14:paraId="5E1875F4" w14:textId="65DAD8F8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Devant</w:t>
            </w:r>
          </w:p>
        </w:tc>
        <w:tc>
          <w:tcPr>
            <w:tcW w:w="1302" w:type="dxa"/>
          </w:tcPr>
          <w:p w14:paraId="6B71E87B" w14:textId="26F1B750" w:rsidR="002F181B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Côté</w:t>
            </w:r>
          </w:p>
        </w:tc>
      </w:tr>
      <w:tr w:rsidR="002F181B" w14:paraId="09CB1D0D" w14:textId="77777777" w:rsidTr="004B59A1">
        <w:trPr>
          <w:trHeight w:val="389"/>
        </w:trPr>
        <w:tc>
          <w:tcPr>
            <w:tcW w:w="2817" w:type="dxa"/>
            <w:tcBorders>
              <w:top w:val="single" w:sz="4" w:space="0" w:color="auto"/>
            </w:tcBorders>
          </w:tcPr>
          <w:p w14:paraId="29E4B3F9" w14:textId="28DE9C48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Longueur</w:t>
            </w:r>
            <w:r w:rsidR="00F56015">
              <w:rPr>
                <w:rFonts w:ascii="Times New Roman" w:hAnsi="Times New Roman" w:cs="Times New Roman"/>
              </w:rPr>
              <w:t xml:space="preserve"> réelle</w:t>
            </w:r>
            <w:r>
              <w:rPr>
                <w:rFonts w:ascii="Times New Roman" w:hAnsi="Times New Roman" w:cs="Times New Roman"/>
              </w:rPr>
              <w:t xml:space="preserve"> en cm</w:t>
            </w:r>
          </w:p>
        </w:tc>
        <w:tc>
          <w:tcPr>
            <w:tcW w:w="1623" w:type="dxa"/>
          </w:tcPr>
          <w:p w14:paraId="45D924A2" w14:textId="1D1C98D5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22" w:type="dxa"/>
          </w:tcPr>
          <w:p w14:paraId="365F3823" w14:textId="07444948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52" w:type="dxa"/>
          </w:tcPr>
          <w:p w14:paraId="7DF97605" w14:textId="77777777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7" w:type="dxa"/>
          </w:tcPr>
          <w:p w14:paraId="66319FD1" w14:textId="5E73FA79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dxa"/>
          </w:tcPr>
          <w:p w14:paraId="18CCF476" w14:textId="1EECF029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F181B" w14:paraId="6A1A8653" w14:textId="77777777" w:rsidTr="004B59A1">
        <w:trPr>
          <w:trHeight w:val="361"/>
        </w:trPr>
        <w:tc>
          <w:tcPr>
            <w:tcW w:w="2817" w:type="dxa"/>
          </w:tcPr>
          <w:p w14:paraId="50262874" w14:textId="05B39B5A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Largeur</w:t>
            </w:r>
            <w:r w:rsidR="00F56015">
              <w:rPr>
                <w:rFonts w:ascii="Times New Roman" w:hAnsi="Times New Roman" w:cs="Times New Roman"/>
              </w:rPr>
              <w:t xml:space="preserve"> réelle</w:t>
            </w:r>
            <w:r>
              <w:rPr>
                <w:rFonts w:ascii="Times New Roman" w:hAnsi="Times New Roman" w:cs="Times New Roman"/>
              </w:rPr>
              <w:t xml:space="preserve"> en cm</w:t>
            </w:r>
          </w:p>
        </w:tc>
        <w:tc>
          <w:tcPr>
            <w:tcW w:w="1623" w:type="dxa"/>
          </w:tcPr>
          <w:p w14:paraId="62EAD4D6" w14:textId="77777777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22" w:type="dxa"/>
          </w:tcPr>
          <w:p w14:paraId="65F408C1" w14:textId="77777777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52" w:type="dxa"/>
          </w:tcPr>
          <w:p w14:paraId="5E00CD59" w14:textId="77777777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7" w:type="dxa"/>
          </w:tcPr>
          <w:p w14:paraId="5FD2A520" w14:textId="77777777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02" w:type="dxa"/>
          </w:tcPr>
          <w:p w14:paraId="2F1595A4" w14:textId="03B9776F" w:rsidR="002F181B" w:rsidRDefault="002F181B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169FFE83" w14:textId="18BD4BBB" w:rsidR="002F181B" w:rsidRDefault="002F181B" w:rsidP="00F56015">
      <w:pPr>
        <w:pStyle w:val="Paragraphedeliste"/>
        <w:spacing w:after="0" w:line="360" w:lineRule="auto"/>
        <w:ind w:left="436"/>
        <w:jc w:val="center"/>
        <w:rPr>
          <w:rFonts w:ascii="Times New Roman" w:hAnsi="Times New Roman" w:cs="Times New Roman"/>
        </w:rPr>
      </w:pPr>
    </w:p>
    <w:p w14:paraId="18FA59A9" w14:textId="05131533" w:rsidR="003801FD" w:rsidRDefault="00F56015" w:rsidP="004B59A1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F56015">
        <w:rPr>
          <w:rFonts w:ascii="Times New Roman" w:hAnsi="Times New Roman" w:cs="Times New Roman"/>
          <w:b/>
          <w:bCs/>
        </w:rPr>
        <w:t>Mesurer</w:t>
      </w:r>
      <w:r>
        <w:rPr>
          <w:rFonts w:ascii="Times New Roman" w:hAnsi="Times New Roman" w:cs="Times New Roman"/>
        </w:rPr>
        <w:t xml:space="preserve"> les longueurs du dessin et </w:t>
      </w:r>
      <w:r w:rsidRPr="00F56015">
        <w:rPr>
          <w:rFonts w:ascii="Times New Roman" w:hAnsi="Times New Roman" w:cs="Times New Roman"/>
          <w:b/>
          <w:bCs/>
        </w:rPr>
        <w:t>compléter</w:t>
      </w:r>
      <w:r>
        <w:rPr>
          <w:rFonts w:ascii="Times New Roman" w:hAnsi="Times New Roman" w:cs="Times New Roman"/>
        </w:rPr>
        <w:t xml:space="preserve"> le tableau </w:t>
      </w:r>
    </w:p>
    <w:p w14:paraId="447FA27D" w14:textId="0CBDC02E" w:rsidR="00A917FE" w:rsidRPr="004B59A1" w:rsidRDefault="004B59A1" w:rsidP="003801FD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 w:rsidRPr="00490439">
        <w:rPr>
          <w:noProof/>
        </w:rPr>
        <w:drawing>
          <wp:anchor distT="0" distB="0" distL="114300" distR="114300" simplePos="0" relativeHeight="251674624" behindDoc="0" locked="0" layoutInCell="1" allowOverlap="1" wp14:anchorId="6C0687CA" wp14:editId="33D99FF4">
            <wp:simplePos x="0" y="0"/>
            <wp:positionH relativeFrom="column">
              <wp:posOffset>6245225</wp:posOffset>
            </wp:positionH>
            <wp:positionV relativeFrom="paragraph">
              <wp:posOffset>675005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" name="Image 12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672576" behindDoc="0" locked="0" layoutInCell="1" allowOverlap="1" wp14:anchorId="00CF38BE" wp14:editId="17241906">
            <wp:simplePos x="0" y="0"/>
            <wp:positionH relativeFrom="column">
              <wp:posOffset>6085205</wp:posOffset>
            </wp:positionH>
            <wp:positionV relativeFrom="paragraph">
              <wp:posOffset>1193165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1" name="Image 11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668480" behindDoc="0" locked="0" layoutInCell="1" allowOverlap="1" wp14:anchorId="3C5BDD86" wp14:editId="3E2392C8">
            <wp:simplePos x="0" y="0"/>
            <wp:positionH relativeFrom="column">
              <wp:posOffset>5894070</wp:posOffset>
            </wp:positionH>
            <wp:positionV relativeFrom="paragraph">
              <wp:posOffset>676910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9" name="Image 9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676672" behindDoc="0" locked="0" layoutInCell="1" allowOverlap="1" wp14:anchorId="7443D896" wp14:editId="43526A0C">
            <wp:simplePos x="0" y="0"/>
            <wp:positionH relativeFrom="column">
              <wp:posOffset>5876925</wp:posOffset>
            </wp:positionH>
            <wp:positionV relativeFrom="paragraph">
              <wp:posOffset>281940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3" name="Image 1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670528" behindDoc="0" locked="0" layoutInCell="1" allowOverlap="1" wp14:anchorId="6D5ACF37" wp14:editId="00CCA415">
            <wp:simplePos x="0" y="0"/>
            <wp:positionH relativeFrom="column">
              <wp:posOffset>6256020</wp:posOffset>
            </wp:positionH>
            <wp:positionV relativeFrom="paragraph">
              <wp:posOffset>281305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0" name="Image 10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9452" w:type="dxa"/>
        <w:tblInd w:w="-709" w:type="dxa"/>
        <w:tblLook w:val="04A0" w:firstRow="1" w:lastRow="0" w:firstColumn="1" w:lastColumn="0" w:noHBand="0" w:noVBand="1"/>
      </w:tblPr>
      <w:tblGrid>
        <w:gridCol w:w="2479"/>
        <w:gridCol w:w="1410"/>
        <w:gridCol w:w="1358"/>
        <w:gridCol w:w="1391"/>
        <w:gridCol w:w="1453"/>
        <w:gridCol w:w="1361"/>
      </w:tblGrid>
      <w:tr w:rsidR="004B59A1" w14:paraId="4B5C155C" w14:textId="77777777" w:rsidTr="004B59A1">
        <w:trPr>
          <w:trHeight w:val="221"/>
        </w:trPr>
        <w:tc>
          <w:tcPr>
            <w:tcW w:w="24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DC1BB47" w14:textId="77777777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bookmarkStart w:id="1" w:name="_Hlk62762619"/>
          </w:p>
        </w:tc>
        <w:tc>
          <w:tcPr>
            <w:tcW w:w="1410" w:type="dxa"/>
            <w:tcBorders>
              <w:left w:val="single" w:sz="4" w:space="0" w:color="auto"/>
            </w:tcBorders>
          </w:tcPr>
          <w:p w14:paraId="3C3A88A8" w14:textId="043D0B4D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Rabat</w:t>
            </w:r>
          </w:p>
        </w:tc>
        <w:tc>
          <w:tcPr>
            <w:tcW w:w="1358" w:type="dxa"/>
          </w:tcPr>
          <w:p w14:paraId="2C99643B" w14:textId="77777777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Dos</w:t>
            </w:r>
          </w:p>
        </w:tc>
        <w:tc>
          <w:tcPr>
            <w:tcW w:w="1391" w:type="dxa"/>
          </w:tcPr>
          <w:p w14:paraId="13A7050D" w14:textId="77777777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Fond</w:t>
            </w:r>
          </w:p>
        </w:tc>
        <w:tc>
          <w:tcPr>
            <w:tcW w:w="1453" w:type="dxa"/>
          </w:tcPr>
          <w:p w14:paraId="0979807E" w14:textId="0B4ED0F3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Devant</w:t>
            </w:r>
          </w:p>
        </w:tc>
        <w:tc>
          <w:tcPr>
            <w:tcW w:w="1361" w:type="dxa"/>
          </w:tcPr>
          <w:p w14:paraId="1543212A" w14:textId="77777777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Côté</w:t>
            </w:r>
          </w:p>
        </w:tc>
      </w:tr>
      <w:tr w:rsidR="004B59A1" w14:paraId="2C1BDB88" w14:textId="77777777" w:rsidTr="004B59A1">
        <w:trPr>
          <w:trHeight w:val="450"/>
        </w:trPr>
        <w:tc>
          <w:tcPr>
            <w:tcW w:w="2479" w:type="dxa"/>
            <w:tcBorders>
              <w:top w:val="single" w:sz="4" w:space="0" w:color="auto"/>
            </w:tcBorders>
          </w:tcPr>
          <w:p w14:paraId="0208478B" w14:textId="4D9F8B0A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Mesure sur le plan</w:t>
            </w:r>
          </w:p>
          <w:p w14:paraId="26AC40BE" w14:textId="0E4D9A44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 la longueur en cm</w:t>
            </w:r>
          </w:p>
        </w:tc>
        <w:tc>
          <w:tcPr>
            <w:tcW w:w="1410" w:type="dxa"/>
          </w:tcPr>
          <w:p w14:paraId="393C7617" w14:textId="77777777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358" w:type="dxa"/>
          </w:tcPr>
          <w:p w14:paraId="5F8B2B9E" w14:textId="37B08F2E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391" w:type="dxa"/>
          </w:tcPr>
          <w:p w14:paraId="79152F60" w14:textId="511203BF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53" w:type="dxa"/>
          </w:tcPr>
          <w:p w14:paraId="3CC7740E" w14:textId="77777777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361" w:type="dxa"/>
          </w:tcPr>
          <w:p w14:paraId="4ABC126E" w14:textId="3144047D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</w:tr>
      <w:tr w:rsidR="00F56015" w14:paraId="1A9E5B8D" w14:textId="77777777" w:rsidTr="004B59A1">
        <w:trPr>
          <w:trHeight w:val="450"/>
        </w:trPr>
        <w:tc>
          <w:tcPr>
            <w:tcW w:w="2479" w:type="dxa"/>
          </w:tcPr>
          <w:p w14:paraId="5E5CEF95" w14:textId="7CA5EB33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Mesure sur le plan</w:t>
            </w:r>
          </w:p>
          <w:p w14:paraId="43C1B484" w14:textId="59604C53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Largeur en cm</w:t>
            </w:r>
          </w:p>
        </w:tc>
        <w:tc>
          <w:tcPr>
            <w:tcW w:w="1410" w:type="dxa"/>
          </w:tcPr>
          <w:p w14:paraId="79370A0F" w14:textId="77777777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358" w:type="dxa"/>
          </w:tcPr>
          <w:p w14:paraId="4F89E70C" w14:textId="3DE8FBA4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391" w:type="dxa"/>
          </w:tcPr>
          <w:p w14:paraId="78718C1A" w14:textId="77777777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53" w:type="dxa"/>
          </w:tcPr>
          <w:p w14:paraId="3718ABFF" w14:textId="77777777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361" w:type="dxa"/>
          </w:tcPr>
          <w:p w14:paraId="488B1480" w14:textId="77777777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</w:tr>
      <w:bookmarkEnd w:id="1"/>
    </w:tbl>
    <w:p w14:paraId="2C5841AC" w14:textId="3D6391FE" w:rsidR="00F56015" w:rsidRPr="004B59A1" w:rsidRDefault="00F56015" w:rsidP="00A917FE">
      <w:pPr>
        <w:spacing w:after="0" w:line="360" w:lineRule="auto"/>
        <w:rPr>
          <w:rFonts w:ascii="Times New Roman" w:hAnsi="Times New Roman" w:cs="Times New Roman"/>
          <w:sz w:val="10"/>
          <w:szCs w:val="8"/>
        </w:rPr>
      </w:pPr>
    </w:p>
    <w:p w14:paraId="12F3B1B2" w14:textId="1E197E8D" w:rsidR="002F181B" w:rsidRDefault="004B59A1" w:rsidP="002F181B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78720" behindDoc="0" locked="0" layoutInCell="1" allowOverlap="1" wp14:anchorId="7AB33D40" wp14:editId="432DF4B1">
            <wp:simplePos x="0" y="0"/>
            <wp:positionH relativeFrom="column">
              <wp:posOffset>6248400</wp:posOffset>
            </wp:positionH>
            <wp:positionV relativeFrom="paragraph">
              <wp:posOffset>741045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4" name="Image 14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23B80"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05344" behindDoc="0" locked="0" layoutInCell="1" allowOverlap="1" wp14:anchorId="2ACD5F35" wp14:editId="5A2700D8">
            <wp:simplePos x="0" y="0"/>
            <wp:positionH relativeFrom="column">
              <wp:posOffset>6217920</wp:posOffset>
            </wp:positionH>
            <wp:positionV relativeFrom="paragraph">
              <wp:posOffset>312420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37" name="Image 37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181B" w:rsidRPr="00F56015">
        <w:rPr>
          <w:rFonts w:ascii="Times New Roman" w:hAnsi="Times New Roman" w:cs="Times New Roman"/>
          <w:b/>
          <w:bCs/>
        </w:rPr>
        <w:t>Déterminer</w:t>
      </w:r>
      <w:r w:rsidR="002F181B">
        <w:rPr>
          <w:rFonts w:ascii="Times New Roman" w:hAnsi="Times New Roman" w:cs="Times New Roman"/>
        </w:rPr>
        <w:t xml:space="preserve"> l’échelle de ce patron</w:t>
      </w:r>
    </w:p>
    <w:p w14:paraId="23E31E23" w14:textId="1E2A455F" w:rsidR="007D5736" w:rsidRDefault="007D5736" w:rsidP="007D5736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tbl>
      <w:tblPr>
        <w:tblStyle w:val="Grilledutableau"/>
        <w:tblW w:w="0" w:type="auto"/>
        <w:tblInd w:w="-709" w:type="dxa"/>
        <w:tblLook w:val="04A0" w:firstRow="1" w:lastRow="0" w:firstColumn="1" w:lastColumn="0" w:noHBand="0" w:noVBand="1"/>
      </w:tblPr>
      <w:tblGrid>
        <w:gridCol w:w="2903"/>
        <w:gridCol w:w="1652"/>
        <w:gridCol w:w="1590"/>
      </w:tblGrid>
      <w:tr w:rsidR="00F56015" w14:paraId="538A38C1" w14:textId="77777777" w:rsidTr="00A917FE">
        <w:trPr>
          <w:trHeight w:val="352"/>
        </w:trPr>
        <w:tc>
          <w:tcPr>
            <w:tcW w:w="29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AAA2DCC" w14:textId="0DE877AA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652" w:type="dxa"/>
            <w:tcBorders>
              <w:left w:val="single" w:sz="4" w:space="0" w:color="auto"/>
            </w:tcBorders>
          </w:tcPr>
          <w:p w14:paraId="3DABB032" w14:textId="77777777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Rabat</w:t>
            </w:r>
          </w:p>
        </w:tc>
        <w:tc>
          <w:tcPr>
            <w:tcW w:w="1590" w:type="dxa"/>
          </w:tcPr>
          <w:p w14:paraId="7E9333C5" w14:textId="5BBC781A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Échelle</w:t>
            </w:r>
          </w:p>
        </w:tc>
      </w:tr>
      <w:tr w:rsidR="00F56015" w14:paraId="56E56ACF" w14:textId="77777777" w:rsidTr="00A917FE">
        <w:trPr>
          <w:trHeight w:val="718"/>
        </w:trPr>
        <w:tc>
          <w:tcPr>
            <w:tcW w:w="2903" w:type="dxa"/>
            <w:tcBorders>
              <w:top w:val="single" w:sz="4" w:space="0" w:color="auto"/>
            </w:tcBorders>
          </w:tcPr>
          <w:p w14:paraId="78B03314" w14:textId="48B3DD92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Mesure sur le plan</w:t>
            </w:r>
          </w:p>
          <w:p w14:paraId="1AA486D8" w14:textId="77777777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De la </w:t>
            </w:r>
            <w:r w:rsidRPr="00F56015">
              <w:rPr>
                <w:rFonts w:ascii="Times New Roman" w:hAnsi="Times New Roman" w:cs="Times New Roman"/>
                <w:b/>
                <w:bCs/>
              </w:rPr>
              <w:t>longueur</w:t>
            </w:r>
            <w:r>
              <w:rPr>
                <w:rFonts w:ascii="Times New Roman" w:hAnsi="Times New Roman" w:cs="Times New Roman"/>
              </w:rPr>
              <w:t xml:space="preserve"> en cm</w:t>
            </w:r>
          </w:p>
        </w:tc>
        <w:tc>
          <w:tcPr>
            <w:tcW w:w="1652" w:type="dxa"/>
            <w:vAlign w:val="center"/>
          </w:tcPr>
          <w:p w14:paraId="34D5DA9F" w14:textId="77777777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  <w:vAlign w:val="center"/>
          </w:tcPr>
          <w:p w14:paraId="0B30CA8D" w14:textId="4C6B3211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F56015" w14:paraId="1ED53EFB" w14:textId="77777777" w:rsidTr="00A917FE">
        <w:trPr>
          <w:trHeight w:val="718"/>
        </w:trPr>
        <w:tc>
          <w:tcPr>
            <w:tcW w:w="2903" w:type="dxa"/>
          </w:tcPr>
          <w:p w14:paraId="3A3F7DBD" w14:textId="310EB018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Mesure réelle</w:t>
            </w:r>
          </w:p>
          <w:p w14:paraId="30C77CC6" w14:textId="791C84D4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De la </w:t>
            </w:r>
            <w:r w:rsidRPr="00F56015">
              <w:rPr>
                <w:rFonts w:ascii="Times New Roman" w:hAnsi="Times New Roman" w:cs="Times New Roman"/>
                <w:b/>
                <w:bCs/>
              </w:rPr>
              <w:t xml:space="preserve">longueur </w:t>
            </w:r>
            <w:r>
              <w:rPr>
                <w:rFonts w:ascii="Times New Roman" w:hAnsi="Times New Roman" w:cs="Times New Roman"/>
              </w:rPr>
              <w:t>en cm</w:t>
            </w:r>
          </w:p>
        </w:tc>
        <w:tc>
          <w:tcPr>
            <w:tcW w:w="1652" w:type="dxa"/>
            <w:vAlign w:val="center"/>
          </w:tcPr>
          <w:p w14:paraId="700A8BD9" w14:textId="3BEF8570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90" w:type="dxa"/>
            <w:vAlign w:val="center"/>
          </w:tcPr>
          <w:p w14:paraId="5FA3EE74" w14:textId="26C3CB0C" w:rsidR="00F56015" w:rsidRDefault="00F56015" w:rsidP="00F5601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17F525F9" w14:textId="15EBB7A7" w:rsidR="00F56015" w:rsidRDefault="004B59A1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06368" behindDoc="0" locked="0" layoutInCell="1" allowOverlap="1" wp14:anchorId="1AF90CE3" wp14:editId="40A3A910">
            <wp:simplePos x="0" y="0"/>
            <wp:positionH relativeFrom="column">
              <wp:posOffset>6151245</wp:posOffset>
            </wp:positionH>
            <wp:positionV relativeFrom="paragraph">
              <wp:posOffset>175260</wp:posOffset>
            </wp:positionV>
            <wp:extent cx="314325" cy="391160"/>
            <wp:effectExtent l="0" t="0" r="9525" b="8890"/>
            <wp:wrapThrough wrapText="bothSides">
              <wp:wrapPolygon edited="0">
                <wp:start x="17018" y="0"/>
                <wp:lineTo x="0" y="0"/>
                <wp:lineTo x="0" y="21039"/>
                <wp:lineTo x="20945" y="21039"/>
                <wp:lineTo x="20945" y="0"/>
                <wp:lineTo x="17018" y="0"/>
              </wp:wrapPolygon>
            </wp:wrapThrough>
            <wp:docPr id="43" name="Image 43" descr="COMMUNIQU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6" descr="COMMUNIQUER 12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F71FB3" w14:textId="32A4266C" w:rsidR="00F56015" w:rsidRDefault="00F56015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Le patron de ce sac est à l’échelle ………………</w:t>
      </w:r>
    </w:p>
    <w:p w14:paraId="5E62CC95" w14:textId="1D26F6CD" w:rsidR="003801FD" w:rsidRDefault="003801FD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p w14:paraId="71E38919" w14:textId="3AA1D615" w:rsidR="003801FD" w:rsidRDefault="003801FD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p w14:paraId="0778C28E" w14:textId="6C207FF1" w:rsidR="003801FD" w:rsidRDefault="003801FD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p w14:paraId="43BF637A" w14:textId="0B71B05B" w:rsidR="003801FD" w:rsidRDefault="00FE2BFF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1FE631E" wp14:editId="3FAB52BE">
                <wp:simplePos x="0" y="0"/>
                <wp:positionH relativeFrom="column">
                  <wp:posOffset>-381000</wp:posOffset>
                </wp:positionH>
                <wp:positionV relativeFrom="paragraph">
                  <wp:posOffset>38100</wp:posOffset>
                </wp:positionV>
                <wp:extent cx="3600450" cy="1495425"/>
                <wp:effectExtent l="0" t="0" r="19050" b="2857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450" cy="1495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B57E21D" w14:textId="39ECEACA" w:rsidR="00A85E3E" w:rsidRPr="00A85E3E" w:rsidRDefault="00A85E3E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 w:rsidRPr="00A85E3E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 xml:space="preserve">SEANCE </w:t>
                            </w:r>
                            <w:r w:rsidR="00FE2BFF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>2</w:t>
                            </w:r>
                            <w:r w:rsidR="00FE2BFF">
                              <w:rPr>
                                <w:b/>
                                <w:bCs/>
                                <w:u w:val="single"/>
                              </w:rPr>
                              <w:t> </w:t>
                            </w:r>
                          </w:p>
                          <w:p w14:paraId="31A1F7DE" w14:textId="77777777" w:rsidR="00FE2BFF" w:rsidRPr="00C32D29" w:rsidRDefault="00FE2BFF" w:rsidP="00FE2BFF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  <w:r w:rsidRPr="00C32D29"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  <w:t>Tracer aux instruments la première fois, puis à l’aide de l’outil numérique des figures planes usuelles.</w:t>
                            </w:r>
                          </w:p>
                          <w:p w14:paraId="2DAEBEAA" w14:textId="77777777" w:rsidR="00FE2BFF" w:rsidRPr="00C32D29" w:rsidRDefault="00FE2BFF" w:rsidP="00FE2BFF">
                            <w:pPr>
                              <w:pStyle w:val="Paragraphedeliste"/>
                              <w:numPr>
                                <w:ilvl w:val="0"/>
                                <w:numId w:val="30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  <w:r w:rsidRPr="00C32D29"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 w:val="22"/>
                              </w:rPr>
                              <w:t>Traiter des problèmes d’échelles liés à la vie Courante ou professionnelle</w:t>
                            </w:r>
                          </w:p>
                          <w:p w14:paraId="2F5E253B" w14:textId="3C463524" w:rsidR="00A85E3E" w:rsidRPr="00C32D29" w:rsidRDefault="00A85E3E" w:rsidP="00FE2BFF">
                            <w:pPr>
                              <w:pStyle w:val="Paragraphedeliste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</w:p>
                          <w:p w14:paraId="76BC03CB" w14:textId="77777777" w:rsidR="00A85E3E" w:rsidRDefault="00A85E3E"/>
                          <w:p w14:paraId="6987AC3C" w14:textId="77777777" w:rsidR="00A85E3E" w:rsidRDefault="00A85E3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E631E" id="Zone de texte 3" o:spid="_x0000_s1028" type="#_x0000_t202" style="position:absolute;left:0;text-align:left;margin-left:-30pt;margin-top:3pt;width:283.5pt;height:117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" fillcolor="white [3201]" strokeweight=".5pt">
                <v:textbox>
                  <w:txbxContent>
                    <w:p w14:paraId="7B57E21D" w14:textId="39ECEACA" w:rsidR="00A85E3E" w:rsidRPr="00A85E3E" w:rsidRDefault="00A85E3E">
                      <w:pPr>
                        <w:rPr>
                          <w:b/>
                          <w:bCs/>
                          <w:u w:val="single"/>
                        </w:rPr>
                      </w:pPr>
                      <w:r w:rsidRPr="00A85E3E">
                        <w:rPr>
                          <w:b/>
                          <w:bCs/>
                          <w:color w:val="FF0000"/>
                          <w:u w:val="single"/>
                        </w:rPr>
                        <w:t xml:space="preserve">SEANCE </w:t>
                      </w:r>
                      <w:r w:rsidR="00FE2BFF">
                        <w:rPr>
                          <w:b/>
                          <w:bCs/>
                          <w:color w:val="FF0000"/>
                          <w:u w:val="single"/>
                        </w:rPr>
                        <w:t>2</w:t>
                      </w:r>
                      <w:r w:rsidR="00FE2BFF">
                        <w:rPr>
                          <w:b/>
                          <w:bCs/>
                          <w:u w:val="single"/>
                        </w:rPr>
                        <w:t> </w:t>
                      </w:r>
                    </w:p>
                    <w:p w14:paraId="31A1F7DE" w14:textId="77777777" w:rsidR="00FE2BFF" w:rsidRPr="00C32D29" w:rsidRDefault="00FE2BFF" w:rsidP="00FE2BFF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  <w:r w:rsidRPr="00C32D29"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  <w:t>Tracer aux instruments la première fois, puis à l’aide de l’outil numérique des figures planes usuelles.</w:t>
                      </w:r>
                    </w:p>
                    <w:p w14:paraId="2DAEBEAA" w14:textId="77777777" w:rsidR="00FE2BFF" w:rsidRPr="00C32D29" w:rsidRDefault="00FE2BFF" w:rsidP="00FE2BFF">
                      <w:pPr>
                        <w:pStyle w:val="Paragraphedeliste"/>
                        <w:numPr>
                          <w:ilvl w:val="0"/>
                          <w:numId w:val="30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  <w:r w:rsidRPr="00C32D29">
                        <w:rPr>
                          <w:rFonts w:ascii="Times New Roman" w:hAnsi="Times New Roman" w:cs="Times New Roman"/>
                          <w:color w:val="000000" w:themeColor="text2" w:themeShade="BF"/>
                          <w:sz w:val="22"/>
                        </w:rPr>
                        <w:t>Traiter des problèmes d’échelles liés à la vie Courante ou professionnelle</w:t>
                      </w:r>
                    </w:p>
                    <w:p w14:paraId="2F5E253B" w14:textId="3C463524" w:rsidR="00A85E3E" w:rsidRPr="00C32D29" w:rsidRDefault="00A85E3E" w:rsidP="00FE2BFF">
                      <w:pPr>
                        <w:pStyle w:val="Paragraphedeliste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</w:p>
                    <w:p w14:paraId="76BC03CB" w14:textId="77777777" w:rsidR="00A85E3E" w:rsidRDefault="00A85E3E"/>
                    <w:p w14:paraId="6987AC3C" w14:textId="77777777" w:rsidR="00A85E3E" w:rsidRDefault="00A85E3E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57568" behindDoc="0" locked="0" layoutInCell="1" allowOverlap="1" wp14:anchorId="7AF08454" wp14:editId="65A7A11F">
            <wp:simplePos x="0" y="0"/>
            <wp:positionH relativeFrom="column">
              <wp:posOffset>-695325</wp:posOffset>
            </wp:positionH>
            <wp:positionV relativeFrom="paragraph">
              <wp:posOffset>254635</wp:posOffset>
            </wp:positionV>
            <wp:extent cx="571500" cy="572135"/>
            <wp:effectExtent l="0" t="0" r="0" b="0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7963AD" w14:textId="14E0811A" w:rsidR="003801FD" w:rsidRDefault="003801FD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p w14:paraId="3D87DDEC" w14:textId="7E4A47FD" w:rsidR="003801FD" w:rsidRPr="00511877" w:rsidRDefault="00FE2BFF" w:rsidP="00511877">
      <w:pPr>
        <w:pStyle w:val="Paragraphedeliste"/>
        <w:spacing w:after="0" w:line="360" w:lineRule="auto"/>
        <w:ind w:left="5040"/>
        <w:jc w:val="center"/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</w:pPr>
      <w:r w:rsidRPr="00511877"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  <w:t>REALISATION DU PATRON</w:t>
      </w:r>
    </w:p>
    <w:p w14:paraId="466BC7D1" w14:textId="768501CC" w:rsidR="003801FD" w:rsidRPr="007D5736" w:rsidRDefault="003801FD" w:rsidP="007D5736">
      <w:pPr>
        <w:spacing w:after="0" w:line="360" w:lineRule="auto"/>
        <w:rPr>
          <w:rFonts w:ascii="Times New Roman" w:hAnsi="Times New Roman" w:cs="Times New Roman"/>
        </w:rPr>
      </w:pPr>
    </w:p>
    <w:p w14:paraId="7EB51164" w14:textId="77777777" w:rsidR="00FE2BFF" w:rsidRDefault="00FE2BFF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</w:p>
    <w:p w14:paraId="72E70989" w14:textId="77777777" w:rsidR="00FE2BFF" w:rsidRDefault="00FE2BFF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</w:p>
    <w:p w14:paraId="5E1F4601" w14:textId="03691F6B" w:rsidR="003801FD" w:rsidRDefault="003801FD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sz w:val="32"/>
          <w:szCs w:val="28"/>
          <w:u w:val="single"/>
        </w:rPr>
        <w:t>Le</w:t>
      </w:r>
      <w:r w:rsidRPr="002F181B">
        <w:rPr>
          <w:rFonts w:ascii="Times New Roman" w:hAnsi="Times New Roman" w:cs="Times New Roman"/>
          <w:b/>
          <w:bCs/>
          <w:sz w:val="32"/>
          <w:szCs w:val="28"/>
          <w:u w:val="single"/>
        </w:rPr>
        <w:t xml:space="preserve"> Patron</w:t>
      </w:r>
      <w:r>
        <w:rPr>
          <w:rFonts w:ascii="Times New Roman" w:hAnsi="Times New Roman" w:cs="Times New Roman"/>
          <w:b/>
          <w:bCs/>
          <w:sz w:val="32"/>
          <w:szCs w:val="28"/>
          <w:u w:val="single"/>
        </w:rPr>
        <w:t xml:space="preserve"> a l’échelle ½ </w:t>
      </w:r>
    </w:p>
    <w:p w14:paraId="58B68615" w14:textId="77777777" w:rsidR="003801FD" w:rsidRDefault="003801FD" w:rsidP="003801FD">
      <w:pPr>
        <w:pStyle w:val="Paragraphedeliste"/>
        <w:spacing w:after="0" w:line="360" w:lineRule="auto"/>
        <w:ind w:left="436"/>
        <w:rPr>
          <w:rFonts w:ascii="Times New Roman" w:hAnsi="Times New Roman" w:cs="Times New Roman"/>
          <w:b/>
          <w:bCs/>
        </w:rPr>
      </w:pPr>
    </w:p>
    <w:p w14:paraId="29F4C5CB" w14:textId="34E56694" w:rsidR="002F181B" w:rsidRDefault="002F181B" w:rsidP="003801FD">
      <w:pPr>
        <w:pStyle w:val="Paragraphedeliste"/>
        <w:numPr>
          <w:ilvl w:val="1"/>
          <w:numId w:val="28"/>
        </w:numPr>
        <w:spacing w:after="0" w:line="360" w:lineRule="auto"/>
        <w:rPr>
          <w:rFonts w:ascii="Times New Roman" w:hAnsi="Times New Roman" w:cs="Times New Roman"/>
        </w:rPr>
      </w:pPr>
      <w:r w:rsidRPr="00F56015">
        <w:rPr>
          <w:rFonts w:ascii="Times New Roman" w:hAnsi="Times New Roman" w:cs="Times New Roman"/>
          <w:b/>
          <w:bCs/>
        </w:rPr>
        <w:t>Calculer</w:t>
      </w:r>
      <w:r>
        <w:rPr>
          <w:rFonts w:ascii="Times New Roman" w:hAnsi="Times New Roman" w:cs="Times New Roman"/>
        </w:rPr>
        <w:t xml:space="preserve"> les dimensions de ce sac à </w:t>
      </w:r>
      <w:proofErr w:type="gramStart"/>
      <w:r>
        <w:rPr>
          <w:rFonts w:ascii="Times New Roman" w:hAnsi="Times New Roman" w:cs="Times New Roman"/>
        </w:rPr>
        <w:t>l’</w:t>
      </w:r>
      <w:r w:rsidR="00F56015">
        <w:rPr>
          <w:rFonts w:ascii="Times New Roman" w:hAnsi="Times New Roman" w:cs="Times New Roman"/>
        </w:rPr>
        <w:t xml:space="preserve">échelle </w:t>
      </w:r>
      <w:r>
        <w:rPr>
          <w:rFonts w:ascii="Times New Roman" w:hAnsi="Times New Roman" w:cs="Times New Roman"/>
        </w:rPr>
        <w:t xml:space="preserve"> ½</w:t>
      </w:r>
      <w:proofErr w:type="gramEnd"/>
    </w:p>
    <w:p w14:paraId="25F76568" w14:textId="1BB86583" w:rsidR="00E85599" w:rsidRDefault="00E85599" w:rsidP="00E85599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tbl>
      <w:tblPr>
        <w:tblStyle w:val="Grilledutableau"/>
        <w:tblW w:w="10768" w:type="dxa"/>
        <w:tblInd w:w="-709" w:type="dxa"/>
        <w:tblLook w:val="04A0" w:firstRow="1" w:lastRow="0" w:firstColumn="1" w:lastColumn="0" w:noHBand="0" w:noVBand="1"/>
      </w:tblPr>
      <w:tblGrid>
        <w:gridCol w:w="2694"/>
        <w:gridCol w:w="1161"/>
        <w:gridCol w:w="1398"/>
        <w:gridCol w:w="1346"/>
        <w:gridCol w:w="1379"/>
        <w:gridCol w:w="1440"/>
        <w:gridCol w:w="1350"/>
      </w:tblGrid>
      <w:tr w:rsidR="00F56015" w14:paraId="6B5011C2" w14:textId="77777777" w:rsidTr="00E85599">
        <w:trPr>
          <w:trHeight w:val="334"/>
        </w:trPr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088AC64" w14:textId="0816D2EF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161" w:type="dxa"/>
            <w:tcBorders>
              <w:left w:val="single" w:sz="4" w:space="0" w:color="auto"/>
              <w:right w:val="single" w:sz="4" w:space="0" w:color="auto"/>
            </w:tcBorders>
          </w:tcPr>
          <w:p w14:paraId="6983F78A" w14:textId="662E0512" w:rsidR="00F56015" w:rsidRDefault="00F56015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Echelle</w:t>
            </w:r>
          </w:p>
        </w:tc>
        <w:tc>
          <w:tcPr>
            <w:tcW w:w="1398" w:type="dxa"/>
            <w:tcBorders>
              <w:left w:val="single" w:sz="4" w:space="0" w:color="auto"/>
            </w:tcBorders>
          </w:tcPr>
          <w:p w14:paraId="464A5A69" w14:textId="682EE13E" w:rsidR="00F56015" w:rsidRDefault="00F56015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Rabat</w:t>
            </w:r>
          </w:p>
        </w:tc>
        <w:tc>
          <w:tcPr>
            <w:tcW w:w="1346" w:type="dxa"/>
          </w:tcPr>
          <w:p w14:paraId="2D7B3F25" w14:textId="634C7FC3" w:rsidR="00F56015" w:rsidRDefault="00F56015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Dos</w:t>
            </w:r>
          </w:p>
        </w:tc>
        <w:tc>
          <w:tcPr>
            <w:tcW w:w="1379" w:type="dxa"/>
          </w:tcPr>
          <w:p w14:paraId="6C322F7A" w14:textId="77777777" w:rsidR="00F56015" w:rsidRDefault="00F56015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Fond</w:t>
            </w:r>
          </w:p>
        </w:tc>
        <w:tc>
          <w:tcPr>
            <w:tcW w:w="1440" w:type="dxa"/>
          </w:tcPr>
          <w:p w14:paraId="5C544EA2" w14:textId="6AF8A30F" w:rsidR="00F56015" w:rsidRDefault="00E85599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Coté</w:t>
            </w:r>
          </w:p>
        </w:tc>
        <w:tc>
          <w:tcPr>
            <w:tcW w:w="1350" w:type="dxa"/>
          </w:tcPr>
          <w:p w14:paraId="29598BAC" w14:textId="491E6C8B" w:rsidR="00F56015" w:rsidRDefault="00F56015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Côté</w:t>
            </w:r>
          </w:p>
        </w:tc>
      </w:tr>
      <w:tr w:rsidR="00F56015" w14:paraId="00840948" w14:textId="77777777" w:rsidTr="00E85599">
        <w:trPr>
          <w:trHeight w:val="683"/>
        </w:trPr>
        <w:tc>
          <w:tcPr>
            <w:tcW w:w="2694" w:type="dxa"/>
            <w:tcBorders>
              <w:top w:val="single" w:sz="4" w:space="0" w:color="auto"/>
            </w:tcBorders>
          </w:tcPr>
          <w:p w14:paraId="45018DE8" w14:textId="276B2EB3" w:rsidR="00F56015" w:rsidRDefault="00F56015" w:rsidP="0032207E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Mesure </w:t>
            </w:r>
            <w:r w:rsidR="00E85599">
              <w:rPr>
                <w:rFonts w:ascii="Times New Roman" w:hAnsi="Times New Roman" w:cs="Times New Roman"/>
              </w:rPr>
              <w:t xml:space="preserve">du dessin en cm </w:t>
            </w:r>
          </w:p>
        </w:tc>
        <w:tc>
          <w:tcPr>
            <w:tcW w:w="1161" w:type="dxa"/>
            <w:vAlign w:val="center"/>
          </w:tcPr>
          <w:p w14:paraId="028F9789" w14:textId="0A484893" w:rsidR="00F56015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398" w:type="dxa"/>
            <w:vAlign w:val="center"/>
          </w:tcPr>
          <w:p w14:paraId="67ADDB77" w14:textId="25AE71EA" w:rsidR="00F56015" w:rsidRDefault="00F56015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46" w:type="dxa"/>
            <w:vAlign w:val="center"/>
          </w:tcPr>
          <w:p w14:paraId="13C94A70" w14:textId="1AED8906" w:rsidR="00F56015" w:rsidRDefault="00F56015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79" w:type="dxa"/>
            <w:vAlign w:val="center"/>
          </w:tcPr>
          <w:p w14:paraId="2C3954E0" w14:textId="50612CB9" w:rsidR="00F56015" w:rsidRDefault="00F56015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40" w:type="dxa"/>
            <w:vAlign w:val="center"/>
          </w:tcPr>
          <w:p w14:paraId="2E79D2F8" w14:textId="503AF3C6" w:rsidR="00F56015" w:rsidRDefault="00F56015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50" w:type="dxa"/>
            <w:vAlign w:val="center"/>
          </w:tcPr>
          <w:p w14:paraId="129F3369" w14:textId="1DA3B794" w:rsidR="00F56015" w:rsidRDefault="00F56015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E85599" w14:paraId="0EDF86EB" w14:textId="77777777" w:rsidTr="0032207E">
        <w:trPr>
          <w:trHeight w:val="683"/>
        </w:trPr>
        <w:tc>
          <w:tcPr>
            <w:tcW w:w="2694" w:type="dxa"/>
          </w:tcPr>
          <w:p w14:paraId="6464C33B" w14:textId="77777777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Mesure sur le plan</w:t>
            </w:r>
          </w:p>
          <w:p w14:paraId="08A2917E" w14:textId="7FBC0BC7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en</w:t>
            </w:r>
            <w:proofErr w:type="gramEnd"/>
            <w:r>
              <w:rPr>
                <w:rFonts w:ascii="Times New Roman" w:hAnsi="Times New Roman" w:cs="Times New Roman"/>
              </w:rPr>
              <w:t xml:space="preserve"> cm</w:t>
            </w:r>
          </w:p>
        </w:tc>
        <w:tc>
          <w:tcPr>
            <w:tcW w:w="1161" w:type="dxa"/>
          </w:tcPr>
          <w:p w14:paraId="10C4BBDA" w14:textId="77777777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98" w:type="dxa"/>
            <w:vAlign w:val="center"/>
          </w:tcPr>
          <w:p w14:paraId="5FB452A8" w14:textId="7398B491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346" w:type="dxa"/>
            <w:vAlign w:val="center"/>
          </w:tcPr>
          <w:p w14:paraId="23D3E69A" w14:textId="4454016E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379" w:type="dxa"/>
            <w:vAlign w:val="center"/>
          </w:tcPr>
          <w:p w14:paraId="1342672F" w14:textId="65C7C262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440" w:type="dxa"/>
            <w:vAlign w:val="center"/>
          </w:tcPr>
          <w:p w14:paraId="757D2341" w14:textId="105CEEC2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350" w:type="dxa"/>
            <w:vAlign w:val="center"/>
          </w:tcPr>
          <w:p w14:paraId="5CBE62C2" w14:textId="2FCA5217" w:rsidR="00E85599" w:rsidRDefault="00E85599" w:rsidP="00E85599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</w:tr>
    </w:tbl>
    <w:p w14:paraId="4448E8E6" w14:textId="443F833C" w:rsidR="00A917FE" w:rsidRDefault="00A917FE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84864" behindDoc="0" locked="0" layoutInCell="1" allowOverlap="1" wp14:anchorId="1713BAF0" wp14:editId="30268CCA">
            <wp:simplePos x="0" y="0"/>
            <wp:positionH relativeFrom="column">
              <wp:posOffset>6178550</wp:posOffset>
            </wp:positionH>
            <wp:positionV relativeFrom="paragraph">
              <wp:posOffset>163830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7" name="Image 17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88960" behindDoc="0" locked="0" layoutInCell="1" allowOverlap="1" wp14:anchorId="6EAF5677" wp14:editId="4936C44C">
            <wp:simplePos x="0" y="0"/>
            <wp:positionH relativeFrom="column">
              <wp:posOffset>5857240</wp:posOffset>
            </wp:positionH>
            <wp:positionV relativeFrom="paragraph">
              <wp:posOffset>160655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9" name="Image 19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80768" behindDoc="0" locked="0" layoutInCell="1" allowOverlap="1" wp14:anchorId="1620B7DC" wp14:editId="304D4912">
            <wp:simplePos x="0" y="0"/>
            <wp:positionH relativeFrom="column">
              <wp:posOffset>5524500</wp:posOffset>
            </wp:positionH>
            <wp:positionV relativeFrom="paragraph">
              <wp:posOffset>160655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5" name="Image 15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91008" behindDoc="0" locked="0" layoutInCell="1" allowOverlap="1" wp14:anchorId="0B7708EF" wp14:editId="167DE87C">
            <wp:simplePos x="0" y="0"/>
            <wp:positionH relativeFrom="column">
              <wp:posOffset>5190490</wp:posOffset>
            </wp:positionH>
            <wp:positionV relativeFrom="paragraph">
              <wp:posOffset>160655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21" name="Image 21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86912" behindDoc="0" locked="0" layoutInCell="1" allowOverlap="1" wp14:anchorId="526C9B8B" wp14:editId="66102A32">
            <wp:simplePos x="0" y="0"/>
            <wp:positionH relativeFrom="column">
              <wp:posOffset>4867275</wp:posOffset>
            </wp:positionH>
            <wp:positionV relativeFrom="paragraph">
              <wp:posOffset>163830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8" name="Image 18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82816" behindDoc="0" locked="0" layoutInCell="1" allowOverlap="1" wp14:anchorId="4A8F3552" wp14:editId="3159AB7C">
            <wp:simplePos x="0" y="0"/>
            <wp:positionH relativeFrom="column">
              <wp:posOffset>4543425</wp:posOffset>
            </wp:positionH>
            <wp:positionV relativeFrom="paragraph">
              <wp:posOffset>160655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6" name="Image 16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4B58AF" w14:textId="656C5589" w:rsidR="00A917FE" w:rsidRDefault="00A917FE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p w14:paraId="556D3D1C" w14:textId="09AC0FF0" w:rsidR="00F56015" w:rsidRDefault="00A917FE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97152" behindDoc="0" locked="0" layoutInCell="1" allowOverlap="1" wp14:anchorId="67AD09D0" wp14:editId="51964D71">
            <wp:simplePos x="0" y="0"/>
            <wp:positionH relativeFrom="column">
              <wp:posOffset>5191125</wp:posOffset>
            </wp:positionH>
            <wp:positionV relativeFrom="paragraph">
              <wp:posOffset>144780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28" name="Image 28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95104" behindDoc="0" locked="0" layoutInCell="1" allowOverlap="1" wp14:anchorId="476794F9" wp14:editId="07BBF2A4">
            <wp:simplePos x="0" y="0"/>
            <wp:positionH relativeFrom="column">
              <wp:posOffset>4867275</wp:posOffset>
            </wp:positionH>
            <wp:positionV relativeFrom="paragraph">
              <wp:posOffset>144780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27" name="Image 27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93056" behindDoc="0" locked="0" layoutInCell="1" allowOverlap="1" wp14:anchorId="673CCD41" wp14:editId="1EF87DC4">
            <wp:simplePos x="0" y="0"/>
            <wp:positionH relativeFrom="column">
              <wp:posOffset>4543425</wp:posOffset>
            </wp:positionH>
            <wp:positionV relativeFrom="paragraph">
              <wp:posOffset>144780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23" name="Image 2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05650A" w14:textId="72128FE0" w:rsidR="00DC0AE9" w:rsidRDefault="00DC0AE9" w:rsidP="003801FD">
      <w:pPr>
        <w:pStyle w:val="Paragraphedeliste"/>
        <w:numPr>
          <w:ilvl w:val="1"/>
          <w:numId w:val="28"/>
        </w:numPr>
        <w:spacing w:after="0" w:line="360" w:lineRule="auto"/>
        <w:rPr>
          <w:rFonts w:ascii="Times New Roman" w:hAnsi="Times New Roman" w:cs="Times New Roman"/>
        </w:rPr>
      </w:pPr>
      <w:r w:rsidRPr="00DC0AE9">
        <w:rPr>
          <w:rFonts w:ascii="Times New Roman" w:hAnsi="Times New Roman" w:cs="Times New Roman"/>
          <w:b/>
          <w:bCs/>
        </w:rPr>
        <w:t>Tracer</w:t>
      </w:r>
      <w:r>
        <w:rPr>
          <w:rFonts w:ascii="Times New Roman" w:hAnsi="Times New Roman" w:cs="Times New Roman"/>
        </w:rPr>
        <w:t xml:space="preserve"> le patron du sac</w:t>
      </w:r>
    </w:p>
    <w:p w14:paraId="6FEE8901" w14:textId="28EC2A1A" w:rsidR="00DC0AE9" w:rsidRPr="00DC0AE9" w:rsidRDefault="00DC0AE9" w:rsidP="00DC0AE9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03296" behindDoc="0" locked="0" layoutInCell="1" allowOverlap="1" wp14:anchorId="37E45DB7" wp14:editId="27D21170">
            <wp:simplePos x="0" y="0"/>
            <wp:positionH relativeFrom="column">
              <wp:posOffset>5191125</wp:posOffset>
            </wp:positionH>
            <wp:positionV relativeFrom="paragraph">
              <wp:posOffset>142875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35" name="Image 35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701248" behindDoc="0" locked="0" layoutInCell="1" allowOverlap="1" wp14:anchorId="252224FB" wp14:editId="6A80CC89">
            <wp:simplePos x="0" y="0"/>
            <wp:positionH relativeFrom="column">
              <wp:posOffset>4867275</wp:posOffset>
            </wp:positionH>
            <wp:positionV relativeFrom="paragraph">
              <wp:posOffset>142875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34" name="Image 34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699200" behindDoc="0" locked="0" layoutInCell="1" allowOverlap="1" wp14:anchorId="6333713D" wp14:editId="18558051">
            <wp:simplePos x="0" y="0"/>
            <wp:positionH relativeFrom="column">
              <wp:posOffset>4543425</wp:posOffset>
            </wp:positionH>
            <wp:positionV relativeFrom="paragraph">
              <wp:posOffset>142875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33" name="Image 3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54C534" w14:textId="6C4B3A13" w:rsidR="002F181B" w:rsidRDefault="002F181B" w:rsidP="003801FD">
      <w:pPr>
        <w:pStyle w:val="Paragraphedeliste"/>
        <w:numPr>
          <w:ilvl w:val="1"/>
          <w:numId w:val="28"/>
        </w:numPr>
        <w:spacing w:after="0" w:line="360" w:lineRule="auto"/>
        <w:rPr>
          <w:rFonts w:ascii="Times New Roman" w:hAnsi="Times New Roman" w:cs="Times New Roman"/>
        </w:rPr>
      </w:pPr>
      <w:r w:rsidRPr="00E85599">
        <w:rPr>
          <w:rFonts w:ascii="Times New Roman" w:hAnsi="Times New Roman" w:cs="Times New Roman"/>
          <w:b/>
          <w:bCs/>
        </w:rPr>
        <w:t>Construire</w:t>
      </w:r>
      <w:r>
        <w:rPr>
          <w:rFonts w:ascii="Times New Roman" w:hAnsi="Times New Roman" w:cs="Times New Roman"/>
        </w:rPr>
        <w:t xml:space="preserve"> la maquette</w:t>
      </w:r>
    </w:p>
    <w:p w14:paraId="52075DE4" w14:textId="3AB3E178" w:rsidR="006B6340" w:rsidRPr="006B6340" w:rsidRDefault="006B6340" w:rsidP="006B6340">
      <w:pPr>
        <w:pStyle w:val="Paragraphedeliste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747328" behindDoc="0" locked="0" layoutInCell="1" allowOverlap="1" wp14:anchorId="17E24CB6" wp14:editId="34EE2645">
            <wp:simplePos x="0" y="0"/>
            <wp:positionH relativeFrom="column">
              <wp:posOffset>-123825</wp:posOffset>
            </wp:positionH>
            <wp:positionV relativeFrom="paragraph">
              <wp:posOffset>108585</wp:posOffset>
            </wp:positionV>
            <wp:extent cx="561975" cy="447675"/>
            <wp:effectExtent l="0" t="0" r="9525" b="9525"/>
            <wp:wrapThrough wrapText="bothSides">
              <wp:wrapPolygon edited="0">
                <wp:start x="0" y="0"/>
                <wp:lineTo x="0" y="21140"/>
                <wp:lineTo x="21234" y="21140"/>
                <wp:lineTo x="21234" y="0"/>
                <wp:lineTo x="0" y="0"/>
              </wp:wrapPolygon>
            </wp:wrapThrough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B4AA77" w14:textId="73F80C45" w:rsidR="006B6340" w:rsidRDefault="006B6340" w:rsidP="003801FD">
      <w:pPr>
        <w:pStyle w:val="Paragraphedeliste"/>
        <w:numPr>
          <w:ilvl w:val="1"/>
          <w:numId w:val="28"/>
        </w:numPr>
        <w:spacing w:after="0" w:line="360" w:lineRule="auto"/>
        <w:rPr>
          <w:rFonts w:ascii="Times New Roman" w:hAnsi="Times New Roman" w:cs="Times New Roman"/>
        </w:rPr>
      </w:pPr>
      <w:r w:rsidRPr="006B6340">
        <w:rPr>
          <w:rFonts w:ascii="Times New Roman" w:hAnsi="Times New Roman" w:cs="Times New Roman"/>
          <w:b/>
          <w:bCs/>
        </w:rPr>
        <w:t>Construire</w:t>
      </w:r>
      <w:r>
        <w:rPr>
          <w:rFonts w:ascii="Times New Roman" w:hAnsi="Times New Roman" w:cs="Times New Roman"/>
        </w:rPr>
        <w:t xml:space="preserve"> le patron du sac à l’échelle 1/1</w:t>
      </w:r>
    </w:p>
    <w:p w14:paraId="2845A653" w14:textId="5E3F3A7E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11F240B4" w14:textId="5165E83D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0EFDD685" w14:textId="3B1B5BAC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2398A788" w14:textId="325FE246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2378776A" w14:textId="5F89EB22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490E5815" w14:textId="46560A93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6DE08749" w14:textId="59B2EC36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401CB4A6" w14:textId="284B26C3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661AD43D" w14:textId="2E4D1A5A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5EF8C1A4" w14:textId="08298D58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3D201780" w14:textId="13325BA0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6ECF06F5" w14:textId="174AC98F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2B2343CC" w14:textId="2780521D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00DAE261" w14:textId="682B4D6C" w:rsidR="004F071D" w:rsidRDefault="004F071D" w:rsidP="00294BB2">
      <w:pPr>
        <w:spacing w:after="0" w:line="360" w:lineRule="auto"/>
        <w:rPr>
          <w:rFonts w:ascii="Times New Roman" w:hAnsi="Times New Roman" w:cs="Times New Roman"/>
        </w:rPr>
      </w:pPr>
    </w:p>
    <w:p w14:paraId="087441BB" w14:textId="02D8162E" w:rsidR="00294BB2" w:rsidRDefault="00294BB2" w:rsidP="00823B80">
      <w:pPr>
        <w:spacing w:after="0" w:line="36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A09EA8E" wp14:editId="7BC966FF">
                <wp:simplePos x="0" y="0"/>
                <wp:positionH relativeFrom="column">
                  <wp:posOffset>-628650</wp:posOffset>
                </wp:positionH>
                <wp:positionV relativeFrom="paragraph">
                  <wp:posOffset>110490</wp:posOffset>
                </wp:positionV>
                <wp:extent cx="2724150" cy="542925"/>
                <wp:effectExtent l="0" t="0" r="0" b="9525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3"/>
                        </a:fontRef>
                      </wps:style>
                      <wps:txbx>
                        <w:txbxContent>
                          <w:p w14:paraId="1C1DDE5D" w14:textId="2439D4A2" w:rsidR="00FF401A" w:rsidRPr="00FF401A" w:rsidRDefault="00FF401A">
                            <w:pP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FF401A"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PATRON DU SAC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A09EA8E" id="Zone de texte 55" o:spid="_x0000_s1029" type="#_x0000_t202" style="position:absolute;margin-left:-49.5pt;margin-top:8.7pt;width:214.5pt;height:42.7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" filled="f" stroked="f">
                <v:textbox>
                  <w:txbxContent>
                    <w:p w14:paraId="1C1DDE5D" w14:textId="2439D4A2" w:rsidR="00FF401A" w:rsidRPr="00FF401A" w:rsidRDefault="00FF401A">
                      <w:pP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FF401A"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PATRON DU SAC </w:t>
                      </w:r>
                    </w:p>
                  </w:txbxContent>
                </v:textbox>
              </v:shape>
            </w:pict>
          </mc:Fallback>
        </mc:AlternateContent>
      </w:r>
    </w:p>
    <w:p w14:paraId="52E897A3" w14:textId="77777777" w:rsidR="006E336C" w:rsidRDefault="006E336C" w:rsidP="00294BB2">
      <w:pPr>
        <w:spacing w:after="0" w:line="360" w:lineRule="auto"/>
        <w:rPr>
          <w:noProof/>
        </w:rPr>
      </w:pPr>
    </w:p>
    <w:p w14:paraId="4D7057E6" w14:textId="23C6B217" w:rsidR="00612D8B" w:rsidRDefault="004B59A1" w:rsidP="00612D8B">
      <w:pPr>
        <w:spacing w:after="0" w:line="360" w:lineRule="auto"/>
        <w:ind w:left="-567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605623D6" wp14:editId="586F8F6D">
            <wp:extent cx="6705600" cy="8734425"/>
            <wp:effectExtent l="0" t="0" r="0" b="952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705600" cy="873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2FF91" w14:textId="4561F90E" w:rsidR="008B77CD" w:rsidRDefault="008B77CD" w:rsidP="00612D8B">
      <w:pPr>
        <w:spacing w:after="0" w:line="360" w:lineRule="auto"/>
        <w:ind w:left="-567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759616" behindDoc="1" locked="0" layoutInCell="1" allowOverlap="1" wp14:anchorId="724C609C" wp14:editId="3E0BC3E2">
            <wp:simplePos x="0" y="0"/>
            <wp:positionH relativeFrom="column">
              <wp:posOffset>-361950</wp:posOffset>
            </wp:positionH>
            <wp:positionV relativeFrom="paragraph">
              <wp:posOffset>0</wp:posOffset>
            </wp:positionV>
            <wp:extent cx="1971675" cy="1228725"/>
            <wp:effectExtent l="0" t="0" r="9525" b="9525"/>
            <wp:wrapTight wrapText="bothSides">
              <wp:wrapPolygon edited="0">
                <wp:start x="0" y="0"/>
                <wp:lineTo x="0" y="21433"/>
                <wp:lineTo x="21496" y="21433"/>
                <wp:lineTo x="21496" y="0"/>
                <wp:lineTo x="0" y="0"/>
              </wp:wrapPolygon>
            </wp:wrapTight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AAE3EA" w14:textId="3DF55924" w:rsidR="00BB0EAD" w:rsidRPr="008B77CD" w:rsidRDefault="00BB0EAD" w:rsidP="00612D8B">
      <w:pPr>
        <w:spacing w:after="0" w:line="360" w:lineRule="auto"/>
        <w:ind w:left="-567"/>
        <w:rPr>
          <w:rFonts w:ascii="Lucida Calligraphy" w:hAnsi="Lucida Calligraphy" w:cs="Times New Roman"/>
          <w:b/>
          <w:bCs/>
          <w:color w:val="FF0000"/>
          <w:sz w:val="32"/>
          <w:szCs w:val="28"/>
        </w:rPr>
      </w:pPr>
      <w:r w:rsidRPr="008B77CD">
        <w:rPr>
          <w:rFonts w:ascii="Lucida Calligraphy" w:hAnsi="Lucida Calligraphy" w:cs="Times New Roman"/>
          <w:b/>
          <w:bCs/>
          <w:color w:val="FF0000"/>
          <w:sz w:val="32"/>
          <w:szCs w:val="28"/>
        </w:rPr>
        <w:t xml:space="preserve">Mesurer le </w:t>
      </w:r>
      <w:r w:rsidR="008B77CD" w:rsidRPr="008B77CD">
        <w:rPr>
          <w:rFonts w:ascii="Lucida Calligraphy" w:hAnsi="Lucida Calligraphy" w:cs="Times New Roman"/>
          <w:b/>
          <w:bCs/>
          <w:color w:val="FF0000"/>
          <w:sz w:val="32"/>
          <w:szCs w:val="28"/>
        </w:rPr>
        <w:t>diamètre</w:t>
      </w:r>
      <w:r w:rsidRPr="008B77CD">
        <w:rPr>
          <w:rFonts w:ascii="Lucida Calligraphy" w:hAnsi="Lucida Calligraphy" w:cs="Times New Roman"/>
          <w:b/>
          <w:bCs/>
          <w:color w:val="FF0000"/>
          <w:sz w:val="32"/>
          <w:szCs w:val="28"/>
        </w:rPr>
        <w:t xml:space="preserve"> des bouchons</w:t>
      </w:r>
    </w:p>
    <w:p w14:paraId="7E3E8D76" w14:textId="27D7A642" w:rsidR="00BB0EAD" w:rsidRDefault="00BB0EAD" w:rsidP="00612D8B">
      <w:pPr>
        <w:spacing w:after="0" w:line="360" w:lineRule="auto"/>
        <w:ind w:left="-567"/>
        <w:rPr>
          <w:rFonts w:ascii="Times New Roman" w:hAnsi="Times New Roman" w:cs="Times New Roman"/>
        </w:rPr>
      </w:pPr>
    </w:p>
    <w:p w14:paraId="17120440" w14:textId="2939CFA9" w:rsidR="008B77CD" w:rsidRDefault="008B77CD" w:rsidP="00612D8B">
      <w:pPr>
        <w:spacing w:after="0" w:line="360" w:lineRule="auto"/>
        <w:ind w:left="-567"/>
        <w:rPr>
          <w:rFonts w:ascii="Times New Roman" w:hAnsi="Times New Roman" w:cs="Times New Roman"/>
        </w:rPr>
      </w:pPr>
    </w:p>
    <w:p w14:paraId="0BBC37A1" w14:textId="6771EDDE" w:rsidR="00987F85" w:rsidRDefault="00987F85" w:rsidP="008B77CD">
      <w:pPr>
        <w:pStyle w:val="Paragraphedeliste"/>
        <w:numPr>
          <w:ilvl w:val="1"/>
          <w:numId w:val="27"/>
        </w:numPr>
        <w:spacing w:after="0" w:line="360" w:lineRule="auto"/>
        <w:rPr>
          <w:rFonts w:ascii="Times New Roman" w:hAnsi="Times New Roman" w:cs="Times New Roman"/>
        </w:rPr>
      </w:pPr>
      <w:r w:rsidRPr="00987F85">
        <w:rPr>
          <w:rFonts w:ascii="Times New Roman" w:hAnsi="Times New Roman" w:cs="Times New Roman"/>
          <w:b/>
          <w:bCs/>
        </w:rPr>
        <w:t>Nommer</w:t>
      </w:r>
      <w:r>
        <w:rPr>
          <w:rFonts w:ascii="Times New Roman" w:hAnsi="Times New Roman" w:cs="Times New Roman"/>
        </w:rPr>
        <w:t xml:space="preserve"> les instruments de mesures suivant :</w:t>
      </w:r>
    </w:p>
    <w:p w14:paraId="18BF5BC1" w14:textId="77777777" w:rsidR="00987F85" w:rsidRDefault="00987F85" w:rsidP="00987F85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</w:p>
    <w:tbl>
      <w:tblPr>
        <w:tblStyle w:val="Grilledutableau"/>
        <w:tblpPr w:leftFromText="141" w:rightFromText="141" w:vertAnchor="text" w:horzAnchor="margin" w:tblpX="-714" w:tblpY="-66"/>
        <w:tblW w:w="10852" w:type="dxa"/>
        <w:tblLook w:val="04A0" w:firstRow="1" w:lastRow="0" w:firstColumn="1" w:lastColumn="0" w:noHBand="0" w:noVBand="1"/>
      </w:tblPr>
      <w:tblGrid>
        <w:gridCol w:w="2830"/>
        <w:gridCol w:w="2664"/>
        <w:gridCol w:w="3534"/>
        <w:gridCol w:w="1824"/>
      </w:tblGrid>
      <w:tr w:rsidR="00987F85" w14:paraId="1E5AA790" w14:textId="77777777" w:rsidTr="00AD2B4D">
        <w:trPr>
          <w:trHeight w:val="4283"/>
        </w:trPr>
        <w:tc>
          <w:tcPr>
            <w:tcW w:w="2830" w:type="dxa"/>
          </w:tcPr>
          <w:p w14:paraId="6ACF297D" w14:textId="77777777" w:rsidR="00987F85" w:rsidRDefault="00987F85" w:rsidP="00AD2B4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anchor distT="0" distB="0" distL="114300" distR="114300" simplePos="0" relativeHeight="251763712" behindDoc="0" locked="0" layoutInCell="1" allowOverlap="1" wp14:anchorId="513627EB" wp14:editId="25A634A5">
                  <wp:simplePos x="0" y="0"/>
                  <wp:positionH relativeFrom="column">
                    <wp:posOffset>-43180</wp:posOffset>
                  </wp:positionH>
                  <wp:positionV relativeFrom="paragraph">
                    <wp:posOffset>878840</wp:posOffset>
                  </wp:positionV>
                  <wp:extent cx="1485900" cy="742950"/>
                  <wp:effectExtent l="0" t="0" r="0" b="0"/>
                  <wp:wrapThrough wrapText="bothSides">
                    <wp:wrapPolygon edited="0">
                      <wp:start x="0" y="0"/>
                      <wp:lineTo x="0" y="21046"/>
                      <wp:lineTo x="21323" y="21046"/>
                      <wp:lineTo x="21323" y="0"/>
                      <wp:lineTo x="0" y="0"/>
                    </wp:wrapPolygon>
                  </wp:wrapThrough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900" cy="742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64" w:type="dxa"/>
          </w:tcPr>
          <w:p w14:paraId="287785A4" w14:textId="77777777" w:rsidR="00987F85" w:rsidRDefault="00987F85" w:rsidP="00AD2B4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743E6259" wp14:editId="184FEA51">
                  <wp:extent cx="1160608" cy="2790825"/>
                  <wp:effectExtent l="0" t="0" r="1905" b="0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4334" cy="27997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4" w:type="dxa"/>
          </w:tcPr>
          <w:p w14:paraId="0C4EA758" w14:textId="77777777" w:rsidR="00987F85" w:rsidRDefault="00987F85" w:rsidP="00AD2B4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anchor distT="0" distB="0" distL="114300" distR="114300" simplePos="0" relativeHeight="251761664" behindDoc="0" locked="0" layoutInCell="1" allowOverlap="1" wp14:anchorId="4CDCF42D" wp14:editId="1EC0B1F4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974090</wp:posOffset>
                  </wp:positionV>
                  <wp:extent cx="2026227" cy="742950"/>
                  <wp:effectExtent l="0" t="0" r="0" b="0"/>
                  <wp:wrapThrough wrapText="bothSides">
                    <wp:wrapPolygon edited="0">
                      <wp:start x="0" y="0"/>
                      <wp:lineTo x="0" y="21046"/>
                      <wp:lineTo x="21329" y="21046"/>
                      <wp:lineTo x="21329" y="0"/>
                      <wp:lineTo x="0" y="0"/>
                    </wp:wrapPolygon>
                  </wp:wrapThrough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227" cy="742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824" w:type="dxa"/>
          </w:tcPr>
          <w:p w14:paraId="40768860" w14:textId="77777777" w:rsidR="00987F85" w:rsidRDefault="00987F85" w:rsidP="00AD2B4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anchor distT="0" distB="0" distL="114300" distR="114300" simplePos="0" relativeHeight="251762688" behindDoc="0" locked="0" layoutInCell="1" allowOverlap="1" wp14:anchorId="5ED4F572" wp14:editId="2AD8F9EC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745490</wp:posOffset>
                  </wp:positionV>
                  <wp:extent cx="977494" cy="1038225"/>
                  <wp:effectExtent l="0" t="0" r="0" b="0"/>
                  <wp:wrapThrough wrapText="bothSides">
                    <wp:wrapPolygon edited="0">
                      <wp:start x="0" y="0"/>
                      <wp:lineTo x="0" y="21006"/>
                      <wp:lineTo x="21053" y="21006"/>
                      <wp:lineTo x="21053" y="0"/>
                      <wp:lineTo x="0" y="0"/>
                    </wp:wrapPolygon>
                  </wp:wrapThrough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494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87F85" w14:paraId="32D2849C" w14:textId="77777777" w:rsidTr="00AD2B4D">
        <w:trPr>
          <w:trHeight w:val="382"/>
        </w:trPr>
        <w:tc>
          <w:tcPr>
            <w:tcW w:w="2830" w:type="dxa"/>
          </w:tcPr>
          <w:p w14:paraId="16DB0D3E" w14:textId="77777777" w:rsidR="00987F85" w:rsidRDefault="00987F85" w:rsidP="00AD2B4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664" w:type="dxa"/>
          </w:tcPr>
          <w:p w14:paraId="6C97B366" w14:textId="77777777" w:rsidR="00987F85" w:rsidRDefault="00987F85" w:rsidP="00AD2B4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534" w:type="dxa"/>
          </w:tcPr>
          <w:p w14:paraId="12CA52E2" w14:textId="77777777" w:rsidR="00987F85" w:rsidRDefault="00987F85" w:rsidP="00AD2B4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824" w:type="dxa"/>
          </w:tcPr>
          <w:p w14:paraId="76DA6145" w14:textId="77777777" w:rsidR="00987F85" w:rsidRDefault="00987F85" w:rsidP="00AD2B4D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</w:tr>
    </w:tbl>
    <w:p w14:paraId="3A8388CE" w14:textId="77777777" w:rsidR="00987F85" w:rsidRDefault="00987F85" w:rsidP="00987F85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</w:p>
    <w:p w14:paraId="544A3EE9" w14:textId="77777777" w:rsidR="00AD2B4D" w:rsidRDefault="008B77CD" w:rsidP="00AD2B4D">
      <w:pPr>
        <w:pStyle w:val="Paragraphedeliste"/>
        <w:numPr>
          <w:ilvl w:val="1"/>
          <w:numId w:val="27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Parmi les outils ci-dessus, </w:t>
      </w:r>
      <w:r w:rsidR="00987F85">
        <w:rPr>
          <w:rFonts w:ascii="Times New Roman" w:hAnsi="Times New Roman" w:cs="Times New Roman"/>
        </w:rPr>
        <w:t>quelle est celui le plus</w:t>
      </w:r>
      <w:r>
        <w:rPr>
          <w:rFonts w:ascii="Times New Roman" w:hAnsi="Times New Roman" w:cs="Times New Roman"/>
        </w:rPr>
        <w:t xml:space="preserve"> adapté pour mesurer le diamètre d’un boucho</w:t>
      </w:r>
      <w:r w:rsidR="00AD2B4D">
        <w:rPr>
          <w:rFonts w:ascii="Times New Roman" w:hAnsi="Times New Roman" w:cs="Times New Roman"/>
        </w:rPr>
        <w:t>n</w:t>
      </w:r>
    </w:p>
    <w:p w14:paraId="33E1B3A7" w14:textId="13999F06" w:rsidR="008B77CD" w:rsidRDefault="00AD2B4D" w:rsidP="00987F85">
      <w:pPr>
        <w:pStyle w:val="Paragraphedeliste"/>
        <w:numPr>
          <w:ilvl w:val="1"/>
          <w:numId w:val="27"/>
        </w:numPr>
        <w:spacing w:after="0" w:line="360" w:lineRule="auto"/>
        <w:rPr>
          <w:rFonts w:ascii="Times New Roman" w:hAnsi="Times New Roman" w:cs="Times New Roman"/>
        </w:rPr>
      </w:pPr>
      <w:r w:rsidRPr="00AD2B4D">
        <w:rPr>
          <w:rFonts w:ascii="Times New Roman" w:hAnsi="Times New Roman" w:cs="Times New Roman"/>
        </w:rPr>
        <w:t xml:space="preserve">En utilisant l’annexe, </w:t>
      </w:r>
      <w:r w:rsidRPr="00AD2B4D">
        <w:rPr>
          <w:rFonts w:ascii="Times New Roman" w:hAnsi="Times New Roman" w:cs="Times New Roman"/>
          <w:b/>
          <w:bCs/>
        </w:rPr>
        <w:t>e</w:t>
      </w:r>
      <w:r w:rsidRPr="00AD2B4D">
        <w:rPr>
          <w:rFonts w:ascii="Times New Roman" w:hAnsi="Times New Roman" w:cs="Times New Roman"/>
          <w:b/>
          <w:bCs/>
        </w:rPr>
        <w:t>ffectuer</w:t>
      </w:r>
      <w:r w:rsidRPr="00AD2B4D">
        <w:rPr>
          <w:rFonts w:ascii="Times New Roman" w:hAnsi="Times New Roman" w:cs="Times New Roman"/>
        </w:rPr>
        <w:t xml:space="preserve"> vos lectures et </w:t>
      </w:r>
      <w:r w:rsidRPr="00AD2B4D">
        <w:rPr>
          <w:rFonts w:ascii="Times New Roman" w:hAnsi="Times New Roman" w:cs="Times New Roman"/>
          <w:b/>
          <w:bCs/>
        </w:rPr>
        <w:t xml:space="preserve">comparer </w:t>
      </w:r>
      <w:r w:rsidRPr="00AD2B4D">
        <w:rPr>
          <w:rFonts w:ascii="Times New Roman" w:hAnsi="Times New Roman" w:cs="Times New Roman"/>
        </w:rPr>
        <w:t>les avec les valeurs affichées à droite des schémas</w:t>
      </w:r>
    </w:p>
    <w:p w14:paraId="07765491" w14:textId="77777777" w:rsidR="00AD2B4D" w:rsidRPr="00AD2B4D" w:rsidRDefault="00AD2B4D" w:rsidP="00AD2B4D">
      <w:pPr>
        <w:spacing w:after="0" w:line="360" w:lineRule="auto"/>
        <w:ind w:left="1080"/>
        <w:rPr>
          <w:rFonts w:ascii="Times New Roman" w:hAnsi="Times New Roman" w:cs="Times New Roman"/>
        </w:rPr>
      </w:pPr>
    </w:p>
    <w:p w14:paraId="2E08F76D" w14:textId="26FB2587" w:rsidR="00987F85" w:rsidRDefault="00AD2B4D" w:rsidP="00987F85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BDF4425" wp14:editId="24127DA3">
                <wp:simplePos x="0" y="0"/>
                <wp:positionH relativeFrom="column">
                  <wp:posOffset>5867400</wp:posOffset>
                </wp:positionH>
                <wp:positionV relativeFrom="paragraph">
                  <wp:posOffset>1018540</wp:posOffset>
                </wp:positionV>
                <wp:extent cx="533400" cy="276225"/>
                <wp:effectExtent l="0" t="0" r="19050" b="28575"/>
                <wp:wrapNone/>
                <wp:docPr id="80" name="Zone de text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919B1D" w14:textId="77777777" w:rsidR="00AD2B4D" w:rsidRDefault="00AD2B4D" w:rsidP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F4425" id="Zone de texte 80" o:spid="_x0000_s1030" type="#_x0000_t202" style="position:absolute;margin-left:462pt;margin-top:80.2pt;width:42pt;height:21.75pt;z-index:251770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" fillcolor="window" strokeweight=".5pt">
                <v:textbox>
                  <w:txbxContent>
                    <w:p w14:paraId="3A919B1D" w14:textId="77777777" w:rsidR="00AD2B4D" w:rsidRDefault="00AD2B4D" w:rsidP="00AD2B4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6A0F7EF" wp14:editId="12F2DA7B">
                <wp:simplePos x="0" y="0"/>
                <wp:positionH relativeFrom="column">
                  <wp:posOffset>4229100</wp:posOffset>
                </wp:positionH>
                <wp:positionV relativeFrom="paragraph">
                  <wp:posOffset>1031875</wp:posOffset>
                </wp:positionV>
                <wp:extent cx="533400" cy="276225"/>
                <wp:effectExtent l="0" t="0" r="19050" b="28575"/>
                <wp:wrapNone/>
                <wp:docPr id="79" name="Zone de text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973BF9" w14:textId="77777777" w:rsidR="00AD2B4D" w:rsidRDefault="00AD2B4D" w:rsidP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0F7EF" id="Zone de texte 79" o:spid="_x0000_s1031" type="#_x0000_t202" style="position:absolute;margin-left:333pt;margin-top:81.25pt;width:42pt;height:21.75pt;z-index:251768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" fillcolor="window" strokeweight=".5pt">
                <v:textbox>
                  <w:txbxContent>
                    <w:p w14:paraId="7E973BF9" w14:textId="77777777" w:rsidR="00AD2B4D" w:rsidRDefault="00AD2B4D" w:rsidP="00AD2B4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A8853EA" wp14:editId="588CBFE7">
                <wp:simplePos x="0" y="0"/>
                <wp:positionH relativeFrom="column">
                  <wp:posOffset>2769870</wp:posOffset>
                </wp:positionH>
                <wp:positionV relativeFrom="paragraph">
                  <wp:posOffset>1009015</wp:posOffset>
                </wp:positionV>
                <wp:extent cx="533400" cy="276225"/>
                <wp:effectExtent l="0" t="0" r="19050" b="28575"/>
                <wp:wrapNone/>
                <wp:docPr id="78" name="Zone de text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CF8ED0" w14:textId="77777777" w:rsidR="00AD2B4D" w:rsidRDefault="00AD2B4D" w:rsidP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853EA" id="Zone de texte 78" o:spid="_x0000_s1032" type="#_x0000_t202" style="position:absolute;margin-left:218.1pt;margin-top:79.45pt;width:42pt;height:21.75pt;z-index:251766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" fillcolor="window" strokeweight=".5pt">
                <v:textbox>
                  <w:txbxContent>
                    <w:p w14:paraId="0ACF8ED0" w14:textId="77777777" w:rsidR="00AD2B4D" w:rsidRDefault="00AD2B4D" w:rsidP="00AD2B4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AABBBA4" wp14:editId="2EB6CA35">
                <wp:simplePos x="0" y="0"/>
                <wp:positionH relativeFrom="column">
                  <wp:posOffset>971550</wp:posOffset>
                </wp:positionH>
                <wp:positionV relativeFrom="paragraph">
                  <wp:posOffset>1019175</wp:posOffset>
                </wp:positionV>
                <wp:extent cx="533400" cy="276225"/>
                <wp:effectExtent l="0" t="0" r="19050" b="28575"/>
                <wp:wrapNone/>
                <wp:docPr id="76" name="Zone de text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1B9545" w14:textId="77777777" w:rsidR="00AD2B4D" w:rsidRDefault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BBBA4" id="Zone de texte 76" o:spid="_x0000_s1033" type="#_x0000_t202" style="position:absolute;margin-left:76.5pt;margin-top:80.25pt;width:42pt;height:21.75pt;z-index:251764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" fillcolor="white [3201]" strokeweight=".5pt">
                <v:textbox>
                  <w:txbxContent>
                    <w:p w14:paraId="531B9545" w14:textId="77777777" w:rsidR="00AD2B4D" w:rsidRDefault="00AD2B4D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7804393" wp14:editId="6558B95B">
            <wp:extent cx="5819775" cy="971550"/>
            <wp:effectExtent l="0" t="0" r="9525" b="0"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FADF2" w14:textId="377BBAF6" w:rsidR="00987F85" w:rsidRPr="00AD2B4D" w:rsidRDefault="00AD2B4D" w:rsidP="00987F85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AD2B4D">
        <w:rPr>
          <w:rFonts w:ascii="Times New Roman" w:hAnsi="Times New Roman" w:cs="Times New Roman"/>
          <w:szCs w:val="24"/>
        </w:rPr>
        <w:t>Côte</w:t>
      </w:r>
      <w:r w:rsidRPr="00AD2B4D">
        <w:rPr>
          <w:rFonts w:ascii="Times New Roman" w:hAnsi="Times New Roman" w:cs="Times New Roman"/>
          <w:szCs w:val="24"/>
        </w:rPr>
        <w:t xml:space="preserve"> nominale </w:t>
      </w:r>
      <w:r>
        <w:rPr>
          <w:rFonts w:ascii="Times New Roman" w:hAnsi="Times New Roman" w:cs="Times New Roman"/>
          <w:szCs w:val="24"/>
        </w:rPr>
        <w:t xml:space="preserve">                    </w:t>
      </w:r>
      <w:r w:rsidRPr="00AD2B4D">
        <w:rPr>
          <w:rFonts w:ascii="Times New Roman" w:hAnsi="Times New Roman" w:cs="Times New Roman"/>
          <w:szCs w:val="24"/>
        </w:rPr>
        <w:t>centième de mm</w:t>
      </w:r>
      <w:r>
        <w:rPr>
          <w:rFonts w:ascii="Times New Roman" w:hAnsi="Times New Roman" w:cs="Times New Roman"/>
          <w:szCs w:val="24"/>
        </w:rPr>
        <w:t xml:space="preserve">                          </w:t>
      </w:r>
      <w:r w:rsidRPr="00AD2B4D">
        <w:rPr>
          <w:rFonts w:ascii="Times New Roman" w:hAnsi="Times New Roman" w:cs="Times New Roman"/>
          <w:szCs w:val="24"/>
        </w:rPr>
        <w:t xml:space="preserve"> Valeur </w:t>
      </w:r>
      <w:r>
        <w:rPr>
          <w:rFonts w:ascii="Times New Roman" w:hAnsi="Times New Roman" w:cs="Times New Roman"/>
          <w:szCs w:val="24"/>
        </w:rPr>
        <w:t xml:space="preserve">                           </w:t>
      </w:r>
      <w:r w:rsidRPr="00AD2B4D">
        <w:rPr>
          <w:rFonts w:ascii="Times New Roman" w:hAnsi="Times New Roman" w:cs="Times New Roman"/>
          <w:szCs w:val="24"/>
        </w:rPr>
        <w:t>précision</w:t>
      </w:r>
    </w:p>
    <w:p w14:paraId="5446B436" w14:textId="29637F53" w:rsidR="00987F85" w:rsidRDefault="00987F85" w:rsidP="00987F85">
      <w:pPr>
        <w:spacing w:after="0" w:line="360" w:lineRule="auto"/>
        <w:rPr>
          <w:rFonts w:ascii="Times New Roman" w:hAnsi="Times New Roman" w:cs="Times New Roman"/>
        </w:rPr>
      </w:pPr>
    </w:p>
    <w:p w14:paraId="3893B36B" w14:textId="18C6593B" w:rsidR="00987F85" w:rsidRDefault="00AD2B4D" w:rsidP="00987F85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0760955" wp14:editId="250A2CF5">
                <wp:simplePos x="0" y="0"/>
                <wp:positionH relativeFrom="column">
                  <wp:posOffset>5867400</wp:posOffset>
                </wp:positionH>
                <wp:positionV relativeFrom="paragraph">
                  <wp:posOffset>1066165</wp:posOffset>
                </wp:positionV>
                <wp:extent cx="533400" cy="276225"/>
                <wp:effectExtent l="0" t="0" r="19050" b="28575"/>
                <wp:wrapNone/>
                <wp:docPr id="83" name="Zone de text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B76EADE" w14:textId="77777777" w:rsidR="00AD2B4D" w:rsidRDefault="00AD2B4D" w:rsidP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760955" id="Zone de texte 83" o:spid="_x0000_s1034" type="#_x0000_t202" style="position:absolute;margin-left:462pt;margin-top:83.95pt;width:42pt;height:21.75pt;z-index:251774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" fillcolor="window" strokeweight=".5pt">
                <v:textbox>
                  <w:txbxContent>
                    <w:p w14:paraId="6B76EADE" w14:textId="77777777" w:rsidR="00AD2B4D" w:rsidRDefault="00AD2B4D" w:rsidP="00AD2B4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00F1FFD" wp14:editId="077F3363">
                <wp:simplePos x="0" y="0"/>
                <wp:positionH relativeFrom="column">
                  <wp:posOffset>4229100</wp:posOffset>
                </wp:positionH>
                <wp:positionV relativeFrom="paragraph">
                  <wp:posOffset>1064260</wp:posOffset>
                </wp:positionV>
                <wp:extent cx="533400" cy="276225"/>
                <wp:effectExtent l="0" t="0" r="19050" b="28575"/>
                <wp:wrapNone/>
                <wp:docPr id="82" name="Zone de text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BC7A77" w14:textId="77777777" w:rsidR="00AD2B4D" w:rsidRDefault="00AD2B4D" w:rsidP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F1FFD" id="Zone de texte 82" o:spid="_x0000_s1035" type="#_x0000_t202" style="position:absolute;margin-left:333pt;margin-top:83.8pt;width:42pt;height:21.75pt;z-index:251772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" fillcolor="window" strokeweight=".5pt">
                <v:textbox>
                  <w:txbxContent>
                    <w:p w14:paraId="65BC7A77" w14:textId="77777777" w:rsidR="00AD2B4D" w:rsidRDefault="00AD2B4D" w:rsidP="00AD2B4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EC897E2" wp14:editId="0A67DA39">
                <wp:simplePos x="0" y="0"/>
                <wp:positionH relativeFrom="column">
                  <wp:posOffset>971550</wp:posOffset>
                </wp:positionH>
                <wp:positionV relativeFrom="paragraph">
                  <wp:posOffset>1069975</wp:posOffset>
                </wp:positionV>
                <wp:extent cx="533400" cy="276225"/>
                <wp:effectExtent l="0" t="0" r="19050" b="28575"/>
                <wp:wrapNone/>
                <wp:docPr id="85" name="Zone de text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0119E78" w14:textId="77777777" w:rsidR="00AD2B4D" w:rsidRDefault="00AD2B4D" w:rsidP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C897E2" id="Zone de texte 85" o:spid="_x0000_s1036" type="#_x0000_t202" style="position:absolute;margin-left:76.5pt;margin-top:84.25pt;width:42pt;height:21.75pt;z-index:251779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" fillcolor="window" strokeweight=".5pt">
                <v:textbox>
                  <w:txbxContent>
                    <w:p w14:paraId="70119E78" w14:textId="77777777" w:rsidR="00AD2B4D" w:rsidRDefault="00AD2B4D" w:rsidP="00AD2B4D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9BAA354" wp14:editId="2E8B9C06">
                <wp:simplePos x="0" y="0"/>
                <wp:positionH relativeFrom="column">
                  <wp:posOffset>2771775</wp:posOffset>
                </wp:positionH>
                <wp:positionV relativeFrom="paragraph">
                  <wp:posOffset>1018540</wp:posOffset>
                </wp:positionV>
                <wp:extent cx="533400" cy="276225"/>
                <wp:effectExtent l="0" t="0" r="19050" b="28575"/>
                <wp:wrapNone/>
                <wp:docPr id="84" name="Zone de text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CF72F80" w14:textId="77777777" w:rsidR="00AD2B4D" w:rsidRDefault="00AD2B4D" w:rsidP="00AD2B4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BAA354" id="Zone de texte 84" o:spid="_x0000_s1037" type="#_x0000_t202" style="position:absolute;margin-left:218.25pt;margin-top:80.2pt;width:42pt;height:21.75pt;z-index:251777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" fillcolor="window" strokeweight=".5pt">
                <v:textbox>
                  <w:txbxContent>
                    <w:p w14:paraId="2CF72F80" w14:textId="77777777" w:rsidR="00AD2B4D" w:rsidRDefault="00AD2B4D" w:rsidP="00AD2B4D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ABCBE77" wp14:editId="25E39AEC">
            <wp:extent cx="5972175" cy="1019175"/>
            <wp:effectExtent l="0" t="0" r="9525" b="9525"/>
            <wp:docPr id="81" name="Imag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0F1A9" w14:textId="479823C3" w:rsidR="00AD2B4D" w:rsidRPr="00AD2B4D" w:rsidRDefault="00AD2B4D" w:rsidP="00AD2B4D">
      <w:pPr>
        <w:spacing w:after="0" w:line="360" w:lineRule="auto"/>
        <w:rPr>
          <w:rFonts w:ascii="Times New Roman" w:hAnsi="Times New Roman" w:cs="Times New Roman"/>
          <w:sz w:val="28"/>
          <w:szCs w:val="24"/>
        </w:rPr>
      </w:pPr>
      <w:r w:rsidRPr="00AD2B4D">
        <w:rPr>
          <w:rFonts w:ascii="Times New Roman" w:hAnsi="Times New Roman" w:cs="Times New Roman"/>
          <w:szCs w:val="24"/>
        </w:rPr>
        <w:t xml:space="preserve">Côte nominale </w:t>
      </w:r>
      <w:r>
        <w:rPr>
          <w:rFonts w:ascii="Times New Roman" w:hAnsi="Times New Roman" w:cs="Times New Roman"/>
          <w:szCs w:val="24"/>
        </w:rPr>
        <w:t xml:space="preserve">                    </w:t>
      </w:r>
      <w:r w:rsidRPr="00AD2B4D">
        <w:rPr>
          <w:rFonts w:ascii="Times New Roman" w:hAnsi="Times New Roman" w:cs="Times New Roman"/>
          <w:szCs w:val="24"/>
        </w:rPr>
        <w:t>centième de mm</w:t>
      </w:r>
      <w:r>
        <w:rPr>
          <w:rFonts w:ascii="Times New Roman" w:hAnsi="Times New Roman" w:cs="Times New Roman"/>
          <w:szCs w:val="24"/>
        </w:rPr>
        <w:t xml:space="preserve">                          </w:t>
      </w:r>
      <w:r w:rsidRPr="00AD2B4D">
        <w:rPr>
          <w:rFonts w:ascii="Times New Roman" w:hAnsi="Times New Roman" w:cs="Times New Roman"/>
          <w:szCs w:val="24"/>
        </w:rPr>
        <w:t xml:space="preserve"> Valeur </w:t>
      </w:r>
      <w:r>
        <w:rPr>
          <w:rFonts w:ascii="Times New Roman" w:hAnsi="Times New Roman" w:cs="Times New Roman"/>
          <w:szCs w:val="24"/>
        </w:rPr>
        <w:t xml:space="preserve">                           </w:t>
      </w:r>
      <w:r w:rsidRPr="00AD2B4D">
        <w:rPr>
          <w:rFonts w:ascii="Times New Roman" w:hAnsi="Times New Roman" w:cs="Times New Roman"/>
          <w:szCs w:val="24"/>
        </w:rPr>
        <w:t>précision</w:t>
      </w:r>
    </w:p>
    <w:p w14:paraId="3FB01B0D" w14:textId="1C8140B1" w:rsidR="00987F85" w:rsidRDefault="00987F85" w:rsidP="00987F85">
      <w:pPr>
        <w:spacing w:after="0" w:line="360" w:lineRule="auto"/>
        <w:rPr>
          <w:rFonts w:ascii="Times New Roman" w:hAnsi="Times New Roman" w:cs="Times New Roman"/>
        </w:rPr>
      </w:pPr>
    </w:p>
    <w:p w14:paraId="259B7761" w14:textId="77777777" w:rsidR="00AD2B4D" w:rsidRDefault="00AD2B4D" w:rsidP="00987F85">
      <w:pPr>
        <w:spacing w:after="0" w:line="360" w:lineRule="auto"/>
        <w:rPr>
          <w:rFonts w:ascii="Times New Roman" w:hAnsi="Times New Roman" w:cs="Times New Roman"/>
        </w:rPr>
      </w:pPr>
    </w:p>
    <w:p w14:paraId="4CB6ACB5" w14:textId="1B7AD89F" w:rsidR="00987F85" w:rsidRPr="00AD2B4D" w:rsidRDefault="00AD2B4D" w:rsidP="00AD2B4D">
      <w:pPr>
        <w:pStyle w:val="Paragraphedeliste"/>
        <w:numPr>
          <w:ilvl w:val="1"/>
          <w:numId w:val="27"/>
        </w:numPr>
        <w:spacing w:after="0" w:line="360" w:lineRule="auto"/>
        <w:rPr>
          <w:rFonts w:ascii="Times New Roman" w:hAnsi="Times New Roman" w:cs="Times New Roman"/>
        </w:rPr>
      </w:pPr>
      <w:r w:rsidRPr="00AD2B4D">
        <w:rPr>
          <w:rFonts w:ascii="Times New Roman" w:hAnsi="Times New Roman" w:cs="Times New Roman"/>
          <w:b/>
          <w:bCs/>
        </w:rPr>
        <w:lastRenderedPageBreak/>
        <w:t>Noter</w:t>
      </w:r>
      <w:r w:rsidRPr="00AD2B4D">
        <w:rPr>
          <w:rFonts w:ascii="Times New Roman" w:hAnsi="Times New Roman" w:cs="Times New Roman"/>
        </w:rPr>
        <w:t xml:space="preserve"> la valeur lue sur les différentes représentations </w:t>
      </w:r>
      <w:r w:rsidRPr="00AD2B4D">
        <w:rPr>
          <w:rFonts w:ascii="Times New Roman" w:hAnsi="Times New Roman" w:cs="Times New Roman"/>
        </w:rPr>
        <w:t>ci-dessous</w:t>
      </w:r>
    </w:p>
    <w:p w14:paraId="50DC7354" w14:textId="68F935D4" w:rsidR="00987F85" w:rsidRDefault="00AD2B4D" w:rsidP="00987F85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1C0C97F6" wp14:editId="674E1CAA">
            <wp:extent cx="6016625" cy="1927860"/>
            <wp:effectExtent l="0" t="0" r="3175" b="0"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B9B4C" w14:textId="081E16E7" w:rsidR="00987F85" w:rsidRDefault="00AD2B4D" w:rsidP="00987F85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5614D99" wp14:editId="044F1585">
            <wp:extent cx="6016625" cy="1985010"/>
            <wp:effectExtent l="0" t="0" r="3175" b="0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198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CE86A" w14:textId="05FD5EB9" w:rsidR="00987F85" w:rsidRDefault="00F960C1" w:rsidP="00AD2B4D">
      <w:pPr>
        <w:pStyle w:val="Paragraphedeliste"/>
        <w:numPr>
          <w:ilvl w:val="1"/>
          <w:numId w:val="27"/>
        </w:num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Vous disposez plusieurs types de bouchons</w:t>
      </w:r>
      <w:r w:rsidR="00AD2B4D" w:rsidRPr="00AD2B4D">
        <w:rPr>
          <w:rFonts w:ascii="Times New Roman" w:hAnsi="Times New Roman" w:cs="Times New Roman"/>
        </w:rPr>
        <w:t>, réaliser la mesure des côtes demandés</w:t>
      </w:r>
    </w:p>
    <w:p w14:paraId="64278BCA" w14:textId="77777777" w:rsidR="00F960C1" w:rsidRDefault="00F960C1" w:rsidP="00F960C1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</w:p>
    <w:tbl>
      <w:tblPr>
        <w:tblStyle w:val="Grilledutableau"/>
        <w:tblW w:w="0" w:type="auto"/>
        <w:tblInd w:w="-5" w:type="dxa"/>
        <w:tblLook w:val="04A0" w:firstRow="1" w:lastRow="0" w:firstColumn="1" w:lastColumn="0" w:noHBand="0" w:noVBand="1"/>
      </w:tblPr>
      <w:tblGrid>
        <w:gridCol w:w="2048"/>
        <w:gridCol w:w="3777"/>
        <w:gridCol w:w="3210"/>
      </w:tblGrid>
      <w:tr w:rsidR="00967372" w14:paraId="0662E34D" w14:textId="77777777" w:rsidTr="00967372">
        <w:trPr>
          <w:trHeight w:val="1873"/>
        </w:trPr>
        <w:tc>
          <w:tcPr>
            <w:tcW w:w="2048" w:type="dxa"/>
          </w:tcPr>
          <w:p w14:paraId="4A69A6AA" w14:textId="44F242A9" w:rsidR="00967372" w:rsidRDefault="00967372" w:rsidP="00F960C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3777" w:type="dxa"/>
          </w:tcPr>
          <w:p w14:paraId="522B9455" w14:textId="5C305113" w:rsidR="00967372" w:rsidRDefault="00967372" w:rsidP="0096737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bookmarkStart w:id="2" w:name="_GoBack"/>
            <w:r>
              <w:rPr>
                <w:noProof/>
              </w:rPr>
              <w:drawing>
                <wp:inline distT="0" distB="0" distL="0" distR="0" wp14:anchorId="44A3200B" wp14:editId="41110D2E">
                  <wp:extent cx="1638300" cy="1371600"/>
                  <wp:effectExtent l="0" t="0" r="0" b="0"/>
                  <wp:docPr id="89" name="Imag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2"/>
          </w:p>
        </w:tc>
        <w:tc>
          <w:tcPr>
            <w:tcW w:w="3210" w:type="dxa"/>
          </w:tcPr>
          <w:p w14:paraId="6CE67324" w14:textId="1230B009" w:rsidR="00967372" w:rsidRDefault="00967372" w:rsidP="0096737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70DDFC5E" wp14:editId="0F279DB5">
                  <wp:extent cx="1371600" cy="1171575"/>
                  <wp:effectExtent l="0" t="0" r="0" b="9525"/>
                  <wp:docPr id="88" name="Imag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117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7372" w14:paraId="208D8D44" w14:textId="77777777" w:rsidTr="00967372">
        <w:trPr>
          <w:trHeight w:val="342"/>
        </w:trPr>
        <w:tc>
          <w:tcPr>
            <w:tcW w:w="2048" w:type="dxa"/>
          </w:tcPr>
          <w:p w14:paraId="1AB6A936" w14:textId="5689EC50" w:rsidR="00967372" w:rsidRDefault="00967372" w:rsidP="00F960C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Le diamètre</w:t>
            </w:r>
          </w:p>
        </w:tc>
        <w:tc>
          <w:tcPr>
            <w:tcW w:w="3777" w:type="dxa"/>
          </w:tcPr>
          <w:p w14:paraId="6C8644D8" w14:textId="77777777" w:rsidR="00967372" w:rsidRDefault="00967372" w:rsidP="00F960C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3210" w:type="dxa"/>
          </w:tcPr>
          <w:p w14:paraId="760C1690" w14:textId="77777777" w:rsidR="00967372" w:rsidRDefault="00967372" w:rsidP="00F960C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</w:tr>
      <w:tr w:rsidR="00967372" w14:paraId="438FAE1A" w14:textId="77777777" w:rsidTr="00967372">
        <w:trPr>
          <w:trHeight w:val="330"/>
        </w:trPr>
        <w:tc>
          <w:tcPr>
            <w:tcW w:w="2048" w:type="dxa"/>
          </w:tcPr>
          <w:p w14:paraId="71713A66" w14:textId="1EC16EB8" w:rsidR="00967372" w:rsidRDefault="00967372" w:rsidP="00F960C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L’</w:t>
            </w:r>
            <w:r>
              <w:rPr>
                <w:rFonts w:ascii="Times New Roman" w:hAnsi="Times New Roman" w:cs="Times New Roman"/>
              </w:rPr>
              <w:t>épaisseur</w:t>
            </w:r>
          </w:p>
        </w:tc>
        <w:tc>
          <w:tcPr>
            <w:tcW w:w="3777" w:type="dxa"/>
          </w:tcPr>
          <w:p w14:paraId="1FDA4CF3" w14:textId="77777777" w:rsidR="00967372" w:rsidRDefault="00967372" w:rsidP="00F960C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3210" w:type="dxa"/>
          </w:tcPr>
          <w:p w14:paraId="14C6BD5A" w14:textId="77777777" w:rsidR="00967372" w:rsidRDefault="00967372" w:rsidP="00F960C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</w:tr>
    </w:tbl>
    <w:p w14:paraId="21B4286E" w14:textId="77777777" w:rsidR="00F960C1" w:rsidRPr="00AD2B4D" w:rsidRDefault="00F960C1" w:rsidP="00F960C1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122"/>
        <w:gridCol w:w="4188"/>
      </w:tblGrid>
      <w:tr w:rsidR="00967372" w14:paraId="17634676" w14:textId="77777777" w:rsidTr="00967372">
        <w:trPr>
          <w:trHeight w:val="890"/>
        </w:trPr>
        <w:tc>
          <w:tcPr>
            <w:tcW w:w="2122" w:type="dxa"/>
            <w:vMerge w:val="restart"/>
          </w:tcPr>
          <w:p w14:paraId="00277BAC" w14:textId="7C23B65D" w:rsidR="00967372" w:rsidRDefault="00967372" w:rsidP="00987F85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01180586" wp14:editId="1198A359">
                  <wp:extent cx="885825" cy="1076325"/>
                  <wp:effectExtent l="0" t="0" r="9525" b="9525"/>
                  <wp:docPr id="91" name="Imag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8" w:type="dxa"/>
          </w:tcPr>
          <w:p w14:paraId="05C02BA9" w14:textId="3C5D8836" w:rsidR="00967372" w:rsidRDefault="00967372" w:rsidP="00987F85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Longueur</w:t>
            </w:r>
          </w:p>
        </w:tc>
      </w:tr>
      <w:tr w:rsidR="00967372" w14:paraId="3C6CAF62" w14:textId="77777777" w:rsidTr="00967372">
        <w:tc>
          <w:tcPr>
            <w:tcW w:w="2122" w:type="dxa"/>
            <w:vMerge/>
          </w:tcPr>
          <w:p w14:paraId="5692DCEE" w14:textId="77777777" w:rsidR="00967372" w:rsidRDefault="00967372" w:rsidP="00987F85">
            <w:pPr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88" w:type="dxa"/>
          </w:tcPr>
          <w:p w14:paraId="5B327BEA" w14:textId="243DDE02" w:rsidR="00967372" w:rsidRDefault="00967372" w:rsidP="00987F85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Largueur</w:t>
            </w:r>
          </w:p>
        </w:tc>
      </w:tr>
    </w:tbl>
    <w:p w14:paraId="0C5A5379" w14:textId="0040F88A" w:rsidR="00987F85" w:rsidRDefault="00987F85" w:rsidP="00987F85">
      <w:pPr>
        <w:spacing w:after="0" w:line="360" w:lineRule="auto"/>
        <w:rPr>
          <w:rFonts w:ascii="Times New Roman" w:hAnsi="Times New Roman" w:cs="Times New Roman"/>
        </w:rPr>
      </w:pPr>
    </w:p>
    <w:p w14:paraId="578B86B8" w14:textId="1EBC30B7" w:rsidR="00987F85" w:rsidRDefault="00987F85" w:rsidP="00987F85">
      <w:pPr>
        <w:spacing w:after="0" w:line="360" w:lineRule="auto"/>
        <w:rPr>
          <w:rFonts w:ascii="Times New Roman" w:hAnsi="Times New Roman" w:cs="Times New Roman"/>
        </w:rPr>
      </w:pPr>
    </w:p>
    <w:p w14:paraId="34A5A59D" w14:textId="51CF364D" w:rsidR="00987F85" w:rsidRDefault="00987F85" w:rsidP="00987F85">
      <w:pPr>
        <w:spacing w:after="0" w:line="360" w:lineRule="auto"/>
        <w:rPr>
          <w:rFonts w:ascii="Times New Roman" w:hAnsi="Times New Roman" w:cs="Times New Roman"/>
        </w:rPr>
      </w:pPr>
    </w:p>
    <w:p w14:paraId="1562FFA4" w14:textId="11F5FDFD" w:rsidR="00987F85" w:rsidRDefault="00987F85" w:rsidP="00987F85">
      <w:pPr>
        <w:spacing w:after="0" w:line="360" w:lineRule="auto"/>
        <w:rPr>
          <w:rFonts w:ascii="Times New Roman" w:hAnsi="Times New Roman" w:cs="Times New Roman"/>
        </w:rPr>
      </w:pPr>
    </w:p>
    <w:p w14:paraId="4DAB13CF" w14:textId="3723CE6E" w:rsidR="00987F85" w:rsidRDefault="00987F85" w:rsidP="00987F85">
      <w:pPr>
        <w:spacing w:after="0" w:line="360" w:lineRule="auto"/>
        <w:rPr>
          <w:rFonts w:ascii="Times New Roman" w:hAnsi="Times New Roman" w:cs="Times New Roman"/>
        </w:rPr>
      </w:pPr>
    </w:p>
    <w:p w14:paraId="73B330D1" w14:textId="1BFBC7E1" w:rsidR="00987F85" w:rsidRPr="00AD2B4D" w:rsidRDefault="00987F85" w:rsidP="00987F85">
      <w:pPr>
        <w:spacing w:after="0" w:line="360" w:lineRule="auto"/>
        <w:rPr>
          <w:rFonts w:ascii="Times New Roman" w:hAnsi="Times New Roman" w:cs="Times New Roman"/>
          <w:b/>
          <w:bCs/>
          <w:sz w:val="44"/>
          <w:szCs w:val="40"/>
          <w:u w:val="single"/>
        </w:rPr>
      </w:pPr>
      <w:r w:rsidRPr="00AD2B4D">
        <w:rPr>
          <w:rFonts w:ascii="Times New Roman" w:hAnsi="Times New Roman" w:cs="Times New Roman"/>
          <w:b/>
          <w:bCs/>
          <w:sz w:val="44"/>
          <w:szCs w:val="40"/>
          <w:u w:val="single"/>
        </w:rPr>
        <w:lastRenderedPageBreak/>
        <w:t>ANNEXE</w:t>
      </w:r>
    </w:p>
    <w:p w14:paraId="016B18CF" w14:textId="2AD7368B" w:rsidR="008B77CD" w:rsidRPr="00AD2B4D" w:rsidRDefault="00987F85" w:rsidP="00AD2B4D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FF0000"/>
          <w:sz w:val="36"/>
          <w:szCs w:val="32"/>
        </w:rPr>
      </w:pPr>
      <w:r w:rsidRPr="00987F85">
        <w:rPr>
          <w:rFonts w:ascii="Times New Roman" w:hAnsi="Times New Roman" w:cs="Times New Roman"/>
          <w:b/>
          <w:bCs/>
          <w:color w:val="FF0000"/>
          <w:sz w:val="36"/>
          <w:szCs w:val="32"/>
        </w:rPr>
        <w:t>Utilisation du Pied à coulisse</w:t>
      </w:r>
    </w:p>
    <w:p w14:paraId="0BAAFF98" w14:textId="77777777" w:rsidR="008B77CD" w:rsidRPr="008B77CD" w:rsidRDefault="008B77CD" w:rsidP="008B77CD">
      <w:pPr>
        <w:spacing w:after="0" w:line="360" w:lineRule="auto"/>
        <w:rPr>
          <w:rFonts w:ascii="Times New Roman" w:hAnsi="Times New Roman" w:cs="Times New Roman"/>
        </w:rPr>
      </w:pPr>
    </w:p>
    <w:p w14:paraId="2B8E97A3" w14:textId="06C41BC8" w:rsidR="00BB0EAD" w:rsidRDefault="00BB0EAD" w:rsidP="00987F85">
      <w:pPr>
        <w:spacing w:after="0" w:line="360" w:lineRule="auto"/>
        <w:ind w:left="-567"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00BC755" wp14:editId="24DEE69E">
            <wp:extent cx="6016625" cy="2875280"/>
            <wp:effectExtent l="0" t="0" r="3175" b="127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Ind w:w="-567" w:type="dxa"/>
        <w:tblLook w:val="04A0" w:firstRow="1" w:lastRow="0" w:firstColumn="1" w:lastColumn="0" w:noHBand="0" w:noVBand="1"/>
      </w:tblPr>
      <w:tblGrid>
        <w:gridCol w:w="6216"/>
        <w:gridCol w:w="3816"/>
      </w:tblGrid>
      <w:tr w:rsidR="00987F85" w14:paraId="75EFA95F" w14:textId="77777777" w:rsidTr="00987F85">
        <w:tc>
          <w:tcPr>
            <w:tcW w:w="4732" w:type="dxa"/>
          </w:tcPr>
          <w:p w14:paraId="5CACBAEC" w14:textId="77777777" w:rsidR="00987F85" w:rsidRDefault="00987F85" w:rsidP="00987F85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0A874085" wp14:editId="01C2DD14">
                  <wp:extent cx="3800475" cy="4991100"/>
                  <wp:effectExtent l="0" t="0" r="9525" b="0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00475" cy="499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7A65C5" w14:textId="1C77675C" w:rsidR="00AD2B4D" w:rsidRPr="00AD2B4D" w:rsidRDefault="00AD2B4D" w:rsidP="00987F85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AD2B4D">
              <w:rPr>
                <w:rFonts w:ascii="Times New Roman" w:hAnsi="Times New Roman" w:cs="Times New Roman"/>
                <w:b/>
                <w:bCs/>
                <w:i/>
                <w:iCs/>
                <w:szCs w:val="24"/>
                <w:u w:val="single"/>
              </w:rPr>
              <w:t xml:space="preserve">Sur </w:t>
            </w:r>
            <w:r w:rsidRPr="00AD2B4D">
              <w:rPr>
                <w:rFonts w:ascii="Times New Roman" w:hAnsi="Times New Roman" w:cs="Times New Roman"/>
                <w:b/>
                <w:bCs/>
                <w:i/>
                <w:iCs/>
                <w:szCs w:val="24"/>
                <w:u w:val="single"/>
              </w:rPr>
              <w:t>l’exemple :</w:t>
            </w:r>
            <w:r w:rsidRPr="00AD2B4D">
              <w:rPr>
                <w:rFonts w:ascii="Times New Roman" w:hAnsi="Times New Roman" w:cs="Times New Roman"/>
                <w:szCs w:val="24"/>
              </w:rPr>
              <w:t xml:space="preserve"> Le diamètre extérieure de la pièce est de 16,76 mm (avec une précision de 0,02 mm</w:t>
            </w:r>
            <w:r>
              <w:rPr>
                <w:rFonts w:ascii="Times New Roman" w:hAnsi="Times New Roman" w:cs="Times New Roman"/>
                <w:szCs w:val="24"/>
              </w:rPr>
              <w:t>)</w:t>
            </w:r>
          </w:p>
        </w:tc>
        <w:tc>
          <w:tcPr>
            <w:tcW w:w="4733" w:type="dxa"/>
          </w:tcPr>
          <w:p w14:paraId="16195370" w14:textId="5649199B" w:rsidR="00987F85" w:rsidRPr="00987F85" w:rsidRDefault="00987F85" w:rsidP="00987F85">
            <w:pPr>
              <w:spacing w:line="360" w:lineRule="auto"/>
              <w:jc w:val="center"/>
              <w:rPr>
                <w:rFonts w:ascii="Kristen ITC" w:hAnsi="Kristen ITC" w:cs="Arial"/>
                <w:b/>
                <w:bCs/>
                <w:color w:val="C71757" w:themeColor="accent3" w:themeShade="80"/>
                <w:sz w:val="25"/>
                <w:szCs w:val="25"/>
              </w:rPr>
            </w:pPr>
            <w:r w:rsidRPr="00987F85">
              <w:rPr>
                <w:rFonts w:ascii="Kristen ITC" w:hAnsi="Kristen ITC" w:cs="Arial"/>
                <w:b/>
                <w:bCs/>
                <w:color w:val="C71757" w:themeColor="accent3" w:themeShade="80"/>
                <w:sz w:val="25"/>
                <w:szCs w:val="25"/>
              </w:rPr>
              <w:t>METHODE</w:t>
            </w:r>
          </w:p>
          <w:p w14:paraId="4D683D9A" w14:textId="77777777" w:rsidR="00987F85" w:rsidRDefault="00987F85" w:rsidP="00987F8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color w:val="FF0000"/>
                <w:sz w:val="25"/>
                <w:szCs w:val="25"/>
              </w:rPr>
            </w:pPr>
          </w:p>
          <w:p w14:paraId="7589740D" w14:textId="4D6AD279" w:rsidR="00987F85" w:rsidRPr="00987F85" w:rsidRDefault="00987F85" w:rsidP="00987F85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color w:val="FF0000"/>
                <w:sz w:val="25"/>
                <w:szCs w:val="25"/>
              </w:rPr>
            </w:pPr>
            <w:r w:rsidRPr="00987F85">
              <w:rPr>
                <w:rFonts w:ascii="Arial" w:hAnsi="Arial" w:cs="Arial"/>
                <w:b/>
                <w:bCs/>
                <w:color w:val="FF0000"/>
                <w:sz w:val="25"/>
                <w:szCs w:val="25"/>
              </w:rPr>
              <w:t>PIED À COULISSE</w:t>
            </w:r>
          </w:p>
          <w:p w14:paraId="4AE8A4F6" w14:textId="5DFD7285" w:rsidR="00987F85" w:rsidRDefault="00987F85" w:rsidP="00AD2B4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color w:val="FF0000"/>
                <w:sz w:val="25"/>
                <w:szCs w:val="25"/>
              </w:rPr>
            </w:pPr>
            <w:proofErr w:type="gramStart"/>
            <w:r w:rsidRPr="00987F85">
              <w:rPr>
                <w:rFonts w:ascii="Arial" w:hAnsi="Arial" w:cs="Arial"/>
                <w:b/>
                <w:bCs/>
                <w:color w:val="FF0000"/>
                <w:sz w:val="22"/>
              </w:rPr>
              <w:t>avec</w:t>
            </w:r>
            <w:proofErr w:type="gramEnd"/>
            <w:r w:rsidRPr="00987F85">
              <w:rPr>
                <w:rFonts w:ascii="Arial" w:hAnsi="Arial" w:cs="Arial"/>
                <w:b/>
                <w:bCs/>
                <w:color w:val="FF0000"/>
                <w:sz w:val="22"/>
              </w:rPr>
              <w:t xml:space="preserve"> un</w:t>
            </w:r>
            <w:r w:rsidRPr="00987F85">
              <w:rPr>
                <w:rFonts w:ascii="Arial" w:hAnsi="Arial" w:cs="Arial"/>
                <w:b/>
                <w:bCs/>
                <w:color w:val="FF0000"/>
                <w:sz w:val="22"/>
              </w:rPr>
              <w:t xml:space="preserve"> </w:t>
            </w:r>
            <w:r w:rsidRPr="00987F85">
              <w:rPr>
                <w:rFonts w:ascii="Arial" w:hAnsi="Arial" w:cs="Arial"/>
                <w:b/>
                <w:bCs/>
                <w:color w:val="FF0000"/>
                <w:sz w:val="25"/>
                <w:szCs w:val="25"/>
              </w:rPr>
              <w:t>vernier au 1/50</w:t>
            </w:r>
          </w:p>
          <w:p w14:paraId="5F1F35D3" w14:textId="77777777" w:rsidR="00AD2B4D" w:rsidRPr="00AD2B4D" w:rsidRDefault="00AD2B4D" w:rsidP="00AD2B4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color w:val="FF0000"/>
                <w:sz w:val="25"/>
                <w:szCs w:val="25"/>
              </w:rPr>
            </w:pPr>
          </w:p>
          <w:p w14:paraId="24139340" w14:textId="678DE5A2" w:rsidR="00AD2B4D" w:rsidRPr="00AD2B4D" w:rsidRDefault="00987F85" w:rsidP="00AD2B4D">
            <w:pPr>
              <w:pStyle w:val="Paragraphedeliste"/>
              <w:numPr>
                <w:ilvl w:val="0"/>
                <w:numId w:val="26"/>
              </w:numPr>
              <w:tabs>
                <w:tab w:val="clear" w:pos="1636"/>
                <w:tab w:val="num" w:pos="143"/>
              </w:tabs>
              <w:spacing w:line="360" w:lineRule="auto"/>
              <w:ind w:left="143" w:firstLine="0"/>
              <w:rPr>
                <w:rFonts w:ascii="Times New Roman" w:hAnsi="Times New Roman" w:cs="Times New Roman"/>
              </w:rPr>
            </w:pPr>
            <w:r w:rsidRPr="00AD2B4D">
              <w:rPr>
                <w:rFonts w:ascii="Arial" w:hAnsi="Arial" w:cs="Arial"/>
                <w:b/>
                <w:bCs/>
                <w:sz w:val="22"/>
              </w:rPr>
              <w:t>Amener</w:t>
            </w:r>
            <w:r w:rsidRPr="00987F85">
              <w:rPr>
                <w:rFonts w:ascii="Arial" w:hAnsi="Arial" w:cs="Arial"/>
                <w:sz w:val="22"/>
              </w:rPr>
              <w:t xml:space="preserve"> les becs du pied à coulisse en contact avec </w:t>
            </w:r>
            <w:r w:rsidR="00AD2B4D">
              <w:rPr>
                <w:rFonts w:ascii="Arial" w:hAnsi="Arial" w:cs="Arial"/>
                <w:sz w:val="22"/>
              </w:rPr>
              <w:t>le bouchon</w:t>
            </w:r>
            <w:r w:rsidRPr="00987F85">
              <w:rPr>
                <w:rFonts w:ascii="Arial" w:hAnsi="Arial" w:cs="Arial"/>
                <w:sz w:val="22"/>
              </w:rPr>
              <w:t xml:space="preserve"> à mesurer</w:t>
            </w:r>
          </w:p>
          <w:p w14:paraId="689565AC" w14:textId="77777777" w:rsidR="00AD2B4D" w:rsidRPr="00AD2B4D" w:rsidRDefault="00987F85" w:rsidP="00AD2B4D">
            <w:pPr>
              <w:pStyle w:val="Paragraphedeliste"/>
              <w:numPr>
                <w:ilvl w:val="0"/>
                <w:numId w:val="26"/>
              </w:numPr>
              <w:tabs>
                <w:tab w:val="clear" w:pos="1636"/>
                <w:tab w:val="num" w:pos="143"/>
              </w:tabs>
              <w:spacing w:line="360" w:lineRule="auto"/>
              <w:ind w:left="143" w:firstLine="0"/>
              <w:rPr>
                <w:rFonts w:ascii="Times New Roman" w:hAnsi="Times New Roman" w:cs="Times New Roman"/>
              </w:rPr>
            </w:pPr>
            <w:r w:rsidRPr="00AD2B4D">
              <w:rPr>
                <w:rFonts w:ascii="Arial" w:hAnsi="Arial" w:cs="Arial"/>
                <w:b/>
                <w:bCs/>
                <w:sz w:val="22"/>
              </w:rPr>
              <w:t>Serrer</w:t>
            </w:r>
            <w:r w:rsidRPr="00987F85">
              <w:rPr>
                <w:rFonts w:ascii="Arial" w:hAnsi="Arial" w:cs="Arial"/>
                <w:sz w:val="22"/>
              </w:rPr>
              <w:t xml:space="preserve"> modérément en vérifiant que les becs sont bien en appui.</w:t>
            </w:r>
          </w:p>
          <w:p w14:paraId="7D72ED20" w14:textId="77777777" w:rsidR="00AD2B4D" w:rsidRPr="00AD2B4D" w:rsidRDefault="00987F85" w:rsidP="00AD2B4D">
            <w:pPr>
              <w:pStyle w:val="Paragraphedeliste"/>
              <w:numPr>
                <w:ilvl w:val="0"/>
                <w:numId w:val="26"/>
              </w:numPr>
              <w:tabs>
                <w:tab w:val="clear" w:pos="1636"/>
                <w:tab w:val="num" w:pos="143"/>
              </w:tabs>
              <w:spacing w:line="360" w:lineRule="auto"/>
              <w:ind w:left="143" w:firstLine="0"/>
              <w:rPr>
                <w:rFonts w:ascii="Times New Roman" w:hAnsi="Times New Roman" w:cs="Times New Roman"/>
              </w:rPr>
            </w:pPr>
            <w:r w:rsidRPr="00AD2B4D">
              <w:rPr>
                <w:rFonts w:ascii="Arial" w:hAnsi="Arial" w:cs="Arial"/>
                <w:b/>
                <w:bCs/>
                <w:sz w:val="22"/>
              </w:rPr>
              <w:t>Lire</w:t>
            </w:r>
            <w:r w:rsidRPr="00987F85">
              <w:rPr>
                <w:rFonts w:ascii="Arial" w:hAnsi="Arial" w:cs="Arial"/>
                <w:sz w:val="22"/>
              </w:rPr>
              <w:t xml:space="preserve"> sur la règle le nombre entier de mm avant le zéro du vernier. (</w:t>
            </w:r>
            <w:proofErr w:type="gramStart"/>
            <w:r w:rsidRPr="00987F85">
              <w:rPr>
                <w:rFonts w:ascii="Arial" w:hAnsi="Arial" w:cs="Arial"/>
                <w:sz w:val="22"/>
              </w:rPr>
              <w:t>côte</w:t>
            </w:r>
            <w:proofErr w:type="gramEnd"/>
            <w:r w:rsidRPr="00987F85">
              <w:rPr>
                <w:rFonts w:ascii="Arial" w:hAnsi="Arial" w:cs="Arial"/>
                <w:sz w:val="22"/>
              </w:rPr>
              <w:t xml:space="preserve"> nominale)</w:t>
            </w:r>
          </w:p>
          <w:p w14:paraId="141F6136" w14:textId="77777777" w:rsidR="00AD2B4D" w:rsidRPr="00AD2B4D" w:rsidRDefault="00987F85" w:rsidP="00AD2B4D">
            <w:pPr>
              <w:pStyle w:val="Paragraphedeliste"/>
              <w:numPr>
                <w:ilvl w:val="0"/>
                <w:numId w:val="26"/>
              </w:numPr>
              <w:tabs>
                <w:tab w:val="clear" w:pos="1636"/>
                <w:tab w:val="num" w:pos="143"/>
              </w:tabs>
              <w:spacing w:line="360" w:lineRule="auto"/>
              <w:ind w:left="143" w:firstLine="0"/>
              <w:rPr>
                <w:rFonts w:ascii="Times New Roman" w:hAnsi="Times New Roman" w:cs="Times New Roman"/>
              </w:rPr>
            </w:pPr>
            <w:r w:rsidRPr="00AD2B4D">
              <w:rPr>
                <w:rFonts w:ascii="Arial" w:hAnsi="Arial" w:cs="Arial"/>
                <w:b/>
                <w:bCs/>
                <w:sz w:val="22"/>
              </w:rPr>
              <w:t>Rechercher</w:t>
            </w:r>
            <w:r w:rsidRPr="00987F85">
              <w:rPr>
                <w:rFonts w:ascii="Arial" w:hAnsi="Arial" w:cs="Arial"/>
                <w:sz w:val="22"/>
              </w:rPr>
              <w:t xml:space="preserve"> sur le VERNIER la graduation la mieux alignée à une graduation de la</w:t>
            </w:r>
            <w:r w:rsidR="00AD2B4D">
              <w:rPr>
                <w:rFonts w:ascii="Arial" w:hAnsi="Arial" w:cs="Arial"/>
                <w:sz w:val="22"/>
              </w:rPr>
              <w:t xml:space="preserve"> </w:t>
            </w:r>
            <w:r w:rsidRPr="00987F85">
              <w:rPr>
                <w:rFonts w:ascii="Arial" w:hAnsi="Arial" w:cs="Arial"/>
                <w:sz w:val="22"/>
              </w:rPr>
              <w:t>REGLE.</w:t>
            </w:r>
          </w:p>
          <w:p w14:paraId="1D9EF37C" w14:textId="26E757C8" w:rsidR="00987F85" w:rsidRPr="00987F85" w:rsidRDefault="00987F85" w:rsidP="00AD2B4D">
            <w:pPr>
              <w:pStyle w:val="Paragraphedeliste"/>
              <w:numPr>
                <w:ilvl w:val="0"/>
                <w:numId w:val="26"/>
              </w:numPr>
              <w:tabs>
                <w:tab w:val="clear" w:pos="1636"/>
                <w:tab w:val="num" w:pos="143"/>
              </w:tabs>
              <w:spacing w:line="360" w:lineRule="auto"/>
              <w:ind w:left="143" w:firstLine="0"/>
              <w:rPr>
                <w:rFonts w:ascii="Times New Roman" w:hAnsi="Times New Roman" w:cs="Times New Roman"/>
              </w:rPr>
            </w:pPr>
            <w:r w:rsidRPr="00AD2B4D">
              <w:rPr>
                <w:rFonts w:ascii="Arial" w:hAnsi="Arial" w:cs="Arial"/>
                <w:b/>
                <w:bCs/>
                <w:sz w:val="22"/>
              </w:rPr>
              <w:t>COMPTER</w:t>
            </w:r>
            <w:r w:rsidRPr="00987F85">
              <w:rPr>
                <w:rFonts w:ascii="Arial" w:hAnsi="Arial" w:cs="Arial"/>
                <w:sz w:val="22"/>
              </w:rPr>
              <w:t xml:space="preserve"> le nombre de graduations situées entre le zéro du vernier et la graduation trouvée</w:t>
            </w:r>
          </w:p>
        </w:tc>
      </w:tr>
    </w:tbl>
    <w:p w14:paraId="2C6A6F38" w14:textId="77777777" w:rsidR="00987F85" w:rsidRPr="00FB2546" w:rsidRDefault="00987F85" w:rsidP="00987F85">
      <w:pPr>
        <w:spacing w:after="0" w:line="360" w:lineRule="auto"/>
        <w:ind w:left="-567"/>
        <w:jc w:val="center"/>
        <w:rPr>
          <w:rFonts w:ascii="Times New Roman" w:hAnsi="Times New Roman" w:cs="Times New Roman"/>
        </w:rPr>
      </w:pPr>
    </w:p>
    <w:sectPr w:rsidR="00987F85" w:rsidRPr="00FB2546" w:rsidSect="009F08BF">
      <w:footerReference w:type="default" r:id="rId48"/>
      <w:headerReference w:type="first" r:id="rId49"/>
      <w:footerReference w:type="first" r:id="rId50"/>
      <w:pgSz w:w="11906" w:h="16838" w:code="9"/>
      <w:pgMar w:top="284" w:right="991" w:bottom="851" w:left="1440" w:header="720" w:footer="1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8ECCFA" w14:textId="77777777" w:rsidR="0044780A" w:rsidRDefault="0044780A">
      <w:pPr>
        <w:spacing w:after="0" w:line="240" w:lineRule="auto"/>
      </w:pPr>
      <w:r>
        <w:separator/>
      </w:r>
    </w:p>
    <w:p w14:paraId="2F5A4D1E" w14:textId="77777777" w:rsidR="0044780A" w:rsidRDefault="0044780A"/>
  </w:endnote>
  <w:endnote w:type="continuationSeparator" w:id="0">
    <w:p w14:paraId="4B577E98" w14:textId="77777777" w:rsidR="0044780A" w:rsidRDefault="0044780A">
      <w:pPr>
        <w:spacing w:after="0" w:line="240" w:lineRule="auto"/>
      </w:pPr>
      <w:r>
        <w:continuationSeparator/>
      </w:r>
    </w:p>
    <w:p w14:paraId="76A07D89" w14:textId="77777777" w:rsidR="0044780A" w:rsidRDefault="004478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ChopinScript">
    <w:panose1 w:val="03000603000000000000"/>
    <w:charset w:val="00"/>
    <w:family w:val="script"/>
    <w:notTrueType/>
    <w:pitch w:val="variable"/>
    <w:sig w:usb0="80000007" w:usb1="50000002" w:usb2="00000000" w:usb3="00000000" w:csb0="00000001" w:csb1="00000000"/>
  </w:font>
  <w:font w:name="Curlz MT">
    <w:panose1 w:val="04040404050702020202"/>
    <w:charset w:val="00"/>
    <w:family w:val="decorative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60992599"/>
      <w:docPartObj>
        <w:docPartGallery w:val="Page Numbers (Bottom of Page)"/>
        <w:docPartUnique/>
      </w:docPartObj>
    </w:sdtPr>
    <w:sdtEndPr/>
    <w:sdtContent>
      <w:p w14:paraId="5D16A0CB" w14:textId="30BBDC47" w:rsidR="004E7E9C" w:rsidRDefault="0079506A" w:rsidP="00DA4574">
        <w:pPr>
          <w:pStyle w:val="Pieddepage"/>
          <w:ind w:left="0"/>
          <w:jc w:val="left"/>
        </w:pPr>
        <w:r w:rsidRPr="00DA4574">
          <w:rPr>
            <w:i/>
            <w:iCs/>
            <w:noProof/>
            <w:color w:val="000000" w:themeColor="text2"/>
          </w:rPr>
          <mc:AlternateContent>
            <mc:Choice Requires="wpg">
              <w:drawing>
                <wp:anchor distT="0" distB="0" distL="114300" distR="114300" simplePos="0" relativeHeight="251664384" behindDoc="0" locked="0" layoutInCell="1" allowOverlap="1" wp14:anchorId="5B0ED10B" wp14:editId="752CBFAE">
                  <wp:simplePos x="0" y="0"/>
                  <wp:positionH relativeFrom="page">
                    <wp:posOffset>5090160</wp:posOffset>
                  </wp:positionH>
                  <wp:positionV relativeFrom="page">
                    <wp:posOffset>9190990</wp:posOffset>
                  </wp:positionV>
                  <wp:extent cx="2614295" cy="1506855"/>
                  <wp:effectExtent l="0" t="0" r="0" b="0"/>
                  <wp:wrapNone/>
                  <wp:docPr id="20" name="Groupe 12" descr="decorative elements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2614295" cy="1506855"/>
                            <a:chOff x="4943479" y="9134476"/>
                            <a:chExt cx="2614295" cy="1506855"/>
                          </a:xfrm>
                        </wpg:grpSpPr>
                        <wps:wsp>
                          <wps:cNvPr id="26" name="Forme libre : Forme 5"/>
                          <wps:cNvSpPr>
                            <a:spLocks/>
                          </wps:cNvSpPr>
                          <wps:spPr bwMode="auto">
                            <a:xfrm>
                              <a:off x="4943482" y="9134476"/>
                              <a:ext cx="2404745" cy="1441286"/>
                            </a:xfrm>
                            <a:custGeom>
                              <a:avLst/>
                              <a:gdLst>
                                <a:gd name="connsiteX0" fmla="*/ 5070508 w 5958975"/>
                                <a:gd name="connsiteY0" fmla="*/ 187 h 2175217"/>
                                <a:gd name="connsiteX1" fmla="*/ 5559729 w 5958975"/>
                                <a:gd name="connsiteY1" fmla="*/ 56662 h 2175217"/>
                                <a:gd name="connsiteX2" fmla="*/ 5958975 w 5958975"/>
                                <a:gd name="connsiteY2" fmla="*/ 162121 h 2175217"/>
                                <a:gd name="connsiteX3" fmla="*/ 5958975 w 5958975"/>
                                <a:gd name="connsiteY3" fmla="*/ 2175217 h 2175217"/>
                                <a:gd name="connsiteX4" fmla="*/ 0 w 5958975"/>
                                <a:gd name="connsiteY4" fmla="*/ 2175217 h 2175217"/>
                                <a:gd name="connsiteX5" fmla="*/ 32739 w 5958975"/>
                                <a:gd name="connsiteY5" fmla="*/ 2137811 h 2175217"/>
                                <a:gd name="connsiteX6" fmla="*/ 645924 w 5958975"/>
                                <a:gd name="connsiteY6" fmla="*/ 1437217 h 2175217"/>
                                <a:gd name="connsiteX7" fmla="*/ 2212199 w 5958975"/>
                                <a:gd name="connsiteY7" fmla="*/ 1111252 h 2175217"/>
                                <a:gd name="connsiteX8" fmla="*/ 3855253 w 5958975"/>
                                <a:gd name="connsiteY8" fmla="*/ 679829 h 2175217"/>
                                <a:gd name="connsiteX9" fmla="*/ 3962742 w 5958975"/>
                                <a:gd name="connsiteY9" fmla="*/ 497672 h 2175217"/>
                                <a:gd name="connsiteX10" fmla="*/ 5070508 w 5958975"/>
                                <a:gd name="connsiteY10" fmla="*/ 187 h 21752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958975" h="2175217">
                                  <a:moveTo>
                                    <a:pt x="5070508" y="187"/>
                                  </a:moveTo>
                                  <a:cubicBezTo>
                                    <a:pt x="5232462" y="-2060"/>
                                    <a:pt x="5398495" y="15916"/>
                                    <a:pt x="5559729" y="56662"/>
                                  </a:cubicBezTo>
                                  <a:cubicBezTo>
                                    <a:pt x="5559729" y="56662"/>
                                    <a:pt x="5559729" y="56662"/>
                                    <a:pt x="5958975" y="162121"/>
                                  </a:cubicBezTo>
                                  <a:lnTo>
                                    <a:pt x="5958975" y="2175217"/>
                                  </a:lnTo>
                                  <a:lnTo>
                                    <a:pt x="0" y="2175217"/>
                                  </a:lnTo>
                                  <a:lnTo>
                                    <a:pt x="32739" y="2137811"/>
                                  </a:lnTo>
                                  <a:cubicBezTo>
                                    <a:pt x="203550" y="1942651"/>
                                    <a:pt x="405992" y="1711351"/>
                                    <a:pt x="645924" y="1437217"/>
                                  </a:cubicBezTo>
                                  <a:cubicBezTo>
                                    <a:pt x="937681" y="1092078"/>
                                    <a:pt x="1628685" y="948270"/>
                                    <a:pt x="2212199" y="1111252"/>
                                  </a:cubicBezTo>
                                  <a:cubicBezTo>
                                    <a:pt x="2857136" y="1293409"/>
                                    <a:pt x="3609562" y="1092078"/>
                                    <a:pt x="3855253" y="679829"/>
                                  </a:cubicBezTo>
                                  <a:cubicBezTo>
                                    <a:pt x="3855253" y="679829"/>
                                    <a:pt x="3855253" y="679829"/>
                                    <a:pt x="3962742" y="497672"/>
                                  </a:cubicBezTo>
                                  <a:cubicBezTo>
                                    <a:pt x="4135493" y="195676"/>
                                    <a:pt x="4584646" y="6928"/>
                                    <a:pt x="5070508" y="18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25000"/>
                                <a:lumOff val="75000"/>
                              </a:schemeClr>
                            </a:solidFill>
                            <a:ln>
                              <a:noFill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Forme libre : Forme 5"/>
                          <wps:cNvSpPr>
                            <a:spLocks/>
                          </wps:cNvSpPr>
                          <wps:spPr bwMode="auto">
                            <a:xfrm>
                              <a:off x="4943479" y="9486901"/>
                              <a:ext cx="2614295" cy="1154430"/>
                            </a:xfrm>
                            <a:custGeom>
                              <a:avLst/>
                              <a:gdLst>
                                <a:gd name="connsiteX0" fmla="*/ 5070508 w 5958975"/>
                                <a:gd name="connsiteY0" fmla="*/ 187 h 2175217"/>
                                <a:gd name="connsiteX1" fmla="*/ 5559729 w 5958975"/>
                                <a:gd name="connsiteY1" fmla="*/ 56662 h 2175217"/>
                                <a:gd name="connsiteX2" fmla="*/ 5958975 w 5958975"/>
                                <a:gd name="connsiteY2" fmla="*/ 162121 h 2175217"/>
                                <a:gd name="connsiteX3" fmla="*/ 5958975 w 5958975"/>
                                <a:gd name="connsiteY3" fmla="*/ 2175217 h 2175217"/>
                                <a:gd name="connsiteX4" fmla="*/ 0 w 5958975"/>
                                <a:gd name="connsiteY4" fmla="*/ 2175217 h 2175217"/>
                                <a:gd name="connsiteX5" fmla="*/ 32739 w 5958975"/>
                                <a:gd name="connsiteY5" fmla="*/ 2137811 h 2175217"/>
                                <a:gd name="connsiteX6" fmla="*/ 645924 w 5958975"/>
                                <a:gd name="connsiteY6" fmla="*/ 1437217 h 2175217"/>
                                <a:gd name="connsiteX7" fmla="*/ 2212199 w 5958975"/>
                                <a:gd name="connsiteY7" fmla="*/ 1111252 h 2175217"/>
                                <a:gd name="connsiteX8" fmla="*/ 3855253 w 5958975"/>
                                <a:gd name="connsiteY8" fmla="*/ 679829 h 2175217"/>
                                <a:gd name="connsiteX9" fmla="*/ 3962742 w 5958975"/>
                                <a:gd name="connsiteY9" fmla="*/ 497672 h 2175217"/>
                                <a:gd name="connsiteX10" fmla="*/ 5070508 w 5958975"/>
                                <a:gd name="connsiteY10" fmla="*/ 187 h 21752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958975" h="2175217">
                                  <a:moveTo>
                                    <a:pt x="5070508" y="187"/>
                                  </a:moveTo>
                                  <a:cubicBezTo>
                                    <a:pt x="5232462" y="-2060"/>
                                    <a:pt x="5398495" y="15916"/>
                                    <a:pt x="5559729" y="56662"/>
                                  </a:cubicBezTo>
                                  <a:cubicBezTo>
                                    <a:pt x="5559729" y="56662"/>
                                    <a:pt x="5559729" y="56662"/>
                                    <a:pt x="5958975" y="162121"/>
                                  </a:cubicBezTo>
                                  <a:lnTo>
                                    <a:pt x="5958975" y="2175217"/>
                                  </a:lnTo>
                                  <a:lnTo>
                                    <a:pt x="0" y="2175217"/>
                                  </a:lnTo>
                                  <a:lnTo>
                                    <a:pt x="32739" y="2137811"/>
                                  </a:lnTo>
                                  <a:cubicBezTo>
                                    <a:pt x="203550" y="1942651"/>
                                    <a:pt x="405992" y="1711351"/>
                                    <a:pt x="645924" y="1437217"/>
                                  </a:cubicBezTo>
                                  <a:cubicBezTo>
                                    <a:pt x="937681" y="1092078"/>
                                    <a:pt x="1628685" y="948270"/>
                                    <a:pt x="2212199" y="1111252"/>
                                  </a:cubicBezTo>
                                  <a:cubicBezTo>
                                    <a:pt x="2857136" y="1293409"/>
                                    <a:pt x="3609562" y="1092078"/>
                                    <a:pt x="3855253" y="679829"/>
                                  </a:cubicBezTo>
                                  <a:cubicBezTo>
                                    <a:pt x="3855253" y="679829"/>
                                    <a:pt x="3855253" y="679829"/>
                                    <a:pt x="3962742" y="497672"/>
                                  </a:cubicBezTo>
                                  <a:cubicBezTo>
                                    <a:pt x="4135493" y="195676"/>
                                    <a:pt x="4584646" y="6928"/>
                                    <a:pt x="5070508" y="18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>
                              <a:noFill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38A1DAB" id="Groupe 12" o:spid="_x0000_s1026" alt="decorative elements" style="position:absolute;margin-left:400.8pt;margin-top:723.7pt;width:205.85pt;height:118.65pt;z-index:251664384;mso-position-horizontal-relative:page;mso-position-vertical-relative:page" coordorigin="49434,91344" coordsize="26142,15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">
                  <v:shape id="Forme libre : Forme 5" o:spid="_x0000_s1027" style="position:absolute;left:49434;top:91344;width:24048;height:14413;visibility:visible;mso-wrap-style:square;v-text-anchor:top" coordsize="5958975,2175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" path="m5070508,187v161954,-2247,327987,15729,489221,56475c5559729,56662,5559729,56662,5958975,162121r,2013096l,2175217r32739,-37406c203550,1942651,405992,1711351,645924,1437217,937681,1092078,1628685,948270,2212199,1111252v644937,182157,1397363,-19174,1643054,-431423c3855253,679829,3855253,679829,3962742,497672,4135493,195676,4584646,6928,5070508,187xe" fillcolor="#a8d6ec [820]" stroked="f">
                    <v:path arrowok="t" o:connecttype="custom" o:connectlocs="2046204,124;2243629,37544;2404745,107420;2404745,1441286;0,1441286;13212,1416501;260663,952292;892733,736309;1555788,450451;1599165,329755;2046204,124" o:connectangles="0,0,0,0,0,0,0,0,0,0,0"/>
                  </v:shape>
                  <v:shape id="Forme libre : Forme 5" o:spid="_x0000_s1028" style="position:absolute;left:49434;top:94869;width:26143;height:11544;visibility:visible;mso-wrap-style:square;v-text-anchor:top" coordsize="5958975,2175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" path="m5070508,187v161954,-2247,327987,15729,489221,56475c5559729,56662,5559729,56662,5958975,162121r,2013096l,2175217r32739,-37406c203550,1942651,405992,1711351,645924,1437217,937681,1092078,1628685,948270,2212199,1111252v644937,182157,1397363,-19174,1643054,-431423c3855253,679829,3855253,679829,3962742,497672,4135493,195676,4584646,6928,5070508,187xe" fillcolor="#e5d8ea [3205]" stroked="f">
                    <v:path arrowok="t" o:connecttype="custom" o:connectlocs="2224511,99;2439140,30072;2614295,86041;2614295,1154430;0,1154430;14363,1134578;283377,762759;970526,589763;1691359,360798;1738517,264124;2224511,99" o:connectangles="0,0,0,0,0,0,0,0,0,0,0"/>
                  </v:shape>
                  <w10:wrap anchorx="page" anchory="page"/>
                </v:group>
              </w:pict>
            </mc:Fallback>
          </mc:AlternateContent>
        </w:r>
        <w:r w:rsidR="00DA4574" w:rsidRPr="00DA4574">
          <w:rPr>
            <w:i/>
            <w:iCs/>
            <w:color w:val="000000" w:themeColor="text2"/>
          </w:rPr>
          <w:t xml:space="preserve">LP </w:t>
        </w:r>
        <w:proofErr w:type="spellStart"/>
        <w:r w:rsidR="00DA4574" w:rsidRPr="00DA4574">
          <w:rPr>
            <w:i/>
            <w:iCs/>
            <w:color w:val="000000" w:themeColor="text2"/>
          </w:rPr>
          <w:t>Patu</w:t>
        </w:r>
        <w:proofErr w:type="spellEnd"/>
        <w:r w:rsidR="00DA4574" w:rsidRPr="00DA4574">
          <w:rPr>
            <w:i/>
            <w:iCs/>
            <w:color w:val="000000" w:themeColor="text2"/>
          </w:rPr>
          <w:t xml:space="preserve"> de Rosemont</w:t>
        </w:r>
        <w:r w:rsidR="00DA4574" w:rsidRPr="00DA4574">
          <w:rPr>
            <w:color w:val="000000" w:themeColor="text2"/>
          </w:rPr>
          <w:t xml:space="preserve">                                                </w:t>
        </w:r>
        <w:r w:rsidR="004E7E9C">
          <w:fldChar w:fldCharType="begin"/>
        </w:r>
        <w:r w:rsidR="004E7E9C">
          <w:instrText>PAGE   \* MERGEFORMAT</w:instrText>
        </w:r>
        <w:r w:rsidR="004E7E9C">
          <w:fldChar w:fldCharType="separate"/>
        </w:r>
        <w:r w:rsidR="004E7E9C">
          <w:t>2</w:t>
        </w:r>
        <w:r w:rsidR="004E7E9C">
          <w:fldChar w:fldCharType="end"/>
        </w:r>
        <w:r w:rsidR="00DA4574">
          <w:t xml:space="preserve">                   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6BE6D0" w14:textId="77777777" w:rsidR="004E7E9C" w:rsidRDefault="004E7E9C" w:rsidP="00752FC4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74DFA2" w14:textId="77777777" w:rsidR="0044780A" w:rsidRDefault="0044780A">
      <w:pPr>
        <w:spacing w:after="0" w:line="240" w:lineRule="auto"/>
      </w:pPr>
      <w:r>
        <w:separator/>
      </w:r>
    </w:p>
    <w:p w14:paraId="39B42FAE" w14:textId="77777777" w:rsidR="0044780A" w:rsidRDefault="0044780A"/>
  </w:footnote>
  <w:footnote w:type="continuationSeparator" w:id="0">
    <w:p w14:paraId="24AF6E5B" w14:textId="77777777" w:rsidR="0044780A" w:rsidRDefault="0044780A">
      <w:pPr>
        <w:spacing w:after="0" w:line="240" w:lineRule="auto"/>
      </w:pPr>
      <w:r>
        <w:continuationSeparator/>
      </w:r>
    </w:p>
    <w:p w14:paraId="7929567F" w14:textId="77777777" w:rsidR="0044780A" w:rsidRDefault="004478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60EA9A" w14:textId="77777777" w:rsidR="004E7E9C" w:rsidRDefault="004E7E9C">
    <w:pPr>
      <w:pStyle w:val="En-tte"/>
    </w:pPr>
    <w:r>
      <w:rPr>
        <w:noProof/>
        <w:lang w:val="en-US"/>
      </w:rPr>
      <mc:AlternateContent>
        <mc:Choice Requires="wpg">
          <w:drawing>
            <wp:inline distT="0" distB="0" distL="0" distR="0" wp14:anchorId="75BE2DF4" wp14:editId="1BF5D624">
              <wp:extent cx="7782130" cy="10065662"/>
              <wp:effectExtent l="0" t="0" r="9525" b="0"/>
              <wp:docPr id="1" name="Groupe 1" descr="éléments décoratifs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82130" cy="10065662"/>
                        <a:chOff x="0" y="0"/>
                        <a:chExt cx="7782130" cy="10065662"/>
                      </a:xfrm>
                    </wpg:grpSpPr>
                    <wps:wsp>
                      <wps:cNvPr id="25" name="Forme libre 6">
                        <a:extLst>
                          <a:ext uri="{FF2B5EF4-FFF2-40B4-BE49-F238E27FC236}">
                            <a16:creationId xmlns:a16="http://schemas.microsoft.com/office/drawing/2014/main" id="{E2A30194-531F-40AF-B3D6-C43C37C2FAEE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0" y="0"/>
                          <a:ext cx="7772400" cy="3720166"/>
                        </a:xfrm>
                        <a:custGeom>
                          <a:avLst/>
                          <a:gdLst>
                            <a:gd name="T0" fmla="*/ 0 w 872"/>
                            <a:gd name="T1" fmla="*/ 0 h 453"/>
                            <a:gd name="T2" fmla="*/ 0 w 872"/>
                            <a:gd name="T3" fmla="*/ 453 h 453"/>
                            <a:gd name="T4" fmla="*/ 87 w 872"/>
                            <a:gd name="T5" fmla="*/ 310 h 453"/>
                            <a:gd name="T6" fmla="*/ 108 w 872"/>
                            <a:gd name="T7" fmla="*/ 284 h 453"/>
                            <a:gd name="T8" fmla="*/ 133 w 872"/>
                            <a:gd name="T9" fmla="*/ 258 h 453"/>
                            <a:gd name="T10" fmla="*/ 581 w 872"/>
                            <a:gd name="T11" fmla="*/ 72 h 453"/>
                            <a:gd name="T12" fmla="*/ 872 w 872"/>
                            <a:gd name="T13" fmla="*/ 72 h 453"/>
                            <a:gd name="T14" fmla="*/ 872 w 872"/>
                            <a:gd name="T15" fmla="*/ 0 h 453"/>
                            <a:gd name="T16" fmla="*/ 0 w 872"/>
                            <a:gd name="T17" fmla="*/ 0 h 45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872" h="453">
                              <a:cubicBezTo>
                                <a:pt x="0" y="453"/>
                                <a:pt x="0" y="453"/>
                                <a:pt x="0" y="453"/>
                              </a:cubicBezTo>
                              <a:cubicBezTo>
                                <a:pt x="23" y="401"/>
                                <a:pt x="52" y="353"/>
                                <a:pt x="87" y="310"/>
                              </a:cubicBezTo>
                              <a:cubicBezTo>
                                <a:pt x="94" y="301"/>
                                <a:pt x="101" y="293"/>
                                <a:pt x="108" y="284"/>
                              </a:cubicBezTo>
                              <a:cubicBezTo>
                                <a:pt x="116" y="275"/>
                                <a:pt x="125" y="266"/>
                                <a:pt x="133" y="258"/>
                              </a:cubicBezTo>
                              <a:cubicBezTo>
                                <a:pt x="248" y="143"/>
                                <a:pt x="406" y="72"/>
                                <a:pt x="581" y="72"/>
                              </a:cubicBezTo>
                              <a:cubicBezTo>
                                <a:pt x="872" y="72"/>
                                <a:pt x="872" y="72"/>
                                <a:pt x="872" y="72"/>
                              </a:cubicBezTo>
                              <a:cubicBezTo>
                                <a:pt x="872" y="0"/>
                                <a:pt x="872" y="0"/>
                                <a:pt x="872" y="0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2" name="Forme libre : Forme 21">
                        <a:extLst>
                          <a:ext uri="{FF2B5EF4-FFF2-40B4-BE49-F238E27FC236}">
                            <a16:creationId xmlns:a16="http://schemas.microsoft.com/office/drawing/2014/main" id="{DEAA1C26-A75A-44F2-AF8D-55EE31068248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 rot="10800000" flipH="1">
                          <a:off x="0" y="438150"/>
                          <a:ext cx="1738276" cy="1896280"/>
                        </a:xfrm>
                        <a:custGeom>
                          <a:avLst/>
                          <a:gdLst>
                            <a:gd name="connsiteX0" fmla="*/ 1628881 w 1738276"/>
                            <a:gd name="connsiteY0" fmla="*/ 1895780 h 1896280"/>
                            <a:gd name="connsiteX1" fmla="*/ 1700732 w 1738276"/>
                            <a:gd name="connsiteY1" fmla="*/ 1696892 h 1896280"/>
                            <a:gd name="connsiteX2" fmla="*/ 13603 w 1738276"/>
                            <a:gd name="connsiteY2" fmla="*/ 13572 h 1896280"/>
                            <a:gd name="connsiteX3" fmla="*/ 0 w 1738276"/>
                            <a:gd name="connsiteY3" fmla="*/ 0 h 1896280"/>
                            <a:gd name="connsiteX4" fmla="*/ 0 w 1738276"/>
                            <a:gd name="connsiteY4" fmla="*/ 329116 h 1896280"/>
                            <a:gd name="connsiteX5" fmla="*/ 19162 w 1738276"/>
                            <a:gd name="connsiteY5" fmla="*/ 353290 h 1896280"/>
                            <a:gd name="connsiteX6" fmla="*/ 1506705 w 1738276"/>
                            <a:gd name="connsiteY6" fmla="*/ 1831895 h 1896280"/>
                            <a:gd name="connsiteX7" fmla="*/ 1539043 w 1738276"/>
                            <a:gd name="connsiteY7" fmla="*/ 1864038 h 1896280"/>
                            <a:gd name="connsiteX8" fmla="*/ 1628881 w 1738276"/>
                            <a:gd name="connsiteY8" fmla="*/ 1895780 h 18962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738276" h="1896280">
                              <a:cubicBezTo>
                                <a:pt x="1716497" y="1887343"/>
                                <a:pt x="1783194" y="1774036"/>
                                <a:pt x="1700732" y="1696892"/>
                              </a:cubicBezTo>
                              <a:cubicBezTo>
                                <a:pt x="415301" y="414363"/>
                                <a:pt x="93943" y="93731"/>
                                <a:pt x="13603" y="13572"/>
                              </a:cubicBezTo>
                              <a:lnTo>
                                <a:pt x="0" y="0"/>
                              </a:lnTo>
                              <a:lnTo>
                                <a:pt x="0" y="329116"/>
                              </a:lnTo>
                              <a:lnTo>
                                <a:pt x="19162" y="353290"/>
                              </a:lnTo>
                              <a:cubicBezTo>
                                <a:pt x="1506705" y="1831895"/>
                                <a:pt x="1506705" y="1831895"/>
                                <a:pt x="1506705" y="1831895"/>
                              </a:cubicBezTo>
                              <a:cubicBezTo>
                                <a:pt x="1519640" y="1844752"/>
                                <a:pt x="1526108" y="1857610"/>
                                <a:pt x="1539043" y="1864038"/>
                              </a:cubicBezTo>
                              <a:cubicBezTo>
                                <a:pt x="1568147" y="1889753"/>
                                <a:pt x="1599676" y="1898593"/>
                                <a:pt x="1628881" y="189578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4" name="Forme libre : Forme 23">
                        <a:extLst>
                          <a:ext uri="{FF2B5EF4-FFF2-40B4-BE49-F238E27FC236}">
                            <a16:creationId xmlns:a16="http://schemas.microsoft.com/office/drawing/2014/main" id="{B3DDBD76-40DF-4C6F-8415-E33249958520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 rot="10800000" flipH="1">
                          <a:off x="0" y="57150"/>
                          <a:ext cx="2462115" cy="2685160"/>
                        </a:xfrm>
                        <a:custGeom>
                          <a:avLst/>
                          <a:gdLst>
                            <a:gd name="connsiteX0" fmla="*/ 2307676 w 2462115"/>
                            <a:gd name="connsiteY0" fmla="*/ 2684454 h 2685160"/>
                            <a:gd name="connsiteX1" fmla="*/ 2409112 w 2462115"/>
                            <a:gd name="connsiteY1" fmla="*/ 2403672 h 2685160"/>
                            <a:gd name="connsiteX2" fmla="*/ 5438 w 2462115"/>
                            <a:gd name="connsiteY2" fmla="*/ 5426 h 2685160"/>
                            <a:gd name="connsiteX3" fmla="*/ 0 w 2462115"/>
                            <a:gd name="connsiteY3" fmla="*/ 0 h 2685160"/>
                            <a:gd name="connsiteX4" fmla="*/ 0 w 2462115"/>
                            <a:gd name="connsiteY4" fmla="*/ 454256 h 2685160"/>
                            <a:gd name="connsiteX5" fmla="*/ 5467 w 2462115"/>
                            <a:gd name="connsiteY5" fmla="*/ 469395 h 2685160"/>
                            <a:gd name="connsiteX6" fmla="*/ 35142 w 2462115"/>
                            <a:gd name="connsiteY6" fmla="*/ 506832 h 2685160"/>
                            <a:gd name="connsiteX7" fmla="*/ 2135192 w 2462115"/>
                            <a:gd name="connsiteY7" fmla="*/ 2594263 h 2685160"/>
                            <a:gd name="connsiteX8" fmla="*/ 2180846 w 2462115"/>
                            <a:gd name="connsiteY8" fmla="*/ 2639642 h 2685160"/>
                            <a:gd name="connsiteX9" fmla="*/ 2307676 w 2462115"/>
                            <a:gd name="connsiteY9" fmla="*/ 2684454 h 26851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2462115" h="2685160">
                              <a:cubicBezTo>
                                <a:pt x="2431368" y="2672542"/>
                                <a:pt x="2525528" y="2512581"/>
                                <a:pt x="2409112" y="2403672"/>
                              </a:cubicBezTo>
                              <a:cubicBezTo>
                                <a:pt x="443168" y="442167"/>
                                <a:pt x="74554" y="74385"/>
                                <a:pt x="5438" y="5426"/>
                              </a:cubicBezTo>
                              <a:lnTo>
                                <a:pt x="0" y="0"/>
                              </a:lnTo>
                              <a:lnTo>
                                <a:pt x="0" y="454256"/>
                              </a:lnTo>
                              <a:lnTo>
                                <a:pt x="5467" y="469395"/>
                              </a:lnTo>
                              <a:cubicBezTo>
                                <a:pt x="12315" y="484143"/>
                                <a:pt x="21446" y="497756"/>
                                <a:pt x="35142" y="506832"/>
                              </a:cubicBezTo>
                              <a:cubicBezTo>
                                <a:pt x="2135192" y="2594263"/>
                                <a:pt x="2135192" y="2594263"/>
                                <a:pt x="2135192" y="2594263"/>
                              </a:cubicBezTo>
                              <a:cubicBezTo>
                                <a:pt x="2153454" y="2612415"/>
                                <a:pt x="2162584" y="2630566"/>
                                <a:pt x="2180846" y="2639642"/>
                              </a:cubicBezTo>
                              <a:cubicBezTo>
                                <a:pt x="2221934" y="2675946"/>
                                <a:pt x="2266446" y="2688425"/>
                                <a:pt x="2307676" y="26844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2" name="Forme libre : Forme 31">
                        <a:extLst>
                          <a:ext uri="{FF2B5EF4-FFF2-40B4-BE49-F238E27FC236}">
                            <a16:creationId xmlns:a16="http://schemas.microsoft.com/office/drawing/2014/main" id="{85934EAF-C090-4ECE-BA30-C286CF13EC96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6705600" y="9115425"/>
                          <a:ext cx="1070039" cy="950237"/>
                        </a:xfrm>
                        <a:custGeom>
                          <a:avLst/>
                          <a:gdLst>
                            <a:gd name="connsiteX0" fmla="*/ 1070039 w 1070039"/>
                            <a:gd name="connsiteY0" fmla="*/ 0 h 950237"/>
                            <a:gd name="connsiteX1" fmla="*/ 1070039 w 1070039"/>
                            <a:gd name="connsiteY1" fmla="*/ 950237 h 950237"/>
                            <a:gd name="connsiteX2" fmla="*/ 0 w 1070039"/>
                            <a:gd name="connsiteY2" fmla="*/ 950237 h 9502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070039" h="950237">
                              <a:lnTo>
                                <a:pt x="1070039" y="950237"/>
                              </a:lnTo>
                              <a:lnTo>
                                <a:pt x="0" y="95023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1" name="Forme libre : Forme 30">
                        <a:extLst>
                          <a:ext uri="{FF2B5EF4-FFF2-40B4-BE49-F238E27FC236}">
                            <a16:creationId xmlns:a16="http://schemas.microsoft.com/office/drawing/2014/main" id="{188829FE-D1A8-4A42-84D6-48674A0E873E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5780564" y="8289428"/>
                          <a:ext cx="1991837" cy="1776225"/>
                        </a:xfrm>
                        <a:custGeom>
                          <a:avLst/>
                          <a:gdLst>
                            <a:gd name="connsiteX0" fmla="*/ 1991837 w 1991837"/>
                            <a:gd name="connsiteY0" fmla="*/ 0 h 1776225"/>
                            <a:gd name="connsiteX1" fmla="*/ 1991837 w 1991837"/>
                            <a:gd name="connsiteY1" fmla="*/ 238843 h 1776225"/>
                            <a:gd name="connsiteX2" fmla="*/ 1991837 w 1991837"/>
                            <a:gd name="connsiteY2" fmla="*/ 829191 h 1776225"/>
                            <a:gd name="connsiteX3" fmla="*/ 925407 w 1991837"/>
                            <a:gd name="connsiteY3" fmla="*/ 1776225 h 1776225"/>
                            <a:gd name="connsiteX4" fmla="*/ 0 w 1991837"/>
                            <a:gd name="connsiteY4" fmla="*/ 1776225 h 1776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91837" h="1776225">
                              <a:lnTo>
                                <a:pt x="1991837" y="238843"/>
                              </a:lnTo>
                              <a:lnTo>
                                <a:pt x="1991837" y="829191"/>
                              </a:lnTo>
                              <a:lnTo>
                                <a:pt x="925407" y="1776225"/>
                              </a:lnTo>
                              <a:lnTo>
                                <a:pt x="0" y="177622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1" name="Forme libre 8">
                        <a:extLst>
                          <a:ext uri="{FF2B5EF4-FFF2-40B4-BE49-F238E27FC236}">
                            <a16:creationId xmlns:a16="http://schemas.microsoft.com/office/drawing/2014/main" id="{FE4965F3-DC46-457F-9EAA-C83DDE9CCAA7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6096000" y="8277225"/>
                          <a:ext cx="1679514" cy="1644862"/>
                        </a:xfrm>
                        <a:custGeom>
                          <a:avLst/>
                          <a:gdLst>
                            <a:gd name="T0" fmla="*/ 11 w 194"/>
                            <a:gd name="T1" fmla="*/ 182 h 212"/>
                            <a:gd name="T2" fmla="*/ 193 w 194"/>
                            <a:gd name="T3" fmla="*/ 0 h 212"/>
                            <a:gd name="T4" fmla="*/ 194 w 194"/>
                            <a:gd name="T5" fmla="*/ 0 h 212"/>
                            <a:gd name="T6" fmla="*/ 194 w 194"/>
                            <a:gd name="T7" fmla="*/ 30 h 212"/>
                            <a:gd name="T8" fmla="*/ 194 w 194"/>
                            <a:gd name="T9" fmla="*/ 33 h 212"/>
                            <a:gd name="T10" fmla="*/ 190 w 194"/>
                            <a:gd name="T11" fmla="*/ 39 h 212"/>
                            <a:gd name="T12" fmla="*/ 32 w 194"/>
                            <a:gd name="T13" fmla="*/ 197 h 212"/>
                            <a:gd name="T14" fmla="*/ 28 w 194"/>
                            <a:gd name="T15" fmla="*/ 201 h 212"/>
                            <a:gd name="T16" fmla="*/ 11 w 194"/>
                            <a:gd name="T17" fmla="*/ 182 h 2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94" h="212">
                              <a:cubicBezTo>
                                <a:pt x="193" y="0"/>
                                <a:pt x="193" y="0"/>
                                <a:pt x="193" y="0"/>
                              </a:cubicBezTo>
                              <a:cubicBezTo>
                                <a:pt x="194" y="0"/>
                                <a:pt x="194" y="0"/>
                                <a:pt x="194" y="0"/>
                              </a:cubicBezTo>
                              <a:cubicBezTo>
                                <a:pt x="194" y="30"/>
                                <a:pt x="194" y="30"/>
                                <a:pt x="194" y="30"/>
                              </a:cubicBezTo>
                              <a:cubicBezTo>
                                <a:pt x="194" y="31"/>
                                <a:pt x="194" y="32"/>
                                <a:pt x="194" y="33"/>
                              </a:cubicBezTo>
                              <a:cubicBezTo>
                                <a:pt x="193" y="35"/>
                                <a:pt x="192" y="37"/>
                                <a:pt x="190" y="39"/>
                              </a:cubicBezTo>
                              <a:cubicBezTo>
                                <a:pt x="32" y="197"/>
                                <a:pt x="32" y="197"/>
                                <a:pt x="32" y="197"/>
                              </a:cubicBezTo>
                              <a:cubicBezTo>
                                <a:pt x="31" y="199"/>
                                <a:pt x="30" y="200"/>
                                <a:pt x="28" y="201"/>
                              </a:cubicBezTo>
                              <a:cubicBezTo>
                                <a:pt x="16" y="212"/>
                                <a:pt x="0" y="194"/>
                                <a:pt x="11" y="18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0" name="Forme libre : Forme 29">
                        <a:extLst>
                          <a:ext uri="{FF2B5EF4-FFF2-40B4-BE49-F238E27FC236}">
                            <a16:creationId xmlns:a16="http://schemas.microsoft.com/office/drawing/2014/main" id="{B4B72E4A-CB21-4B94-A9B0-66F2CF596AB0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5172075" y="7543800"/>
                          <a:ext cx="2605691" cy="2515287"/>
                        </a:xfrm>
                        <a:custGeom>
                          <a:avLst/>
                          <a:gdLst>
                            <a:gd name="connsiteX0" fmla="*/ 2591733 w 2605691"/>
                            <a:gd name="connsiteY0" fmla="*/ 0 h 2515287"/>
                            <a:gd name="connsiteX1" fmla="*/ 2605691 w 2605691"/>
                            <a:gd name="connsiteY1" fmla="*/ 0 h 2515287"/>
                            <a:gd name="connsiteX2" fmla="*/ 2605691 w 2605691"/>
                            <a:gd name="connsiteY2" fmla="*/ 373697 h 2515287"/>
                            <a:gd name="connsiteX3" fmla="*/ 2605691 w 2605691"/>
                            <a:gd name="connsiteY3" fmla="*/ 411067 h 2515287"/>
                            <a:gd name="connsiteX4" fmla="*/ 2549860 w 2605691"/>
                            <a:gd name="connsiteY4" fmla="*/ 485806 h 2515287"/>
                            <a:gd name="connsiteX5" fmla="*/ 344535 w 2605691"/>
                            <a:gd name="connsiteY5" fmla="*/ 2453944 h 2515287"/>
                            <a:gd name="connsiteX6" fmla="*/ 288704 w 2605691"/>
                            <a:gd name="connsiteY6" fmla="*/ 2503770 h 2515287"/>
                            <a:gd name="connsiteX7" fmla="*/ 271639 w 2605691"/>
                            <a:gd name="connsiteY7" fmla="*/ 2515287 h 2515287"/>
                            <a:gd name="connsiteX8" fmla="*/ 81037 w 2605691"/>
                            <a:gd name="connsiteY8" fmla="*/ 2515287 h 2515287"/>
                            <a:gd name="connsiteX9" fmla="*/ 49678 w 2605691"/>
                            <a:gd name="connsiteY9" fmla="*/ 2492870 h 2515287"/>
                            <a:gd name="connsiteX10" fmla="*/ 51423 w 2605691"/>
                            <a:gd name="connsiteY10" fmla="*/ 2267095 h 2515287"/>
                            <a:gd name="connsiteX11" fmla="*/ 2591733 w 2605691"/>
                            <a:gd name="connsiteY11" fmla="*/ 0 h 25152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2605691" h="2515287">
                              <a:cubicBezTo>
                                <a:pt x="2605691" y="0"/>
                                <a:pt x="2605691" y="0"/>
                                <a:pt x="2605691" y="0"/>
                              </a:cubicBezTo>
                              <a:cubicBezTo>
                                <a:pt x="2605691" y="373697"/>
                                <a:pt x="2605691" y="373697"/>
                                <a:pt x="2605691" y="373697"/>
                              </a:cubicBezTo>
                              <a:cubicBezTo>
                                <a:pt x="2605691" y="386154"/>
                                <a:pt x="2605691" y="398610"/>
                                <a:pt x="2605691" y="411067"/>
                              </a:cubicBezTo>
                              <a:cubicBezTo>
                                <a:pt x="2591733" y="435980"/>
                                <a:pt x="2577776" y="460893"/>
                                <a:pt x="2549860" y="485806"/>
                              </a:cubicBezTo>
                              <a:cubicBezTo>
                                <a:pt x="344535" y="2453944"/>
                                <a:pt x="344535" y="2453944"/>
                                <a:pt x="344535" y="2453944"/>
                              </a:cubicBezTo>
                              <a:cubicBezTo>
                                <a:pt x="330578" y="2478857"/>
                                <a:pt x="316620" y="2491313"/>
                                <a:pt x="288704" y="2503770"/>
                              </a:cubicBezTo>
                              <a:lnTo>
                                <a:pt x="271639" y="2515287"/>
                              </a:lnTo>
                              <a:lnTo>
                                <a:pt x="81037" y="2515287"/>
                              </a:lnTo>
                              <a:lnTo>
                                <a:pt x="49678" y="2492870"/>
                              </a:lnTo>
                              <a:cubicBezTo>
                                <a:pt x="-7898" y="2435259"/>
                                <a:pt x="-25345" y="2341834"/>
                                <a:pt x="51423" y="2267095"/>
                              </a:cubicBezTo>
                              <a:cubicBezTo>
                                <a:pt x="2591733" y="0"/>
                                <a:pt x="2591733" y="0"/>
                                <a:pt x="259173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4" name="Forme libre 8">
                        <a:extLst>
                          <a:ext uri="{FF2B5EF4-FFF2-40B4-BE49-F238E27FC236}">
                            <a16:creationId xmlns:a16="http://schemas.microsoft.com/office/drawing/2014/main" id="{787FA449-BBCA-47E9-AA13-F58F5301332D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6086475" y="7705725"/>
                          <a:ext cx="1695655" cy="1644862"/>
                        </a:xfrm>
                        <a:custGeom>
                          <a:avLst/>
                          <a:gdLst>
                            <a:gd name="T0" fmla="*/ 11 w 194"/>
                            <a:gd name="T1" fmla="*/ 182 h 212"/>
                            <a:gd name="T2" fmla="*/ 193 w 194"/>
                            <a:gd name="T3" fmla="*/ 0 h 212"/>
                            <a:gd name="T4" fmla="*/ 194 w 194"/>
                            <a:gd name="T5" fmla="*/ 0 h 212"/>
                            <a:gd name="T6" fmla="*/ 194 w 194"/>
                            <a:gd name="T7" fmla="*/ 30 h 212"/>
                            <a:gd name="T8" fmla="*/ 194 w 194"/>
                            <a:gd name="T9" fmla="*/ 33 h 212"/>
                            <a:gd name="T10" fmla="*/ 190 w 194"/>
                            <a:gd name="T11" fmla="*/ 39 h 212"/>
                            <a:gd name="T12" fmla="*/ 32 w 194"/>
                            <a:gd name="T13" fmla="*/ 197 h 212"/>
                            <a:gd name="T14" fmla="*/ 28 w 194"/>
                            <a:gd name="T15" fmla="*/ 201 h 212"/>
                            <a:gd name="T16" fmla="*/ 11 w 194"/>
                            <a:gd name="T17" fmla="*/ 182 h 2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94" h="212">
                              <a:cubicBezTo>
                                <a:pt x="193" y="0"/>
                                <a:pt x="193" y="0"/>
                                <a:pt x="193" y="0"/>
                              </a:cubicBezTo>
                              <a:cubicBezTo>
                                <a:pt x="194" y="0"/>
                                <a:pt x="194" y="0"/>
                                <a:pt x="194" y="0"/>
                              </a:cubicBezTo>
                              <a:cubicBezTo>
                                <a:pt x="194" y="30"/>
                                <a:pt x="194" y="30"/>
                                <a:pt x="194" y="30"/>
                              </a:cubicBezTo>
                              <a:cubicBezTo>
                                <a:pt x="194" y="31"/>
                                <a:pt x="194" y="32"/>
                                <a:pt x="194" y="33"/>
                              </a:cubicBezTo>
                              <a:cubicBezTo>
                                <a:pt x="193" y="35"/>
                                <a:pt x="192" y="37"/>
                                <a:pt x="190" y="39"/>
                              </a:cubicBezTo>
                              <a:cubicBezTo>
                                <a:pt x="32" y="197"/>
                                <a:pt x="32" y="197"/>
                                <a:pt x="32" y="197"/>
                              </a:cubicBezTo>
                              <a:cubicBezTo>
                                <a:pt x="31" y="199"/>
                                <a:pt x="30" y="200"/>
                                <a:pt x="28" y="201"/>
                              </a:cubicBezTo>
                              <a:cubicBezTo>
                                <a:pt x="16" y="212"/>
                                <a:pt x="0" y="194"/>
                                <a:pt x="11" y="18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</wp:inline>
          </w:drawing>
        </mc:Choice>
        <mc:Fallback>
          <w:pict>
            <v:group w14:anchorId="625AC26E" id="Groupe 1" o:spid="_x0000_s1026" alt="éléments décoratifs" style="width:612.75pt;height:792.55pt;mso-position-horizontal-relative:char;mso-position-vertical-relative:line" coordsize="77821,100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">
              <v:shape id="Forme libre 6" o:spid="_x0000_s1027" style="position:absolute;width:77724;height:37201;visibility:visible;mso-wrap-style:square;v-text-anchor:top" coordsize="872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" path="c,453,,453,,453,23,401,52,353,87,310v7,-9,14,-17,21,-26c116,275,125,266,133,258,248,143,406,72,581,72v291,,291,,291,c872,,872,,872,l,xe" fillcolor="#e5d8ea [3205]" stroked="f">
                <v:path arrowok="t" o:connecttype="custom" o:connectlocs="0,0;0,3720166;775457,2545809;962637,2332290;1185469,2118770;5178629,591285;7772400,591285;7772400,0;0,0" o:connectangles="0,0,0,0,0,0,0,0,0"/>
              </v:shape>
              <v:shape id="Forme libre : Forme 21" o:spid="_x0000_s1028" style="position:absolute;top:4381;width:17382;height:18963;rotation:180;flip:x;visibility:visible;mso-wrap-style:square;v-text-anchor:top" coordsize="1738276,1896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" path="c1716497,1887343,1783194,1774036,1700732,1696892,415301,414363,93943,93731,13603,13572l,,,329116r19162,24174c1506705,1831895,1506705,1831895,1506705,1831895v12935,12857,19403,25715,32338,32143c1568147,1889753,1599676,1898593,1628881,1895780l,xe" fillcolor="white [3208]" stroked="f">
                <v:path arrowok="t" o:connecttype="custom" o:connectlocs="1628881,1895780;1700732,1696892;13603,13572;0,0;0,329116;19162,353290;1506705,1831895;1539043,1864038;1628881,1895780" o:connectangles="0,0,0,0,0,0,0,0,0"/>
              </v:shape>
              <v:shape id="Forme libre : Forme 23" o:spid="_x0000_s1029" style="position:absolute;top:571;width:24621;height:26852;rotation:180;flip:x;visibility:visible;mso-wrap-style:square;v-text-anchor:top" coordsize="2462115,2685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" path="c2431368,2672542,2525528,2512581,2409112,2403672,443168,442167,74554,74385,5438,5426l,,,454256r5467,15139c12315,484143,21446,497756,35142,506832,2135192,2594263,2135192,2594263,2135192,2594263v18262,18152,27392,36303,45654,45379c2221934,2675946,2266446,2688425,2307676,2684454l,xe" fillcolor="#f8c4d7 [3206]" stroked="f">
                <v:path arrowok="t" o:connecttype="custom" o:connectlocs="2307676,2684454;2409112,2403672;5438,5426;0,0;0,454256;5467,469395;35142,506832;2135192,2594263;2180846,2639642;2307676,2684454" o:connectangles="0,0,0,0,0,0,0,0,0,0"/>
              </v:shape>
              <v:shape id="Forme libre : Forme 31" o:spid="_x0000_s1030" style="position:absolute;left:67056;top:91154;width:10700;height:9502;visibility:visible;mso-wrap-style:square;v-text-anchor:top" coordsize="1070039,950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" path="l1070039,950237,,950237,,xe" fillcolor="#e5d8ea [3205]" stroked="f">
                <v:path arrowok="t" o:connecttype="custom" o:connectlocs="1070039,0;1070039,950237;0,950237" o:connectangles="0,0,0"/>
              </v:shape>
              <v:shape id="Forme libre : Forme 30" o:spid="_x0000_s1031" style="position:absolute;left:57805;top:82894;width:19919;height:17762;visibility:visible;mso-wrap-style:square;v-text-anchor:top" coordsize="1991837,1776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" path="l1991837,238843r,590348l925407,1776225,,1776225,,xe" fillcolor="#f8c4d7 [3206]" stroked="f">
                <v:path arrowok="t" o:connecttype="custom" o:connectlocs="1991837,0;1991837,238843;1991837,829191;925407,1776225;0,1776225" o:connectangles="0,0,0,0,0"/>
              </v:shape>
              <v:shape id="Forme libre 8" o:spid="_x0000_s1032" style="position:absolute;left:60960;top:82772;width:16795;height:16448;visibility:visible;mso-wrap-style:square;v-text-anchor:top" coordsize="194,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" path="c193,,193,,193,v1,,1,,1,c194,30,194,30,194,30v,1,,2,,3c193,35,192,37,190,39,32,197,32,197,32,197v-1,2,-2,3,-4,4c16,212,,194,11,182l,xe" fillcolor="#fcea10 [3207]" stroked="f">
                <v:path arrowok="t" o:connecttype="custom" o:connectlocs="95230,1412099;1670857,0;1679514,0;1679514,232763;1679514,256040;1644885,302593;277033,1528480;242404,1559515;95230,1412099" o:connectangles="0,0,0,0,0,0,0,0,0"/>
              </v:shape>
              <v:shape id="Forme libre : Forme 29" o:spid="_x0000_s1033" style="position:absolute;left:51720;top:75438;width:26057;height:25152;visibility:visible;mso-wrap-style:square;v-text-anchor:top" coordsize="2605691,251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" path="c2605691,,2605691,,2605691,v,373697,,373697,,373697c2605691,386154,2605691,398610,2605691,411067v-13958,24913,-27915,49826,-55831,74739c344535,2453944,344535,2453944,344535,2453944v-13957,24913,-27915,37369,-55831,49826l271639,2515287r-190602,l49678,2492870v-57576,-57611,-75023,-151036,1745,-225775c2591733,,2591733,,2591733,l,xe" fillcolor="white [3209]" stroked="f">
                <v:path arrowok="t" o:connecttype="custom" o:connectlocs="2591733,0;2605691,0;2605691,373697;2605691,411067;2549860,485806;344535,2453944;288704,2503770;271639,2515287;81037,2515287;49678,2492870;51423,2267095;2591733,0" o:connectangles="0,0,0,0,0,0,0,0,0,0,0,0"/>
              </v:shape>
              <v:shape id="Forme libre 8" o:spid="_x0000_s1034" style="position:absolute;left:60864;top:77057;width:16957;height:16448;visibility:visible;mso-wrap-style:square;v-text-anchor:top" coordsize="194,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" path="c193,,193,,193,v1,,1,,1,c194,30,194,30,194,30v,1,,2,,3c193,35,192,37,190,39,32,197,32,197,32,197v-1,2,-2,3,-4,4c16,212,,194,11,182l,xe" fillcolor="#0f3344 [3204]" stroked="f">
                <v:path arrowok="t" o:connecttype="custom" o:connectlocs="96145,1412099;1686915,0;1695655,0;1695655,232763;1695655,256040;1660693,302593;279696,1528480;244734,1559515;96145,1412099" o:connectangles="0,0,0,0,0,0,0,0,0"/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FD36"/>
      </v:shape>
    </w:pict>
  </w:numPicBullet>
  <w:abstractNum w:abstractNumId="0" w15:restartNumberingAfterBreak="0">
    <w:nsid w:val="FFFFFF7C"/>
    <w:multiLevelType w:val="singleLevel"/>
    <w:tmpl w:val="4FE68786"/>
    <w:lvl w:ilvl="0">
      <w:start w:val="1"/>
      <w:numFmt w:val="decimal"/>
      <w:pStyle w:val="Listenumros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5A83996"/>
    <w:lvl w:ilvl="0">
      <w:start w:val="1"/>
      <w:numFmt w:val="decimal"/>
      <w:pStyle w:val="Listenumros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5772052A"/>
    <w:lvl w:ilvl="0">
      <w:start w:val="1"/>
      <w:numFmt w:val="decimal"/>
      <w:pStyle w:val="Listenum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425AE874"/>
    <w:lvl w:ilvl="0">
      <w:start w:val="1"/>
      <w:numFmt w:val="decimal"/>
      <w:pStyle w:val="Listenum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79C6BA4"/>
    <w:lvl w:ilvl="0">
      <w:start w:val="1"/>
      <w:numFmt w:val="bullet"/>
      <w:pStyle w:val="Listepuce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8423114"/>
    <w:lvl w:ilvl="0">
      <w:start w:val="1"/>
      <w:numFmt w:val="bullet"/>
      <w:pStyle w:val="Listepuce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C585706"/>
    <w:lvl w:ilvl="0">
      <w:start w:val="1"/>
      <w:numFmt w:val="bullet"/>
      <w:pStyle w:val="Listepuc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E3A97EA"/>
    <w:lvl w:ilvl="0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6686F48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1A2A028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37B3A56"/>
    <w:multiLevelType w:val="hybridMultilevel"/>
    <w:tmpl w:val="E842C322"/>
    <w:lvl w:ilvl="0" w:tplc="043CC6E6">
      <w:numFmt w:val="bullet"/>
      <w:lvlText w:val="-"/>
      <w:lvlJc w:val="left"/>
      <w:pPr>
        <w:ind w:left="720" w:hanging="360"/>
      </w:pPr>
      <w:rPr>
        <w:rFonts w:ascii="Bradley Hand ITC" w:eastAsiaTheme="minorHAnsi" w:hAnsi="Bradley Hand ITC" w:cs="ArialMT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9B6370"/>
    <w:multiLevelType w:val="hybridMultilevel"/>
    <w:tmpl w:val="8F86821A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9A22D6D"/>
    <w:multiLevelType w:val="multilevel"/>
    <w:tmpl w:val="BF3848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F7163BD"/>
    <w:multiLevelType w:val="hybridMultilevel"/>
    <w:tmpl w:val="E3B42EDC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E81801"/>
    <w:multiLevelType w:val="hybridMultilevel"/>
    <w:tmpl w:val="287801B6"/>
    <w:lvl w:ilvl="0" w:tplc="B496575E">
      <w:start w:val="1"/>
      <w:numFmt w:val="decimal"/>
      <w:lvlText w:val="%1)"/>
      <w:lvlJc w:val="left"/>
      <w:pPr>
        <w:ind w:left="43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56" w:hanging="360"/>
      </w:pPr>
    </w:lvl>
    <w:lvl w:ilvl="2" w:tplc="040C001B" w:tentative="1">
      <w:start w:val="1"/>
      <w:numFmt w:val="lowerRoman"/>
      <w:lvlText w:val="%3."/>
      <w:lvlJc w:val="right"/>
      <w:pPr>
        <w:ind w:left="1876" w:hanging="180"/>
      </w:pPr>
    </w:lvl>
    <w:lvl w:ilvl="3" w:tplc="040C000F" w:tentative="1">
      <w:start w:val="1"/>
      <w:numFmt w:val="decimal"/>
      <w:lvlText w:val="%4."/>
      <w:lvlJc w:val="left"/>
      <w:pPr>
        <w:ind w:left="2596" w:hanging="360"/>
      </w:pPr>
    </w:lvl>
    <w:lvl w:ilvl="4" w:tplc="040C0019" w:tentative="1">
      <w:start w:val="1"/>
      <w:numFmt w:val="lowerLetter"/>
      <w:lvlText w:val="%5."/>
      <w:lvlJc w:val="left"/>
      <w:pPr>
        <w:ind w:left="3316" w:hanging="360"/>
      </w:pPr>
    </w:lvl>
    <w:lvl w:ilvl="5" w:tplc="040C001B" w:tentative="1">
      <w:start w:val="1"/>
      <w:numFmt w:val="lowerRoman"/>
      <w:lvlText w:val="%6."/>
      <w:lvlJc w:val="right"/>
      <w:pPr>
        <w:ind w:left="4036" w:hanging="180"/>
      </w:pPr>
    </w:lvl>
    <w:lvl w:ilvl="6" w:tplc="040C000F" w:tentative="1">
      <w:start w:val="1"/>
      <w:numFmt w:val="decimal"/>
      <w:lvlText w:val="%7."/>
      <w:lvlJc w:val="left"/>
      <w:pPr>
        <w:ind w:left="4756" w:hanging="360"/>
      </w:pPr>
    </w:lvl>
    <w:lvl w:ilvl="7" w:tplc="040C0019" w:tentative="1">
      <w:start w:val="1"/>
      <w:numFmt w:val="lowerLetter"/>
      <w:lvlText w:val="%8."/>
      <w:lvlJc w:val="left"/>
      <w:pPr>
        <w:ind w:left="5476" w:hanging="360"/>
      </w:pPr>
    </w:lvl>
    <w:lvl w:ilvl="8" w:tplc="040C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5" w15:restartNumberingAfterBreak="0">
    <w:nsid w:val="25D34213"/>
    <w:multiLevelType w:val="hybridMultilevel"/>
    <w:tmpl w:val="639CAC7C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9C76D4"/>
    <w:multiLevelType w:val="hybridMultilevel"/>
    <w:tmpl w:val="FECEC644"/>
    <w:lvl w:ilvl="0" w:tplc="040C0007">
      <w:start w:val="1"/>
      <w:numFmt w:val="bullet"/>
      <w:lvlText w:val=""/>
      <w:lvlPicBulletId w:val="0"/>
      <w:lvlJc w:val="left"/>
      <w:pPr>
        <w:ind w:left="32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7" w15:restartNumberingAfterBreak="0">
    <w:nsid w:val="295F638C"/>
    <w:multiLevelType w:val="hybridMultilevel"/>
    <w:tmpl w:val="AD8A2740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1926CF4"/>
    <w:multiLevelType w:val="hybridMultilevel"/>
    <w:tmpl w:val="121648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4A63EC"/>
    <w:multiLevelType w:val="hybridMultilevel"/>
    <w:tmpl w:val="5D34E5EE"/>
    <w:lvl w:ilvl="0" w:tplc="982EB2D6">
      <w:start w:val="1"/>
      <w:numFmt w:val="bullet"/>
      <w:lvlText w:val="-"/>
      <w:lvlJc w:val="left"/>
      <w:pPr>
        <w:ind w:left="76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20" w15:restartNumberingAfterBreak="0">
    <w:nsid w:val="46DE02B7"/>
    <w:multiLevelType w:val="hybridMultilevel"/>
    <w:tmpl w:val="BA9C672C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8616BAE"/>
    <w:multiLevelType w:val="hybridMultilevel"/>
    <w:tmpl w:val="DD28F740"/>
    <w:lvl w:ilvl="0" w:tplc="B838D45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2" w15:restartNumberingAfterBreak="0">
    <w:nsid w:val="4E9F6076"/>
    <w:multiLevelType w:val="hybridMultilevel"/>
    <w:tmpl w:val="A1108E56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8D002B"/>
    <w:multiLevelType w:val="multilevel"/>
    <w:tmpl w:val="126E6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8783B16"/>
    <w:multiLevelType w:val="multilevel"/>
    <w:tmpl w:val="28C2F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96711D0"/>
    <w:multiLevelType w:val="hybridMultilevel"/>
    <w:tmpl w:val="8046A224"/>
    <w:lvl w:ilvl="0" w:tplc="C700048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/>
        <w:color w:val="FF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A0C4C9C"/>
    <w:multiLevelType w:val="hybridMultilevel"/>
    <w:tmpl w:val="9DAE83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3D244B"/>
    <w:multiLevelType w:val="hybridMultilevel"/>
    <w:tmpl w:val="E390B2FA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7">
      <w:start w:val="1"/>
      <w:numFmt w:val="bullet"/>
      <w:lvlText w:val=""/>
      <w:lvlPicBulletId w:val="0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A9240D"/>
    <w:multiLevelType w:val="hybridMultilevel"/>
    <w:tmpl w:val="40160F8E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21E4980"/>
    <w:multiLevelType w:val="hybridMultilevel"/>
    <w:tmpl w:val="06D69D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317887"/>
    <w:multiLevelType w:val="multilevel"/>
    <w:tmpl w:val="24DA04A6"/>
    <w:lvl w:ilvl="0">
      <w:start w:val="1"/>
      <w:numFmt w:val="bullet"/>
      <w:lvlText w:val=""/>
      <w:lvlJc w:val="left"/>
      <w:pPr>
        <w:tabs>
          <w:tab w:val="num" w:pos="1636"/>
        </w:tabs>
        <w:ind w:left="1636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Arial" w:hAnsi="Arial" w:cs="Arial" w:hint="default"/>
        <w:sz w:val="22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6"/>
  </w:num>
  <w:num w:numId="12">
    <w:abstractNumId w:val="22"/>
  </w:num>
  <w:num w:numId="13">
    <w:abstractNumId w:val="15"/>
  </w:num>
  <w:num w:numId="14">
    <w:abstractNumId w:val="17"/>
  </w:num>
  <w:num w:numId="15">
    <w:abstractNumId w:val="28"/>
  </w:num>
  <w:num w:numId="16">
    <w:abstractNumId w:val="29"/>
  </w:num>
  <w:num w:numId="17">
    <w:abstractNumId w:val="25"/>
  </w:num>
  <w:num w:numId="18">
    <w:abstractNumId w:val="27"/>
  </w:num>
  <w:num w:numId="19">
    <w:abstractNumId w:val="11"/>
  </w:num>
  <w:num w:numId="20">
    <w:abstractNumId w:val="21"/>
  </w:num>
  <w:num w:numId="21">
    <w:abstractNumId w:val="19"/>
  </w:num>
  <w:num w:numId="22">
    <w:abstractNumId w:val="18"/>
  </w:num>
  <w:num w:numId="23">
    <w:abstractNumId w:val="14"/>
  </w:num>
  <w:num w:numId="24">
    <w:abstractNumId w:val="13"/>
  </w:num>
  <w:num w:numId="25">
    <w:abstractNumId w:val="20"/>
  </w:num>
  <w:num w:numId="26">
    <w:abstractNumId w:val="30"/>
  </w:num>
  <w:num w:numId="27">
    <w:abstractNumId w:val="24"/>
  </w:num>
  <w:num w:numId="28">
    <w:abstractNumId w:val="12"/>
  </w:num>
  <w:num w:numId="29">
    <w:abstractNumId w:val="23"/>
  </w:num>
  <w:num w:numId="30">
    <w:abstractNumId w:val="10"/>
  </w:num>
  <w:num w:numId="31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ocumentProtection w:edit="forms" w:enforcement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5253"/>
    <w:rsid w:val="000115CE"/>
    <w:rsid w:val="00032991"/>
    <w:rsid w:val="00036BCB"/>
    <w:rsid w:val="00063140"/>
    <w:rsid w:val="00070D50"/>
    <w:rsid w:val="00073F81"/>
    <w:rsid w:val="000828F4"/>
    <w:rsid w:val="000B1F65"/>
    <w:rsid w:val="000E784B"/>
    <w:rsid w:val="000F51EC"/>
    <w:rsid w:val="000F7122"/>
    <w:rsid w:val="00107C8E"/>
    <w:rsid w:val="00117FA9"/>
    <w:rsid w:val="00155B66"/>
    <w:rsid w:val="00161512"/>
    <w:rsid w:val="001A0492"/>
    <w:rsid w:val="001B4EEF"/>
    <w:rsid w:val="001B689C"/>
    <w:rsid w:val="001D4620"/>
    <w:rsid w:val="00200635"/>
    <w:rsid w:val="00223E2D"/>
    <w:rsid w:val="00254E0D"/>
    <w:rsid w:val="002606A4"/>
    <w:rsid w:val="00294BB2"/>
    <w:rsid w:val="002A0A1B"/>
    <w:rsid w:val="002A2300"/>
    <w:rsid w:val="002A3770"/>
    <w:rsid w:val="002F181B"/>
    <w:rsid w:val="0030282C"/>
    <w:rsid w:val="003068CE"/>
    <w:rsid w:val="0032207E"/>
    <w:rsid w:val="00331A70"/>
    <w:rsid w:val="00332B96"/>
    <w:rsid w:val="00333835"/>
    <w:rsid w:val="00375799"/>
    <w:rsid w:val="0038000D"/>
    <w:rsid w:val="003801FD"/>
    <w:rsid w:val="00381F78"/>
    <w:rsid w:val="00385ACF"/>
    <w:rsid w:val="00386BA3"/>
    <w:rsid w:val="003B3F6A"/>
    <w:rsid w:val="003C2C61"/>
    <w:rsid w:val="00410197"/>
    <w:rsid w:val="0041207C"/>
    <w:rsid w:val="0044780A"/>
    <w:rsid w:val="00447A27"/>
    <w:rsid w:val="00477474"/>
    <w:rsid w:val="00480B7F"/>
    <w:rsid w:val="00483A59"/>
    <w:rsid w:val="004960C1"/>
    <w:rsid w:val="004A1893"/>
    <w:rsid w:val="004B3E17"/>
    <w:rsid w:val="004B59A1"/>
    <w:rsid w:val="004C4A44"/>
    <w:rsid w:val="004E63AD"/>
    <w:rsid w:val="004E79F1"/>
    <w:rsid w:val="004E7E9C"/>
    <w:rsid w:val="004F071D"/>
    <w:rsid w:val="004F28F0"/>
    <w:rsid w:val="00500DBA"/>
    <w:rsid w:val="00511877"/>
    <w:rsid w:val="005125BB"/>
    <w:rsid w:val="005264AB"/>
    <w:rsid w:val="00537F9C"/>
    <w:rsid w:val="00567C4B"/>
    <w:rsid w:val="00572222"/>
    <w:rsid w:val="00576F27"/>
    <w:rsid w:val="00597BC6"/>
    <w:rsid w:val="005B5235"/>
    <w:rsid w:val="005D3DA6"/>
    <w:rsid w:val="00612D8B"/>
    <w:rsid w:val="00666298"/>
    <w:rsid w:val="006B6340"/>
    <w:rsid w:val="006D6602"/>
    <w:rsid w:val="006E336C"/>
    <w:rsid w:val="00700818"/>
    <w:rsid w:val="00704251"/>
    <w:rsid w:val="00744EA9"/>
    <w:rsid w:val="00745D2B"/>
    <w:rsid w:val="00747F45"/>
    <w:rsid w:val="00752FC4"/>
    <w:rsid w:val="00757E9C"/>
    <w:rsid w:val="007761BE"/>
    <w:rsid w:val="0079506A"/>
    <w:rsid w:val="007B4C91"/>
    <w:rsid w:val="007B749B"/>
    <w:rsid w:val="007D5736"/>
    <w:rsid w:val="007D70F7"/>
    <w:rsid w:val="007E5EBB"/>
    <w:rsid w:val="0081648D"/>
    <w:rsid w:val="00823460"/>
    <w:rsid w:val="00823B80"/>
    <w:rsid w:val="00830C5F"/>
    <w:rsid w:val="008340C6"/>
    <w:rsid w:val="00834A33"/>
    <w:rsid w:val="00896EE1"/>
    <w:rsid w:val="008A3BD3"/>
    <w:rsid w:val="008B77CD"/>
    <w:rsid w:val="008C1482"/>
    <w:rsid w:val="008D0AA7"/>
    <w:rsid w:val="008E172E"/>
    <w:rsid w:val="00912A0A"/>
    <w:rsid w:val="009468D3"/>
    <w:rsid w:val="009550BD"/>
    <w:rsid w:val="00967372"/>
    <w:rsid w:val="00987F85"/>
    <w:rsid w:val="009B3286"/>
    <w:rsid w:val="009B40D3"/>
    <w:rsid w:val="009F08BF"/>
    <w:rsid w:val="00A01482"/>
    <w:rsid w:val="00A12256"/>
    <w:rsid w:val="00A17117"/>
    <w:rsid w:val="00A763AE"/>
    <w:rsid w:val="00A85E3E"/>
    <w:rsid w:val="00A917FE"/>
    <w:rsid w:val="00AC1028"/>
    <w:rsid w:val="00AD2B4D"/>
    <w:rsid w:val="00AE5046"/>
    <w:rsid w:val="00B63133"/>
    <w:rsid w:val="00B66FB4"/>
    <w:rsid w:val="00BB0EAD"/>
    <w:rsid w:val="00BC0F0A"/>
    <w:rsid w:val="00BF7898"/>
    <w:rsid w:val="00C11980"/>
    <w:rsid w:val="00C1444A"/>
    <w:rsid w:val="00C32CDB"/>
    <w:rsid w:val="00C32D29"/>
    <w:rsid w:val="00C41BAF"/>
    <w:rsid w:val="00C46CD6"/>
    <w:rsid w:val="00C57D82"/>
    <w:rsid w:val="00C7255C"/>
    <w:rsid w:val="00C95A81"/>
    <w:rsid w:val="00CB0809"/>
    <w:rsid w:val="00CB5253"/>
    <w:rsid w:val="00CC1928"/>
    <w:rsid w:val="00CE429A"/>
    <w:rsid w:val="00CE6F8A"/>
    <w:rsid w:val="00D04123"/>
    <w:rsid w:val="00D06525"/>
    <w:rsid w:val="00D13BE4"/>
    <w:rsid w:val="00D149F1"/>
    <w:rsid w:val="00D36106"/>
    <w:rsid w:val="00D512D2"/>
    <w:rsid w:val="00D56B94"/>
    <w:rsid w:val="00D8179F"/>
    <w:rsid w:val="00DA4574"/>
    <w:rsid w:val="00DA568F"/>
    <w:rsid w:val="00DC0AE9"/>
    <w:rsid w:val="00DC7840"/>
    <w:rsid w:val="00DE30D9"/>
    <w:rsid w:val="00E15314"/>
    <w:rsid w:val="00E23C71"/>
    <w:rsid w:val="00E32AC0"/>
    <w:rsid w:val="00E36D30"/>
    <w:rsid w:val="00E41841"/>
    <w:rsid w:val="00E6148C"/>
    <w:rsid w:val="00E639ED"/>
    <w:rsid w:val="00E80F17"/>
    <w:rsid w:val="00E85599"/>
    <w:rsid w:val="00EB1FAE"/>
    <w:rsid w:val="00EB2320"/>
    <w:rsid w:val="00EC285C"/>
    <w:rsid w:val="00F01669"/>
    <w:rsid w:val="00F06C77"/>
    <w:rsid w:val="00F1217C"/>
    <w:rsid w:val="00F4287E"/>
    <w:rsid w:val="00F56015"/>
    <w:rsid w:val="00F6320E"/>
    <w:rsid w:val="00F71D73"/>
    <w:rsid w:val="00F763B1"/>
    <w:rsid w:val="00F833E8"/>
    <w:rsid w:val="00F90A6A"/>
    <w:rsid w:val="00F960C1"/>
    <w:rsid w:val="00FA402E"/>
    <w:rsid w:val="00FB2546"/>
    <w:rsid w:val="00FB49C2"/>
    <w:rsid w:val="00FE1448"/>
    <w:rsid w:val="00FE2BFF"/>
    <w:rsid w:val="00FF401A"/>
    <w:rsid w:val="00FF4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4D727"/>
  <w15:docId w15:val="{F3A1BC82-43F6-4CDF-8AE5-21EF2B7C0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000000" w:themeColor="text2" w:themeShade="BF"/>
        <w:sz w:val="22"/>
        <w:szCs w:val="22"/>
        <w:lang w:val="fr-FR" w:eastAsia="en-US" w:bidi="ar-SA"/>
      </w:rPr>
    </w:rPrDefault>
    <w:pPrDefault>
      <w:pPr>
        <w:spacing w:after="3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semiHidden="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 w:qFormat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 w:qFormat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19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6B94"/>
    <w:rPr>
      <w:color w:val="auto"/>
      <w:sz w:val="24"/>
    </w:rPr>
  </w:style>
  <w:style w:type="paragraph" w:styleId="Titre1">
    <w:name w:val="heading 1"/>
    <w:basedOn w:val="Normal"/>
    <w:next w:val="Normal"/>
    <w:link w:val="Titre1Car"/>
    <w:uiPriority w:val="9"/>
    <w:semiHidden/>
    <w:rsid w:val="000F51E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7F4F92" w:themeColor="accent2" w:themeShade="80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262626" w:themeColor="text1" w:themeTint="D9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57222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71921" w:themeColor="accent1" w:themeShade="7F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7222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B2632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7222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B2632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7222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71921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7222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71921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7222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7222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rsid w:val="00B63133"/>
    <w:pPr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254E0D"/>
    <w:rPr>
      <w:color w:val="auto"/>
    </w:rPr>
  </w:style>
  <w:style w:type="paragraph" w:styleId="Pieddepage">
    <w:name w:val="footer"/>
    <w:basedOn w:val="Normal"/>
    <w:link w:val="PieddepageCar"/>
    <w:uiPriority w:val="99"/>
    <w:rsid w:val="00BC0F0A"/>
    <w:pPr>
      <w:spacing w:after="0" w:line="240" w:lineRule="auto"/>
      <w:ind w:left="-720" w:right="-720"/>
      <w:jc w:val="center"/>
    </w:pPr>
    <w:rPr>
      <w:rFonts w:asciiTheme="majorHAnsi" w:hAnsiTheme="majorHAnsi"/>
      <w:color w:val="7F4F92" w:themeColor="accent2" w:themeShade="80"/>
    </w:rPr>
  </w:style>
  <w:style w:type="character" w:customStyle="1" w:styleId="PieddepageCar">
    <w:name w:val="Pied de page Car"/>
    <w:basedOn w:val="Policepardfaut"/>
    <w:link w:val="Pieddepage"/>
    <w:uiPriority w:val="99"/>
    <w:rsid w:val="00254E0D"/>
    <w:rPr>
      <w:rFonts w:asciiTheme="majorHAnsi" w:hAnsiTheme="majorHAnsi"/>
      <w:color w:val="7F4F92" w:themeColor="accent2" w:themeShade="80"/>
    </w:rPr>
  </w:style>
  <w:style w:type="character" w:styleId="Textedelespacerserv">
    <w:name w:val="Placeholder Text"/>
    <w:basedOn w:val="Policepardfaut"/>
    <w:uiPriority w:val="99"/>
    <w:semiHidden/>
    <w:rsid w:val="00912A0A"/>
    <w:rPr>
      <w:color w:val="BFBFBF" w:themeColor="accent5" w:themeShade="BF"/>
      <w:sz w:val="22"/>
    </w:rPr>
  </w:style>
  <w:style w:type="paragraph" w:customStyle="1" w:styleId="Coordonnes">
    <w:name w:val="Coordonnées"/>
    <w:basedOn w:val="Normal"/>
    <w:uiPriority w:val="3"/>
    <w:qFormat/>
    <w:rsid w:val="00410197"/>
    <w:pPr>
      <w:spacing w:after="0"/>
      <w:jc w:val="right"/>
    </w:pPr>
    <w:rPr>
      <w:sz w:val="20"/>
      <w:szCs w:val="18"/>
    </w:rPr>
  </w:style>
  <w:style w:type="paragraph" w:styleId="Date">
    <w:name w:val="Date"/>
    <w:basedOn w:val="Normal"/>
    <w:next w:val="Salutations"/>
    <w:link w:val="DateCar"/>
    <w:uiPriority w:val="4"/>
    <w:unhideWhenUsed/>
    <w:qFormat/>
    <w:rsid w:val="003068CE"/>
    <w:pPr>
      <w:spacing w:before="480" w:after="600"/>
    </w:pPr>
  </w:style>
  <w:style w:type="character" w:customStyle="1" w:styleId="DateCar">
    <w:name w:val="Date Car"/>
    <w:basedOn w:val="Policepardfaut"/>
    <w:link w:val="Date"/>
    <w:uiPriority w:val="4"/>
    <w:rsid w:val="003068CE"/>
    <w:rPr>
      <w:color w:val="FFFFFF" w:themeColor="background1"/>
      <w:sz w:val="24"/>
    </w:rPr>
  </w:style>
  <w:style w:type="paragraph" w:styleId="Formuledepolitesse">
    <w:name w:val="Closing"/>
    <w:basedOn w:val="Normal"/>
    <w:next w:val="Signature"/>
    <w:link w:val="FormuledepolitesseCar"/>
    <w:uiPriority w:val="6"/>
    <w:unhideWhenUsed/>
    <w:qFormat/>
    <w:rsid w:val="00254E0D"/>
    <w:pPr>
      <w:spacing w:after="960" w:line="240" w:lineRule="auto"/>
    </w:pPr>
  </w:style>
  <w:style w:type="character" w:customStyle="1" w:styleId="FormuledepolitesseCar">
    <w:name w:val="Formule de politesse Car"/>
    <w:basedOn w:val="Policepardfaut"/>
    <w:link w:val="Formuledepolitesse"/>
    <w:uiPriority w:val="6"/>
    <w:rsid w:val="00254E0D"/>
    <w:rPr>
      <w:color w:val="auto"/>
    </w:rPr>
  </w:style>
  <w:style w:type="character" w:customStyle="1" w:styleId="Titre1Car">
    <w:name w:val="Titre 1 Car"/>
    <w:basedOn w:val="Policepardfaut"/>
    <w:link w:val="Titre1"/>
    <w:uiPriority w:val="9"/>
    <w:semiHidden/>
    <w:rsid w:val="00254E0D"/>
    <w:rPr>
      <w:rFonts w:asciiTheme="majorHAnsi" w:eastAsiaTheme="majorEastAsia" w:hAnsiTheme="majorHAnsi" w:cstheme="majorBidi"/>
      <w:b/>
      <w:bCs/>
      <w:color w:val="7F4F92" w:themeColor="accent2" w:themeShade="80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254E0D"/>
    <w:rPr>
      <w:rFonts w:asciiTheme="majorHAnsi" w:eastAsiaTheme="majorEastAsia" w:hAnsiTheme="majorHAnsi" w:cstheme="majorBidi"/>
      <w:b/>
      <w:bCs/>
      <w:color w:val="262626" w:themeColor="text1" w:themeTint="D9"/>
      <w:sz w:val="26"/>
      <w:szCs w:val="26"/>
    </w:rPr>
  </w:style>
  <w:style w:type="table" w:styleId="Grilledutableau">
    <w:name w:val="Table Grid"/>
    <w:basedOn w:val="TableauNormal"/>
    <w:uiPriority w:val="59"/>
    <w:rsid w:val="005125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72222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72222"/>
    <w:rPr>
      <w:rFonts w:ascii="Segoe UI" w:hAnsi="Segoe UI" w:cs="Segoe UI"/>
      <w:kern w:val="16"/>
      <w:sz w:val="22"/>
      <w:szCs w:val="18"/>
      <w14:ligatures w14:val="standardContextual"/>
      <w14:numForm w14:val="oldStyle"/>
      <w14:numSpacing w14:val="proportional"/>
      <w14:cntxtAlts/>
    </w:rPr>
  </w:style>
  <w:style w:type="paragraph" w:styleId="Bibliographie">
    <w:name w:val="Bibliography"/>
    <w:basedOn w:val="Normal"/>
    <w:next w:val="Normal"/>
    <w:uiPriority w:val="37"/>
    <w:semiHidden/>
    <w:unhideWhenUsed/>
    <w:rsid w:val="00572222"/>
  </w:style>
  <w:style w:type="paragraph" w:styleId="Normalcentr">
    <w:name w:val="Block Text"/>
    <w:basedOn w:val="Normal"/>
    <w:uiPriority w:val="99"/>
    <w:semiHidden/>
    <w:unhideWhenUsed/>
    <w:rsid w:val="000F51EC"/>
    <w:pPr>
      <w:pBdr>
        <w:top w:val="single" w:sz="2" w:space="10" w:color="0F3344" w:themeColor="accent1" w:frame="1"/>
        <w:left w:val="single" w:sz="2" w:space="10" w:color="0F3344" w:themeColor="accent1" w:frame="1"/>
        <w:bottom w:val="single" w:sz="2" w:space="10" w:color="0F3344" w:themeColor="accent1" w:frame="1"/>
        <w:right w:val="single" w:sz="2" w:space="10" w:color="0F3344" w:themeColor="accent1" w:frame="1"/>
      </w:pBdr>
      <w:ind w:left="1152" w:right="1152"/>
    </w:pPr>
    <w:rPr>
      <w:rFonts w:eastAsiaTheme="minorEastAsia"/>
      <w:i/>
      <w:iCs/>
      <w:color w:val="0B2632" w:themeColor="accent1" w:themeShade="BF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572222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572222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572222"/>
    <w:pPr>
      <w:spacing w:after="120"/>
    </w:pPr>
    <w:rPr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572222"/>
    <w:rPr>
      <w:kern w:val="16"/>
      <w:sz w:val="22"/>
      <w:szCs w:val="16"/>
      <w14:ligatures w14:val="standardContextual"/>
      <w14:numForm w14:val="oldStyle"/>
      <w14:numSpacing w14:val="proportional"/>
      <w14:cntxtAlts/>
    </w:rPr>
  </w:style>
  <w:style w:type="paragraph" w:styleId="Retrait1religne">
    <w:name w:val="Body Text First Indent"/>
    <w:basedOn w:val="Corpsdetexte"/>
    <w:link w:val="Retrait1religneCar"/>
    <w:uiPriority w:val="99"/>
    <w:semiHidden/>
    <w:unhideWhenUsed/>
    <w:rsid w:val="00572222"/>
    <w:pPr>
      <w:spacing w:after="300"/>
      <w:ind w:firstLine="360"/>
    </w:pPr>
  </w:style>
  <w:style w:type="character" w:customStyle="1" w:styleId="Retrait1religneCar">
    <w:name w:val="Retrait 1re ligne Car"/>
    <w:basedOn w:val="CorpsdetexteCar"/>
    <w:link w:val="Retrait1relign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572222"/>
    <w:pPr>
      <w:spacing w:after="120"/>
      <w:ind w:left="360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et1relig">
    <w:name w:val="Body Text First Indent 2"/>
    <w:basedOn w:val="Retraitcorpsdetexte"/>
    <w:link w:val="Retraitcorpset1religCar"/>
    <w:uiPriority w:val="99"/>
    <w:semiHidden/>
    <w:unhideWhenUsed/>
    <w:rsid w:val="00572222"/>
    <w:pPr>
      <w:spacing w:after="300"/>
      <w:ind w:firstLine="360"/>
    </w:pPr>
  </w:style>
  <w:style w:type="character" w:customStyle="1" w:styleId="Retraitcorpset1religCar">
    <w:name w:val="Retrait corps et 1re lig. Car"/>
    <w:basedOn w:val="RetraitcorpsdetexteCar"/>
    <w:link w:val="Retraitcorpset1relig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572222"/>
    <w:pPr>
      <w:spacing w:after="120" w:line="480" w:lineRule="auto"/>
      <w:ind w:left="360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572222"/>
    <w:pPr>
      <w:spacing w:after="120"/>
      <w:ind w:left="360"/>
    </w:pPr>
    <w:rPr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572222"/>
    <w:rPr>
      <w:kern w:val="16"/>
      <w:sz w:val="22"/>
      <w:szCs w:val="16"/>
      <w14:ligatures w14:val="standardContextual"/>
      <w14:numForm w14:val="oldStyle"/>
      <w14:numSpacing w14:val="proportional"/>
      <w14:cntxtAlts/>
    </w:rPr>
  </w:style>
  <w:style w:type="character" w:styleId="Titredulivre">
    <w:name w:val="Book Title"/>
    <w:basedOn w:val="Policepardfaut"/>
    <w:uiPriority w:val="33"/>
    <w:semiHidden/>
    <w:qFormat/>
    <w:rsid w:val="00572222"/>
    <w:rPr>
      <w:b/>
      <w:bCs/>
      <w:i/>
      <w:iCs/>
      <w:spacing w:val="5"/>
      <w:sz w:val="22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572222"/>
    <w:pPr>
      <w:spacing w:after="200" w:line="240" w:lineRule="auto"/>
    </w:pPr>
    <w:rPr>
      <w:i/>
      <w:iCs/>
      <w:color w:val="000000" w:themeColor="text2"/>
      <w:szCs w:val="18"/>
    </w:rPr>
  </w:style>
  <w:style w:type="table" w:styleId="Grillecouleur">
    <w:name w:val="Colorful Grid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couleur-Accent1">
    <w:name w:val="Colorful Grid Accent 1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8DDEF" w:themeFill="accent1" w:themeFillTint="33"/>
    </w:tcPr>
    <w:tblStylePr w:type="firstRow">
      <w:rPr>
        <w:b/>
        <w:bCs/>
      </w:rPr>
      <w:tblPr/>
      <w:tcPr>
        <w:shd w:val="clear" w:color="auto" w:fill="72BDE0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2BDE0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B263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B2632" w:themeFill="accent1" w:themeFillShade="BF"/>
      </w:tcPr>
    </w:tblStylePr>
    <w:tblStylePr w:type="band1Vert">
      <w:tblPr/>
      <w:tcPr>
        <w:shd w:val="clear" w:color="auto" w:fill="50ACD8" w:themeFill="accent1" w:themeFillTint="7F"/>
      </w:tcPr>
    </w:tblStylePr>
    <w:tblStylePr w:type="band1Horz">
      <w:tblPr/>
      <w:tcPr>
        <w:shd w:val="clear" w:color="auto" w:fill="50ACD8" w:themeFill="accent1" w:themeFillTint="7F"/>
      </w:tcPr>
    </w:tblStylePr>
  </w:style>
  <w:style w:type="table" w:styleId="Grillecouleur-Accent2">
    <w:name w:val="Colorful Grid Accent 2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9F7FA" w:themeFill="accent2" w:themeFillTint="33"/>
    </w:tcPr>
    <w:tblStylePr w:type="firstRow">
      <w:rPr>
        <w:b/>
        <w:bCs/>
      </w:rPr>
      <w:tblPr/>
      <w:tcPr>
        <w:shd w:val="clear" w:color="auto" w:fill="F4EFF6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4EFF6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B48EC2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B48EC2" w:themeFill="accent2" w:themeFillShade="BF"/>
      </w:tcPr>
    </w:tblStylePr>
    <w:tblStylePr w:type="band1Vert">
      <w:tblPr/>
      <w:tcPr>
        <w:shd w:val="clear" w:color="auto" w:fill="F1EBF4" w:themeFill="accent2" w:themeFillTint="7F"/>
      </w:tcPr>
    </w:tblStylePr>
    <w:tblStylePr w:type="band1Horz">
      <w:tblPr/>
      <w:tcPr>
        <w:shd w:val="clear" w:color="auto" w:fill="F1EBF4" w:themeFill="accent2" w:themeFillTint="7F"/>
      </w:tcPr>
    </w:tblStylePr>
  </w:style>
  <w:style w:type="table" w:styleId="Grillecouleur-Accent3">
    <w:name w:val="Colorful Grid Accent 3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F3F6" w:themeFill="accent3" w:themeFillTint="33"/>
    </w:tcPr>
    <w:tblStylePr w:type="firstRow">
      <w:rPr>
        <w:b/>
        <w:bCs/>
      </w:rPr>
      <w:tblPr/>
      <w:tcPr>
        <w:shd w:val="clear" w:color="auto" w:fill="FCE7EE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CE7EE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EC6093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EC6093" w:themeFill="accent3" w:themeFillShade="BF"/>
      </w:tcPr>
    </w:tblStylePr>
    <w:tblStylePr w:type="band1Vert">
      <w:tblPr/>
      <w:tcPr>
        <w:shd w:val="clear" w:color="auto" w:fill="FBE1EA" w:themeFill="accent3" w:themeFillTint="7F"/>
      </w:tcPr>
    </w:tblStylePr>
    <w:tblStylePr w:type="band1Horz">
      <w:tblPr/>
      <w:tcPr>
        <w:shd w:val="clear" w:color="auto" w:fill="FBE1EA" w:themeFill="accent3" w:themeFillTint="7F"/>
      </w:tcPr>
    </w:tblStylePr>
  </w:style>
  <w:style w:type="table" w:styleId="Grillecouleur-Accent4">
    <w:name w:val="Colorful Grid Accent 4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EFACE" w:themeFill="accent4" w:themeFillTint="33"/>
    </w:tcPr>
    <w:tblStylePr w:type="firstRow">
      <w:rPr>
        <w:b/>
        <w:bCs/>
      </w:rPr>
      <w:tblPr/>
      <w:tcPr>
        <w:shd w:val="clear" w:color="auto" w:fill="FDF69F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DF69F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C6B602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C6B602" w:themeFill="accent4" w:themeFillShade="BF"/>
      </w:tcPr>
    </w:tblStylePr>
    <w:tblStylePr w:type="band1Vert">
      <w:tblPr/>
      <w:tcPr>
        <w:shd w:val="clear" w:color="auto" w:fill="FDF487" w:themeFill="accent4" w:themeFillTint="7F"/>
      </w:tcPr>
    </w:tblStylePr>
    <w:tblStylePr w:type="band1Horz">
      <w:tblPr/>
      <w:tcPr>
        <w:shd w:val="clear" w:color="auto" w:fill="FDF487" w:themeFill="accent4" w:themeFillTint="7F"/>
      </w:tcPr>
    </w:tblStylePr>
  </w:style>
  <w:style w:type="table" w:styleId="Grillecouleur-Accent5">
    <w:name w:val="Colorful Grid Accent 5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FFF" w:themeFill="accent5" w:themeFillTint="33"/>
    </w:tcPr>
    <w:tblStylePr w:type="firstRow">
      <w:rPr>
        <w:b/>
        <w:bCs/>
      </w:rPr>
      <w:tblPr/>
      <w:tcPr>
        <w:shd w:val="clear" w:color="auto" w:fill="FFFFF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FFF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BFBFBF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BFBFBF" w:themeFill="accent5" w:themeFillShade="BF"/>
      </w:tcPr>
    </w:tblStylePr>
    <w:tblStylePr w:type="band1Vert">
      <w:tblPr/>
      <w:tcPr>
        <w:shd w:val="clear" w:color="auto" w:fill="FFFFFF" w:themeFill="accent5" w:themeFillTint="7F"/>
      </w:tcPr>
    </w:tblStylePr>
    <w:tblStylePr w:type="band1Horz">
      <w:tblPr/>
      <w:tcPr>
        <w:shd w:val="clear" w:color="auto" w:fill="FFFFFF" w:themeFill="accent5" w:themeFillTint="7F"/>
      </w:tcPr>
    </w:tblStylePr>
  </w:style>
  <w:style w:type="table" w:styleId="Grillecouleur-Accent6">
    <w:name w:val="Colorful Grid Accent 6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FFF" w:themeFill="accent6" w:themeFillTint="33"/>
    </w:tcPr>
    <w:tblStylePr w:type="firstRow">
      <w:rPr>
        <w:b/>
        <w:bCs/>
      </w:rPr>
      <w:tblPr/>
      <w:tcPr>
        <w:shd w:val="clear" w:color="auto" w:fill="FFFFF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FFF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BFBFBF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BFBFBF" w:themeFill="accent6" w:themeFillShade="BF"/>
      </w:tcPr>
    </w:tblStylePr>
    <w:tblStylePr w:type="band1Vert">
      <w:tblPr/>
      <w:tcPr>
        <w:shd w:val="clear" w:color="auto" w:fill="FFFFFF" w:themeFill="accent6" w:themeFillTint="7F"/>
      </w:tcPr>
    </w:tblStylePr>
    <w:tblStylePr w:type="band1Horz">
      <w:tblPr/>
      <w:tcPr>
        <w:shd w:val="clear" w:color="auto" w:fill="FFFFFF" w:themeFill="accent6" w:themeFillTint="7F"/>
      </w:tcPr>
    </w:tblStylePr>
  </w:style>
  <w:style w:type="table" w:styleId="Listecouleur">
    <w:name w:val="Colorful List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D9DCA" w:themeFill="accent2" w:themeFillShade="CC"/>
      </w:tcPr>
    </w:tblStylePr>
    <w:tblStylePr w:type="lastRow">
      <w:rPr>
        <w:b/>
        <w:bCs/>
        <w:color w:val="BD9DCA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couleur-Accent1">
    <w:name w:val="Colorful List Accent 1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CEEF7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D9DCA" w:themeFill="accent2" w:themeFillShade="CC"/>
      </w:tcPr>
    </w:tblStylePr>
    <w:tblStylePr w:type="lastRow">
      <w:rPr>
        <w:b/>
        <w:bCs/>
        <w:color w:val="BD9DCA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styleId="Listecouleur-Accent2">
    <w:name w:val="Colorful List Accent 2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FBF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D9DCA" w:themeFill="accent2" w:themeFillShade="CC"/>
      </w:tcPr>
    </w:tblStylePr>
    <w:tblStylePr w:type="lastRow">
      <w:rPr>
        <w:b/>
        <w:bCs/>
        <w:color w:val="BD9DCA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styleId="Listecouleur-Accent3">
    <w:name w:val="Colorful List Accent 3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9F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3C302" w:themeFill="accent4" w:themeFillShade="CC"/>
      </w:tcPr>
    </w:tblStylePr>
    <w:tblStylePr w:type="lastRow">
      <w:rPr>
        <w:b/>
        <w:bCs/>
        <w:color w:val="D3C30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styleId="Listecouleur-Accent4">
    <w:name w:val="Colorful List Accent 4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CE7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E74A0" w:themeFill="accent3" w:themeFillShade="CC"/>
      </w:tcPr>
    </w:tblStylePr>
    <w:tblStylePr w:type="lastRow">
      <w:rPr>
        <w:b/>
        <w:bCs/>
        <w:color w:val="EE74A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styleId="Listecouleur-Accent5">
    <w:name w:val="Colorful List Accent 5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FFF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CCCC" w:themeFill="accent6" w:themeFillShade="CC"/>
      </w:tcPr>
    </w:tblStylePr>
    <w:tblStylePr w:type="lastRow">
      <w:rPr>
        <w:b/>
        <w:bCs/>
        <w:color w:val="CCCCCC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styleId="Listecouleur-Accent6">
    <w:name w:val="Colorful List Accent 6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FFF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CCCC" w:themeFill="accent5" w:themeFillShade="CC"/>
      </w:tcPr>
    </w:tblStylePr>
    <w:tblStylePr w:type="lastRow">
      <w:rPr>
        <w:b/>
        <w:bCs/>
        <w:color w:val="CCCCCC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styleId="Tramecouleur">
    <w:name w:val="Colorful Shading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5D8EA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1">
    <w:name w:val="Colorful Shading Accent 1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5D8EA" w:themeColor="accent2"/>
        <w:left w:val="single" w:sz="4" w:space="0" w:color="0F3344" w:themeColor="accent1"/>
        <w:bottom w:val="single" w:sz="4" w:space="0" w:color="0F3344" w:themeColor="accent1"/>
        <w:right w:val="single" w:sz="4" w:space="0" w:color="0F3344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EEF7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1E2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1E28" w:themeColor="accent1" w:themeShade="99"/>
          <w:insideV w:val="nil"/>
        </w:tcBorders>
        <w:shd w:val="clear" w:color="auto" w:fill="091E2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E28" w:themeFill="accent1" w:themeFillShade="99"/>
      </w:tcPr>
    </w:tblStylePr>
    <w:tblStylePr w:type="band1Vert">
      <w:tblPr/>
      <w:tcPr>
        <w:shd w:val="clear" w:color="auto" w:fill="72BDE0" w:themeFill="accent1" w:themeFillTint="66"/>
      </w:tcPr>
    </w:tblStylePr>
    <w:tblStylePr w:type="band1Horz">
      <w:tblPr/>
      <w:tcPr>
        <w:shd w:val="clear" w:color="auto" w:fill="50ACD8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2">
    <w:name w:val="Colorful Shading Accent 2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5D8EA" w:themeColor="accent2"/>
        <w:left w:val="single" w:sz="4" w:space="0" w:color="E5D8EA" w:themeColor="accent2"/>
        <w:bottom w:val="single" w:sz="4" w:space="0" w:color="E5D8EA" w:themeColor="accent2"/>
        <w:right w:val="single" w:sz="4" w:space="0" w:color="E5D8EA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FBF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663AB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663AB" w:themeColor="accent2" w:themeShade="99"/>
          <w:insideV w:val="nil"/>
        </w:tcBorders>
        <w:shd w:val="clear" w:color="auto" w:fill="9663AB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663AB" w:themeFill="accent2" w:themeFillShade="99"/>
      </w:tcPr>
    </w:tblStylePr>
    <w:tblStylePr w:type="band1Vert">
      <w:tblPr/>
      <w:tcPr>
        <w:shd w:val="clear" w:color="auto" w:fill="F4EFF6" w:themeFill="accent2" w:themeFillTint="66"/>
      </w:tcPr>
    </w:tblStylePr>
    <w:tblStylePr w:type="band1Horz">
      <w:tblPr/>
      <w:tcPr>
        <w:shd w:val="clear" w:color="auto" w:fill="F1EBF4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3">
    <w:name w:val="Colorful Shading Accent 3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CEA10" w:themeColor="accent4"/>
        <w:left w:val="single" w:sz="4" w:space="0" w:color="F8C4D7" w:themeColor="accent3"/>
        <w:bottom w:val="single" w:sz="4" w:space="0" w:color="F8C4D7" w:themeColor="accent3"/>
        <w:right w:val="single" w:sz="4" w:space="0" w:color="F8C4D7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9F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CEA1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E5256B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E5256B" w:themeColor="accent3" w:themeShade="99"/>
          <w:insideV w:val="nil"/>
        </w:tcBorders>
        <w:shd w:val="clear" w:color="auto" w:fill="E5256B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256B" w:themeFill="accent3" w:themeFillShade="99"/>
      </w:tcPr>
    </w:tblStylePr>
    <w:tblStylePr w:type="band1Vert">
      <w:tblPr/>
      <w:tcPr>
        <w:shd w:val="clear" w:color="auto" w:fill="FCE7EE" w:themeFill="accent3" w:themeFillTint="66"/>
      </w:tcPr>
    </w:tblStylePr>
    <w:tblStylePr w:type="band1Horz">
      <w:tblPr/>
      <w:tcPr>
        <w:shd w:val="clear" w:color="auto" w:fill="FBE1EA" w:themeFill="accent3" w:themeFillTint="7F"/>
      </w:tcPr>
    </w:tblStylePr>
  </w:style>
  <w:style w:type="table" w:styleId="Tramecouleur-Accent4">
    <w:name w:val="Colorful Shading Accent 4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8C4D7" w:themeColor="accent3"/>
        <w:left w:val="single" w:sz="4" w:space="0" w:color="FCEA10" w:themeColor="accent4"/>
        <w:bottom w:val="single" w:sz="4" w:space="0" w:color="FCEA10" w:themeColor="accent4"/>
        <w:right w:val="single" w:sz="4" w:space="0" w:color="FCEA1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CE7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8C4D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E920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E9202" w:themeColor="accent4" w:themeShade="99"/>
          <w:insideV w:val="nil"/>
        </w:tcBorders>
        <w:shd w:val="clear" w:color="auto" w:fill="9E920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E9202" w:themeFill="accent4" w:themeFillShade="99"/>
      </w:tcPr>
    </w:tblStylePr>
    <w:tblStylePr w:type="band1Vert">
      <w:tblPr/>
      <w:tcPr>
        <w:shd w:val="clear" w:color="auto" w:fill="FDF69F" w:themeFill="accent4" w:themeFillTint="66"/>
      </w:tcPr>
    </w:tblStylePr>
    <w:tblStylePr w:type="band1Horz">
      <w:tblPr/>
      <w:tcPr>
        <w:shd w:val="clear" w:color="auto" w:fill="FDF487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5">
    <w:name w:val="Colorful Shading Accent 5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FFFF" w:themeColor="accent6"/>
        <w:left w:val="single" w:sz="4" w:space="0" w:color="FFFFFF" w:themeColor="accent5"/>
        <w:bottom w:val="single" w:sz="4" w:space="0" w:color="FFFFFF" w:themeColor="accent5"/>
        <w:right w:val="single" w:sz="4" w:space="0" w:color="FFFFFF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FFFF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9999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9999" w:themeColor="accent5" w:themeShade="99"/>
          <w:insideV w:val="nil"/>
        </w:tcBorders>
        <w:shd w:val="clear" w:color="auto" w:fill="999999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9999" w:themeFill="accent5" w:themeFillShade="99"/>
      </w:tcPr>
    </w:tblStylePr>
    <w:tblStylePr w:type="band1Vert">
      <w:tblPr/>
      <w:tcPr>
        <w:shd w:val="clear" w:color="auto" w:fill="FFFFFF" w:themeFill="accent5" w:themeFillTint="66"/>
      </w:tcPr>
    </w:tblStylePr>
    <w:tblStylePr w:type="band1Horz">
      <w:tblPr/>
      <w:tcPr>
        <w:shd w:val="clear" w:color="auto" w:fill="FFFFFF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6">
    <w:name w:val="Colorful Shading Accent 6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FFFF" w:themeColor="accent5"/>
        <w:left w:val="single" w:sz="4" w:space="0" w:color="FFFFFF" w:themeColor="accent6"/>
        <w:bottom w:val="single" w:sz="4" w:space="0" w:color="FFFFFF" w:themeColor="accent6"/>
        <w:right w:val="single" w:sz="4" w:space="0" w:color="FFFFFF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FFFF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9999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9999" w:themeColor="accent6" w:themeShade="99"/>
          <w:insideV w:val="nil"/>
        </w:tcBorders>
        <w:shd w:val="clear" w:color="auto" w:fill="999999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9999" w:themeFill="accent6" w:themeFillShade="99"/>
      </w:tcPr>
    </w:tblStylePr>
    <w:tblStylePr w:type="band1Vert">
      <w:tblPr/>
      <w:tcPr>
        <w:shd w:val="clear" w:color="auto" w:fill="FFFFFF" w:themeFill="accent6" w:themeFillTint="66"/>
      </w:tcPr>
    </w:tblStylePr>
    <w:tblStylePr w:type="band1Horz">
      <w:tblPr/>
      <w:tcPr>
        <w:shd w:val="clear" w:color="auto" w:fill="FFFFF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Marquedecommentaire">
    <w:name w:val="annotation reference"/>
    <w:basedOn w:val="Policepardfaut"/>
    <w:uiPriority w:val="99"/>
    <w:semiHidden/>
    <w:unhideWhenUsed/>
    <w:rsid w:val="00572222"/>
    <w:rPr>
      <w:sz w:val="22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72222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7222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72222"/>
    <w:rPr>
      <w:b/>
      <w:bCs/>
      <w:kern w:val="16"/>
      <w:sz w:val="22"/>
      <w14:ligatures w14:val="standardContextual"/>
      <w14:numForm w14:val="oldStyle"/>
      <w14:numSpacing w14:val="proportional"/>
      <w14:cntxtAlts/>
    </w:rPr>
  </w:style>
  <w:style w:type="table" w:styleId="Listefonce">
    <w:name w:val="Dark List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efonce-Accent1">
    <w:name w:val="Dark List Accent 1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F3344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71921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B2632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B2632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2632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2632" w:themeFill="accent1" w:themeFillShade="BF"/>
      </w:tcPr>
    </w:tblStylePr>
  </w:style>
  <w:style w:type="table" w:styleId="Listefonce-Accent2">
    <w:name w:val="Dark List Accent 2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E5D8EA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E4E91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48EC2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48EC2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48EC2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48EC2" w:themeFill="accent2" w:themeFillShade="BF"/>
      </w:tcPr>
    </w:tblStylePr>
  </w:style>
  <w:style w:type="table" w:styleId="Listefonce-Accent3">
    <w:name w:val="Dark List Accent 3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8C4D7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C51756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C6093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C6093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6093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6093" w:themeFill="accent3" w:themeFillShade="BF"/>
      </w:tcPr>
    </w:tblStylePr>
  </w:style>
  <w:style w:type="table" w:styleId="Listefonce-Accent4">
    <w:name w:val="Dark List Accent 4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CEA1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3790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C6B602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C6B602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B602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B602" w:themeFill="accent4" w:themeFillShade="BF"/>
      </w:tcPr>
    </w:tblStylePr>
  </w:style>
  <w:style w:type="table" w:styleId="Listefonce-Accent5">
    <w:name w:val="Dark List Accent 5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FFFF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7F7F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BFBF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BFBF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5" w:themeFillShade="BF"/>
      </w:tcPr>
    </w:tblStylePr>
  </w:style>
  <w:style w:type="table" w:styleId="Listefonce-Accent6">
    <w:name w:val="Dark List Accent 6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FFFF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7F7F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BFBF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BFBF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6" w:themeFillShade="BF"/>
      </w:tcPr>
    </w:tblStyle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572222"/>
    <w:pPr>
      <w:spacing w:after="0" w:line="240" w:lineRule="auto"/>
    </w:pPr>
    <w:rPr>
      <w:rFonts w:ascii="Segoe UI" w:hAnsi="Segoe UI" w:cs="Segoe UI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572222"/>
    <w:rPr>
      <w:rFonts w:ascii="Segoe UI" w:hAnsi="Segoe UI" w:cs="Segoe UI"/>
      <w:kern w:val="16"/>
      <w:sz w:val="22"/>
      <w:szCs w:val="16"/>
      <w14:ligatures w14:val="standardContextual"/>
      <w14:numForm w14:val="oldStyle"/>
      <w14:numSpacing w14:val="proportional"/>
      <w14:cntxtAlts/>
    </w:rPr>
  </w:style>
  <w:style w:type="paragraph" w:styleId="Signaturelectronique">
    <w:name w:val="E-mail Signature"/>
    <w:basedOn w:val="Normal"/>
    <w:link w:val="SignaturelectroniqueCar"/>
    <w:uiPriority w:val="99"/>
    <w:semiHidden/>
    <w:unhideWhenUsed/>
    <w:rsid w:val="00572222"/>
    <w:pPr>
      <w:spacing w:after="0" w:line="240" w:lineRule="auto"/>
    </w:pPr>
  </w:style>
  <w:style w:type="character" w:customStyle="1" w:styleId="SignaturelectroniqueCar">
    <w:name w:val="Signature électronique Car"/>
    <w:basedOn w:val="Policepardfaut"/>
    <w:link w:val="Signaturelectroniqu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Accentuation">
    <w:name w:val="Emphasis"/>
    <w:basedOn w:val="Policepardfaut"/>
    <w:uiPriority w:val="20"/>
    <w:semiHidden/>
    <w:qFormat/>
    <w:rsid w:val="00572222"/>
    <w:rPr>
      <w:i/>
      <w:iCs/>
      <w:sz w:val="22"/>
    </w:rPr>
  </w:style>
  <w:style w:type="character" w:styleId="Appeldenotedefin">
    <w:name w:val="endnote reference"/>
    <w:basedOn w:val="Policepardfaut"/>
    <w:uiPriority w:val="99"/>
    <w:semiHidden/>
    <w:unhideWhenUsed/>
    <w:rsid w:val="00572222"/>
    <w:rPr>
      <w:sz w:val="22"/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572222"/>
    <w:pPr>
      <w:spacing w:after="0" w:line="240" w:lineRule="auto"/>
    </w:pPr>
  </w:style>
  <w:style w:type="character" w:customStyle="1" w:styleId="NotedefinCar">
    <w:name w:val="Note de fin Car"/>
    <w:basedOn w:val="Policepardfaut"/>
    <w:link w:val="Notedefin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Adressedestinataire">
    <w:name w:val="envelope address"/>
    <w:basedOn w:val="Normal"/>
    <w:uiPriority w:val="99"/>
    <w:semiHidden/>
    <w:unhideWhenUsed/>
    <w:rsid w:val="00572222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szCs w:val="24"/>
    </w:rPr>
  </w:style>
  <w:style w:type="paragraph" w:styleId="Adresseexpditeur">
    <w:name w:val="envelope return"/>
    <w:basedOn w:val="Normal"/>
    <w:uiPriority w:val="99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</w:rPr>
  </w:style>
  <w:style w:type="character" w:styleId="Lienhypertextesuivivisit">
    <w:name w:val="FollowedHyperlink"/>
    <w:basedOn w:val="Policepardfaut"/>
    <w:uiPriority w:val="99"/>
    <w:semiHidden/>
    <w:unhideWhenUsed/>
    <w:rsid w:val="000F51EC"/>
    <w:rPr>
      <w:color w:val="7F4F92" w:themeColor="accent2" w:themeShade="80"/>
      <w:sz w:val="22"/>
      <w:u w:val="single"/>
    </w:rPr>
  </w:style>
  <w:style w:type="character" w:styleId="Appelnotedebasdep">
    <w:name w:val="footnote reference"/>
    <w:basedOn w:val="Policepardfaut"/>
    <w:uiPriority w:val="99"/>
    <w:semiHidden/>
    <w:unhideWhenUsed/>
    <w:rsid w:val="00572222"/>
    <w:rPr>
      <w:sz w:val="22"/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572222"/>
    <w:pPr>
      <w:spacing w:after="0" w:line="240" w:lineRule="auto"/>
    </w:p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table" w:customStyle="1" w:styleId="TableauGrille1Clair1">
    <w:name w:val="Tableau Grille 1 Clair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11">
    <w:name w:val="Tableau Grille 1 Clair - Accentuation 1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72BDE0" w:themeColor="accent1" w:themeTint="66"/>
        <w:left w:val="single" w:sz="4" w:space="0" w:color="72BDE0" w:themeColor="accent1" w:themeTint="66"/>
        <w:bottom w:val="single" w:sz="4" w:space="0" w:color="72BDE0" w:themeColor="accent1" w:themeTint="66"/>
        <w:right w:val="single" w:sz="4" w:space="0" w:color="72BDE0" w:themeColor="accent1" w:themeTint="66"/>
        <w:insideH w:val="single" w:sz="4" w:space="0" w:color="72BDE0" w:themeColor="accent1" w:themeTint="66"/>
        <w:insideV w:val="single" w:sz="4" w:space="0" w:color="72BDE0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2E9B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21">
    <w:name w:val="Tableau Grille 1 Clair - Accentuation 2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4EFF6" w:themeColor="accent2" w:themeTint="66"/>
        <w:left w:val="single" w:sz="4" w:space="0" w:color="F4EFF6" w:themeColor="accent2" w:themeTint="66"/>
        <w:bottom w:val="single" w:sz="4" w:space="0" w:color="F4EFF6" w:themeColor="accent2" w:themeTint="66"/>
        <w:right w:val="single" w:sz="4" w:space="0" w:color="F4EFF6" w:themeColor="accent2" w:themeTint="66"/>
        <w:insideH w:val="single" w:sz="4" w:space="0" w:color="F4EFF6" w:themeColor="accent2" w:themeTint="66"/>
        <w:insideV w:val="single" w:sz="4" w:space="0" w:color="F4EFF6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EFE7F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31">
    <w:name w:val="Tableau Grille 1 Clair - Accentuation 3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CE7EE" w:themeColor="accent3" w:themeTint="66"/>
        <w:left w:val="single" w:sz="4" w:space="0" w:color="FCE7EE" w:themeColor="accent3" w:themeTint="66"/>
        <w:bottom w:val="single" w:sz="4" w:space="0" w:color="FCE7EE" w:themeColor="accent3" w:themeTint="66"/>
        <w:right w:val="single" w:sz="4" w:space="0" w:color="FCE7EE" w:themeColor="accent3" w:themeTint="66"/>
        <w:insideH w:val="single" w:sz="4" w:space="0" w:color="FCE7EE" w:themeColor="accent3" w:themeTint="66"/>
        <w:insideV w:val="single" w:sz="4" w:space="0" w:color="FCE7EE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FADB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41">
    <w:name w:val="Tableau Grille 1 Clair - Accentuation 4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69F" w:themeColor="accent4" w:themeTint="66"/>
        <w:left w:val="single" w:sz="4" w:space="0" w:color="FDF69F" w:themeColor="accent4" w:themeTint="66"/>
        <w:bottom w:val="single" w:sz="4" w:space="0" w:color="FDF69F" w:themeColor="accent4" w:themeTint="66"/>
        <w:right w:val="single" w:sz="4" w:space="0" w:color="FDF69F" w:themeColor="accent4" w:themeTint="66"/>
        <w:insideH w:val="single" w:sz="4" w:space="0" w:color="FDF69F" w:themeColor="accent4" w:themeTint="66"/>
        <w:insideV w:val="single" w:sz="4" w:space="0" w:color="FDF69F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DF26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51">
    <w:name w:val="Tableau Grille 1 Clair - Accentuation 5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66"/>
        <w:left w:val="single" w:sz="4" w:space="0" w:color="FFFFFF" w:themeColor="accent5" w:themeTint="66"/>
        <w:bottom w:val="single" w:sz="4" w:space="0" w:color="FFFFFF" w:themeColor="accent5" w:themeTint="66"/>
        <w:right w:val="single" w:sz="4" w:space="0" w:color="FFFFFF" w:themeColor="accent5" w:themeTint="66"/>
        <w:insideH w:val="single" w:sz="4" w:space="0" w:color="FFFFFF" w:themeColor="accent5" w:themeTint="66"/>
        <w:insideV w:val="single" w:sz="4" w:space="0" w:color="FFFFFF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61">
    <w:name w:val="Tableau Grille 1 Clair - Accentuation 6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66"/>
        <w:left w:val="single" w:sz="4" w:space="0" w:color="FFFFFF" w:themeColor="accent6" w:themeTint="66"/>
        <w:bottom w:val="single" w:sz="4" w:space="0" w:color="FFFFFF" w:themeColor="accent6" w:themeTint="66"/>
        <w:right w:val="single" w:sz="4" w:space="0" w:color="FFFFFF" w:themeColor="accent6" w:themeTint="66"/>
        <w:insideH w:val="single" w:sz="4" w:space="0" w:color="FFFFFF" w:themeColor="accent6" w:themeTint="66"/>
        <w:insideV w:val="single" w:sz="4" w:space="0" w:color="FFFFF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21">
    <w:name w:val="Tableau Grille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2-Accentuation11">
    <w:name w:val="Tableau Grille 2 - Accentuation 1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2E9BCF" w:themeColor="accent1" w:themeTint="99"/>
        <w:bottom w:val="single" w:sz="2" w:space="0" w:color="2E9BCF" w:themeColor="accent1" w:themeTint="99"/>
        <w:insideH w:val="single" w:sz="2" w:space="0" w:color="2E9BCF" w:themeColor="accent1" w:themeTint="99"/>
        <w:insideV w:val="single" w:sz="2" w:space="0" w:color="2E9BCF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E9BCF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E9BCF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Grille2-Accentuation21">
    <w:name w:val="Tableau Grille 2 - Accentuation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EFE7F2" w:themeColor="accent2" w:themeTint="99"/>
        <w:bottom w:val="single" w:sz="2" w:space="0" w:color="EFE7F2" w:themeColor="accent2" w:themeTint="99"/>
        <w:insideH w:val="single" w:sz="2" w:space="0" w:color="EFE7F2" w:themeColor="accent2" w:themeTint="99"/>
        <w:insideV w:val="single" w:sz="2" w:space="0" w:color="EFE7F2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FE7F2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FE7F2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Grille2-Accentuation31">
    <w:name w:val="Tableau Grille 2 - Accentuation 3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ADBE6" w:themeColor="accent3" w:themeTint="99"/>
        <w:bottom w:val="single" w:sz="2" w:space="0" w:color="FADBE6" w:themeColor="accent3" w:themeTint="99"/>
        <w:insideH w:val="single" w:sz="2" w:space="0" w:color="FADBE6" w:themeColor="accent3" w:themeTint="99"/>
        <w:insideV w:val="single" w:sz="2" w:space="0" w:color="FADBE6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DBE6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ADBE6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Grille2-Accentuation41">
    <w:name w:val="Tableau Grille 2 - Accentuation 4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DF26F" w:themeColor="accent4" w:themeTint="99"/>
        <w:bottom w:val="single" w:sz="2" w:space="0" w:color="FDF26F" w:themeColor="accent4" w:themeTint="99"/>
        <w:insideH w:val="single" w:sz="2" w:space="0" w:color="FDF26F" w:themeColor="accent4" w:themeTint="99"/>
        <w:insideV w:val="single" w:sz="2" w:space="0" w:color="FDF26F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DF26F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DF26F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Grille2-Accentuation51">
    <w:name w:val="Tableau Grille 2 - Accentuation 5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FFFFF" w:themeColor="accent5" w:themeTint="99"/>
        <w:bottom w:val="single" w:sz="2" w:space="0" w:color="FFFFFF" w:themeColor="accent5" w:themeTint="99"/>
        <w:insideH w:val="single" w:sz="2" w:space="0" w:color="FFFFFF" w:themeColor="accent5" w:themeTint="99"/>
        <w:insideV w:val="single" w:sz="2" w:space="0" w:color="FFFFFF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FFFF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FFFF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Grille2-Accentuation61">
    <w:name w:val="Tableau Grille 2 - Accentuation 6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FFFFF" w:themeColor="accent6" w:themeTint="99"/>
        <w:bottom w:val="single" w:sz="2" w:space="0" w:color="FFFFFF" w:themeColor="accent6" w:themeTint="99"/>
        <w:insideH w:val="single" w:sz="2" w:space="0" w:color="FFFFFF" w:themeColor="accent6" w:themeTint="99"/>
        <w:insideV w:val="single" w:sz="2" w:space="0" w:color="FFFFFF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FFFF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FFFF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Grille31">
    <w:name w:val="Tableau Grille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TableauGrille3-Accentuation11">
    <w:name w:val="Tableau Grille 3 - Accentuation 1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  <w:tblStylePr w:type="neCell">
      <w:tblPr/>
      <w:tcPr>
        <w:tcBorders>
          <w:bottom w:val="single" w:sz="4" w:space="0" w:color="2E9BCF" w:themeColor="accent1" w:themeTint="99"/>
        </w:tcBorders>
      </w:tcPr>
    </w:tblStylePr>
    <w:tblStylePr w:type="nwCell">
      <w:tblPr/>
      <w:tcPr>
        <w:tcBorders>
          <w:bottom w:val="single" w:sz="4" w:space="0" w:color="2E9BCF" w:themeColor="accent1" w:themeTint="99"/>
        </w:tcBorders>
      </w:tcPr>
    </w:tblStylePr>
    <w:tblStylePr w:type="seCell">
      <w:tblPr/>
      <w:tcPr>
        <w:tcBorders>
          <w:top w:val="single" w:sz="4" w:space="0" w:color="2E9BCF" w:themeColor="accent1" w:themeTint="99"/>
        </w:tcBorders>
      </w:tcPr>
    </w:tblStylePr>
    <w:tblStylePr w:type="swCell">
      <w:tblPr/>
      <w:tcPr>
        <w:tcBorders>
          <w:top w:val="single" w:sz="4" w:space="0" w:color="2E9BCF" w:themeColor="accent1" w:themeTint="99"/>
        </w:tcBorders>
      </w:tcPr>
    </w:tblStylePr>
  </w:style>
  <w:style w:type="table" w:customStyle="1" w:styleId="TableauGrille3-Accentuation21">
    <w:name w:val="Tableau Grille 3 - Accentuation 2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  <w:tblStylePr w:type="neCell">
      <w:tblPr/>
      <w:tcPr>
        <w:tcBorders>
          <w:bottom w:val="single" w:sz="4" w:space="0" w:color="EFE7F2" w:themeColor="accent2" w:themeTint="99"/>
        </w:tcBorders>
      </w:tcPr>
    </w:tblStylePr>
    <w:tblStylePr w:type="nwCell">
      <w:tblPr/>
      <w:tcPr>
        <w:tcBorders>
          <w:bottom w:val="single" w:sz="4" w:space="0" w:color="EFE7F2" w:themeColor="accent2" w:themeTint="99"/>
        </w:tcBorders>
      </w:tcPr>
    </w:tblStylePr>
    <w:tblStylePr w:type="seCell">
      <w:tblPr/>
      <w:tcPr>
        <w:tcBorders>
          <w:top w:val="single" w:sz="4" w:space="0" w:color="EFE7F2" w:themeColor="accent2" w:themeTint="99"/>
        </w:tcBorders>
      </w:tcPr>
    </w:tblStylePr>
    <w:tblStylePr w:type="swCell">
      <w:tblPr/>
      <w:tcPr>
        <w:tcBorders>
          <w:top w:val="single" w:sz="4" w:space="0" w:color="EFE7F2" w:themeColor="accent2" w:themeTint="99"/>
        </w:tcBorders>
      </w:tcPr>
    </w:tblStylePr>
  </w:style>
  <w:style w:type="table" w:customStyle="1" w:styleId="TableauGrille3-Accentuation31">
    <w:name w:val="Tableau Grille 3 - Accentuation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  <w:tblStylePr w:type="neCell">
      <w:tblPr/>
      <w:tcPr>
        <w:tcBorders>
          <w:bottom w:val="single" w:sz="4" w:space="0" w:color="FADBE6" w:themeColor="accent3" w:themeTint="99"/>
        </w:tcBorders>
      </w:tcPr>
    </w:tblStylePr>
    <w:tblStylePr w:type="nwCell">
      <w:tblPr/>
      <w:tcPr>
        <w:tcBorders>
          <w:bottom w:val="single" w:sz="4" w:space="0" w:color="FADBE6" w:themeColor="accent3" w:themeTint="99"/>
        </w:tcBorders>
      </w:tcPr>
    </w:tblStylePr>
    <w:tblStylePr w:type="seCell">
      <w:tblPr/>
      <w:tcPr>
        <w:tcBorders>
          <w:top w:val="single" w:sz="4" w:space="0" w:color="FADBE6" w:themeColor="accent3" w:themeTint="99"/>
        </w:tcBorders>
      </w:tcPr>
    </w:tblStylePr>
    <w:tblStylePr w:type="swCell">
      <w:tblPr/>
      <w:tcPr>
        <w:tcBorders>
          <w:top w:val="single" w:sz="4" w:space="0" w:color="FADBE6" w:themeColor="accent3" w:themeTint="99"/>
        </w:tcBorders>
      </w:tcPr>
    </w:tblStylePr>
  </w:style>
  <w:style w:type="table" w:customStyle="1" w:styleId="TableauGrille3-Accentuation41">
    <w:name w:val="Tableau Grille 3 - Accentuation 4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  <w:tblStylePr w:type="neCell">
      <w:tblPr/>
      <w:tcPr>
        <w:tcBorders>
          <w:bottom w:val="single" w:sz="4" w:space="0" w:color="FDF26F" w:themeColor="accent4" w:themeTint="99"/>
        </w:tcBorders>
      </w:tcPr>
    </w:tblStylePr>
    <w:tblStylePr w:type="nwCell">
      <w:tblPr/>
      <w:tcPr>
        <w:tcBorders>
          <w:bottom w:val="single" w:sz="4" w:space="0" w:color="FDF26F" w:themeColor="accent4" w:themeTint="99"/>
        </w:tcBorders>
      </w:tcPr>
    </w:tblStylePr>
    <w:tblStylePr w:type="seCell">
      <w:tblPr/>
      <w:tcPr>
        <w:tcBorders>
          <w:top w:val="single" w:sz="4" w:space="0" w:color="FDF26F" w:themeColor="accent4" w:themeTint="99"/>
        </w:tcBorders>
      </w:tcPr>
    </w:tblStylePr>
    <w:tblStylePr w:type="swCell">
      <w:tblPr/>
      <w:tcPr>
        <w:tcBorders>
          <w:top w:val="single" w:sz="4" w:space="0" w:color="FDF26F" w:themeColor="accent4" w:themeTint="99"/>
        </w:tcBorders>
      </w:tcPr>
    </w:tblStylePr>
  </w:style>
  <w:style w:type="table" w:customStyle="1" w:styleId="TableauGrille3-Accentuation51">
    <w:name w:val="Tableau Grille 3 - Accentuation 5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  <w:tblStylePr w:type="neCell">
      <w:tblPr/>
      <w:tcPr>
        <w:tcBorders>
          <w:bottom w:val="single" w:sz="4" w:space="0" w:color="FFFFFF" w:themeColor="accent5" w:themeTint="99"/>
        </w:tcBorders>
      </w:tcPr>
    </w:tblStylePr>
    <w:tblStylePr w:type="nwCell">
      <w:tblPr/>
      <w:tcPr>
        <w:tcBorders>
          <w:bottom w:val="single" w:sz="4" w:space="0" w:color="FFFFFF" w:themeColor="accent5" w:themeTint="99"/>
        </w:tcBorders>
      </w:tcPr>
    </w:tblStylePr>
    <w:tblStylePr w:type="seCell">
      <w:tblPr/>
      <w:tcPr>
        <w:tcBorders>
          <w:top w:val="single" w:sz="4" w:space="0" w:color="FFFFFF" w:themeColor="accent5" w:themeTint="99"/>
        </w:tcBorders>
      </w:tcPr>
    </w:tblStylePr>
    <w:tblStylePr w:type="swCell">
      <w:tblPr/>
      <w:tcPr>
        <w:tcBorders>
          <w:top w:val="single" w:sz="4" w:space="0" w:color="FFFFFF" w:themeColor="accent5" w:themeTint="99"/>
        </w:tcBorders>
      </w:tcPr>
    </w:tblStylePr>
  </w:style>
  <w:style w:type="table" w:customStyle="1" w:styleId="TableauGrille3-Accentuation61">
    <w:name w:val="Tableau Grille 3 - Accentuation 6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  <w:tblStylePr w:type="neCell">
      <w:tblPr/>
      <w:tcPr>
        <w:tcBorders>
          <w:bottom w:val="single" w:sz="4" w:space="0" w:color="FFFFFF" w:themeColor="accent6" w:themeTint="99"/>
        </w:tcBorders>
      </w:tcPr>
    </w:tblStylePr>
    <w:tblStylePr w:type="nwCell">
      <w:tblPr/>
      <w:tcPr>
        <w:tcBorders>
          <w:bottom w:val="single" w:sz="4" w:space="0" w:color="FFFFFF" w:themeColor="accent6" w:themeTint="99"/>
        </w:tcBorders>
      </w:tcPr>
    </w:tblStylePr>
    <w:tblStylePr w:type="seCell">
      <w:tblPr/>
      <w:tcPr>
        <w:tcBorders>
          <w:top w:val="single" w:sz="4" w:space="0" w:color="FFFFFF" w:themeColor="accent6" w:themeTint="99"/>
        </w:tcBorders>
      </w:tcPr>
    </w:tblStylePr>
    <w:tblStylePr w:type="swCell">
      <w:tblPr/>
      <w:tcPr>
        <w:tcBorders>
          <w:top w:val="single" w:sz="4" w:space="0" w:color="FFFFFF" w:themeColor="accent6" w:themeTint="99"/>
        </w:tcBorders>
      </w:tcPr>
    </w:tblStylePr>
  </w:style>
  <w:style w:type="table" w:customStyle="1" w:styleId="TableauGrille41">
    <w:name w:val="Tableau Grille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4-Accentuation11">
    <w:name w:val="Tableau Grille 4 - Accentuation 1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3344" w:themeColor="accent1"/>
          <w:left w:val="single" w:sz="4" w:space="0" w:color="0F3344" w:themeColor="accent1"/>
          <w:bottom w:val="single" w:sz="4" w:space="0" w:color="0F3344" w:themeColor="accent1"/>
          <w:right w:val="single" w:sz="4" w:space="0" w:color="0F3344" w:themeColor="accent1"/>
          <w:insideH w:val="nil"/>
          <w:insideV w:val="nil"/>
        </w:tcBorders>
        <w:shd w:val="clear" w:color="auto" w:fill="0F3344" w:themeFill="accent1"/>
      </w:tcPr>
    </w:tblStylePr>
    <w:tblStylePr w:type="lastRow">
      <w:rPr>
        <w:b/>
        <w:bCs/>
      </w:rPr>
      <w:tblPr/>
      <w:tcPr>
        <w:tcBorders>
          <w:top w:val="double" w:sz="4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Grille4-Accentuation21">
    <w:name w:val="Tableau Grille 4 - Accentuation 2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5D8EA" w:themeColor="accent2"/>
          <w:left w:val="single" w:sz="4" w:space="0" w:color="E5D8EA" w:themeColor="accent2"/>
          <w:bottom w:val="single" w:sz="4" w:space="0" w:color="E5D8EA" w:themeColor="accent2"/>
          <w:right w:val="single" w:sz="4" w:space="0" w:color="E5D8EA" w:themeColor="accent2"/>
          <w:insideH w:val="nil"/>
          <w:insideV w:val="nil"/>
        </w:tcBorders>
        <w:shd w:val="clear" w:color="auto" w:fill="E5D8EA" w:themeFill="accent2"/>
      </w:tcPr>
    </w:tblStylePr>
    <w:tblStylePr w:type="lastRow">
      <w:rPr>
        <w:b/>
        <w:bCs/>
      </w:rPr>
      <w:tblPr/>
      <w:tcPr>
        <w:tcBorders>
          <w:top w:val="double" w:sz="4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Grille4-Accentuation31">
    <w:name w:val="Tableau Grille 4 - Accentuation 3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8C4D7" w:themeColor="accent3"/>
          <w:left w:val="single" w:sz="4" w:space="0" w:color="F8C4D7" w:themeColor="accent3"/>
          <w:bottom w:val="single" w:sz="4" w:space="0" w:color="F8C4D7" w:themeColor="accent3"/>
          <w:right w:val="single" w:sz="4" w:space="0" w:color="F8C4D7" w:themeColor="accent3"/>
          <w:insideH w:val="nil"/>
          <w:insideV w:val="nil"/>
        </w:tcBorders>
        <w:shd w:val="clear" w:color="auto" w:fill="F8C4D7" w:themeFill="accent3"/>
      </w:tcPr>
    </w:tblStylePr>
    <w:tblStylePr w:type="lastRow">
      <w:rPr>
        <w:b/>
        <w:bCs/>
      </w:rPr>
      <w:tblPr/>
      <w:tcPr>
        <w:tcBorders>
          <w:top w:val="double" w:sz="4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Grille4-Accentuation41">
    <w:name w:val="Tableau Grille 4 - Accentuation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CEA10" w:themeColor="accent4"/>
          <w:left w:val="single" w:sz="4" w:space="0" w:color="FCEA10" w:themeColor="accent4"/>
          <w:bottom w:val="single" w:sz="4" w:space="0" w:color="FCEA10" w:themeColor="accent4"/>
          <w:right w:val="single" w:sz="4" w:space="0" w:color="FCEA10" w:themeColor="accent4"/>
          <w:insideH w:val="nil"/>
          <w:insideV w:val="nil"/>
        </w:tcBorders>
        <w:shd w:val="clear" w:color="auto" w:fill="FCEA10" w:themeFill="accent4"/>
      </w:tcPr>
    </w:tblStylePr>
    <w:tblStylePr w:type="lastRow">
      <w:rPr>
        <w:b/>
        <w:bCs/>
      </w:rPr>
      <w:tblPr/>
      <w:tcPr>
        <w:tcBorders>
          <w:top w:val="double" w:sz="4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Grille4-Accentuation51">
    <w:name w:val="Tableau Grille 4 - Accentuation 5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5"/>
          <w:left w:val="single" w:sz="4" w:space="0" w:color="FFFFFF" w:themeColor="accent5"/>
          <w:bottom w:val="single" w:sz="4" w:space="0" w:color="FFFFFF" w:themeColor="accent5"/>
          <w:right w:val="single" w:sz="4" w:space="0" w:color="FFFFFF" w:themeColor="accent5"/>
          <w:insideH w:val="nil"/>
          <w:insideV w:val="nil"/>
        </w:tcBorders>
        <w:shd w:val="clear" w:color="auto" w:fill="FFFFFF" w:themeFill="accent5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Grille4-Accentuation61">
    <w:name w:val="Tableau Grille 4 - Accentuation 6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6"/>
          <w:left w:val="single" w:sz="4" w:space="0" w:color="FFFFFF" w:themeColor="accent6"/>
          <w:bottom w:val="single" w:sz="4" w:space="0" w:color="FFFFFF" w:themeColor="accent6"/>
          <w:right w:val="single" w:sz="4" w:space="0" w:color="FFFFFF" w:themeColor="accent6"/>
          <w:insideH w:val="nil"/>
          <w:insideV w:val="nil"/>
        </w:tcBorders>
        <w:shd w:val="clear" w:color="auto" w:fill="FFFFFF" w:themeFill="accent6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Grille5Fonc1">
    <w:name w:val="Tableau Grille 5 Foncé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TableauGrille5Fonc-Accentuation11">
    <w:name w:val="Tableau Grille 5 Foncé - Accentuation 1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8DDE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334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334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F334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F3344" w:themeFill="accent1"/>
      </w:tcPr>
    </w:tblStylePr>
    <w:tblStylePr w:type="band1Vert">
      <w:tblPr/>
      <w:tcPr>
        <w:shd w:val="clear" w:color="auto" w:fill="72BDE0" w:themeFill="accent1" w:themeFillTint="66"/>
      </w:tcPr>
    </w:tblStylePr>
    <w:tblStylePr w:type="band1Horz">
      <w:tblPr/>
      <w:tcPr>
        <w:shd w:val="clear" w:color="auto" w:fill="72BDE0" w:themeFill="accent1" w:themeFillTint="66"/>
      </w:tcPr>
    </w:tblStylePr>
  </w:style>
  <w:style w:type="table" w:customStyle="1" w:styleId="TableauGrille5Fonc-Accentuation21">
    <w:name w:val="Tableau Grille 5 Foncé - Accentuation 2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9F7F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5D8EA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5D8EA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5D8EA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5D8EA" w:themeFill="accent2"/>
      </w:tcPr>
    </w:tblStylePr>
    <w:tblStylePr w:type="band1Vert">
      <w:tblPr/>
      <w:tcPr>
        <w:shd w:val="clear" w:color="auto" w:fill="F4EFF6" w:themeFill="accent2" w:themeFillTint="66"/>
      </w:tcPr>
    </w:tblStylePr>
    <w:tblStylePr w:type="band1Horz">
      <w:tblPr/>
      <w:tcPr>
        <w:shd w:val="clear" w:color="auto" w:fill="F4EFF6" w:themeFill="accent2" w:themeFillTint="66"/>
      </w:tcPr>
    </w:tblStylePr>
  </w:style>
  <w:style w:type="table" w:customStyle="1" w:styleId="TableauGrille5Fonc-Accentuation31">
    <w:name w:val="Tableau Grille 5 Foncé - Accentuation 3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3F6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8C4D7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8C4D7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8C4D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8C4D7" w:themeFill="accent3"/>
      </w:tcPr>
    </w:tblStylePr>
    <w:tblStylePr w:type="band1Vert">
      <w:tblPr/>
      <w:tcPr>
        <w:shd w:val="clear" w:color="auto" w:fill="FCE7EE" w:themeFill="accent3" w:themeFillTint="66"/>
      </w:tcPr>
    </w:tblStylePr>
    <w:tblStylePr w:type="band1Horz">
      <w:tblPr/>
      <w:tcPr>
        <w:shd w:val="clear" w:color="auto" w:fill="FCE7EE" w:themeFill="accent3" w:themeFillTint="66"/>
      </w:tcPr>
    </w:tblStylePr>
  </w:style>
  <w:style w:type="table" w:customStyle="1" w:styleId="TableauGrille5Fonc-Accentuation41">
    <w:name w:val="Tableau Grille 5 Foncé - Accentuation 4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ACE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CEA1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CEA1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CEA1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CEA10" w:themeFill="accent4"/>
      </w:tcPr>
    </w:tblStylePr>
    <w:tblStylePr w:type="band1Vert">
      <w:tblPr/>
      <w:tcPr>
        <w:shd w:val="clear" w:color="auto" w:fill="FDF69F" w:themeFill="accent4" w:themeFillTint="66"/>
      </w:tcPr>
    </w:tblStylePr>
    <w:tblStylePr w:type="band1Horz">
      <w:tblPr/>
      <w:tcPr>
        <w:shd w:val="clear" w:color="auto" w:fill="FDF69F" w:themeFill="accent4" w:themeFillTint="66"/>
      </w:tcPr>
    </w:tblStylePr>
  </w:style>
  <w:style w:type="table" w:customStyle="1" w:styleId="TableauGrille5Fonc-Accentuation51">
    <w:name w:val="Tableau Grille 5 Foncé - Accentuation 5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FFFF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FFFF" w:themeFill="accent5"/>
      </w:tcPr>
    </w:tblStylePr>
    <w:tblStylePr w:type="band1Vert">
      <w:tblPr/>
      <w:tcPr>
        <w:shd w:val="clear" w:color="auto" w:fill="FFFFFF" w:themeFill="accent5" w:themeFillTint="66"/>
      </w:tcPr>
    </w:tblStylePr>
    <w:tblStylePr w:type="band1Horz">
      <w:tblPr/>
      <w:tcPr>
        <w:shd w:val="clear" w:color="auto" w:fill="FFFFFF" w:themeFill="accent5" w:themeFillTint="66"/>
      </w:tcPr>
    </w:tblStylePr>
  </w:style>
  <w:style w:type="table" w:customStyle="1" w:styleId="TableauGrille5Fonc-Accentuation61">
    <w:name w:val="Tableau Grille 5 Foncé - Accentuation 6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FFFF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FFFF" w:themeFill="accent6"/>
      </w:tcPr>
    </w:tblStylePr>
    <w:tblStylePr w:type="band1Vert">
      <w:tblPr/>
      <w:tcPr>
        <w:shd w:val="clear" w:color="auto" w:fill="FFFFFF" w:themeFill="accent6" w:themeFillTint="66"/>
      </w:tcPr>
    </w:tblStylePr>
    <w:tblStylePr w:type="band1Horz">
      <w:tblPr/>
      <w:tcPr>
        <w:shd w:val="clear" w:color="auto" w:fill="FFFFFF" w:themeFill="accent6" w:themeFillTint="66"/>
      </w:tcPr>
    </w:tblStylePr>
  </w:style>
  <w:style w:type="table" w:customStyle="1" w:styleId="TableauGrille6Couleur1">
    <w:name w:val="Tableau Grille 6 Couleur1"/>
    <w:basedOn w:val="TableauNormal"/>
    <w:uiPriority w:val="51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6Couleur-Accentuation11">
    <w:name w:val="Tableau Grille 6 Couleur - Accentuation 11"/>
    <w:basedOn w:val="TableauNormal"/>
    <w:uiPriority w:val="51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2E9B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Grille6Couleur-Accentuation21">
    <w:name w:val="Tableau Grille 6 Couleur - Accentuation 21"/>
    <w:basedOn w:val="TableauNormal"/>
    <w:uiPriority w:val="51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EFE7F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Grille6Couleur-Accentuation31">
    <w:name w:val="Tableau Grille 6 Couleur - Accentuation 31"/>
    <w:basedOn w:val="TableauNormal"/>
    <w:uiPriority w:val="51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FADB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Grille6Couleur-Accentuation41">
    <w:name w:val="Tableau Grille 6 Couleur - Accentuation 41"/>
    <w:basedOn w:val="TableauNormal"/>
    <w:uiPriority w:val="51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DF26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Grille6Couleur-Accentuation51">
    <w:name w:val="Tableau Grille 6 Couleur - Accentuation 51"/>
    <w:basedOn w:val="TableauNormal"/>
    <w:uiPriority w:val="51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Grille6Couleur-Accentuation61">
    <w:name w:val="Tableau Grille 6 Couleur - Accentuation 61"/>
    <w:basedOn w:val="TableauNormal"/>
    <w:uiPriority w:val="51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Grille7Couleur1">
    <w:name w:val="Tableau Grille 7 Couleur1"/>
    <w:basedOn w:val="TableauNormal"/>
    <w:uiPriority w:val="52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TableauGrille7Couleur-Accentuation11">
    <w:name w:val="Tableau Grille 7 Couleur - Accentuation 11"/>
    <w:basedOn w:val="TableauNormal"/>
    <w:uiPriority w:val="52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  <w:tblStylePr w:type="neCell">
      <w:tblPr/>
      <w:tcPr>
        <w:tcBorders>
          <w:bottom w:val="single" w:sz="4" w:space="0" w:color="2E9BCF" w:themeColor="accent1" w:themeTint="99"/>
        </w:tcBorders>
      </w:tcPr>
    </w:tblStylePr>
    <w:tblStylePr w:type="nwCell">
      <w:tblPr/>
      <w:tcPr>
        <w:tcBorders>
          <w:bottom w:val="single" w:sz="4" w:space="0" w:color="2E9BCF" w:themeColor="accent1" w:themeTint="99"/>
        </w:tcBorders>
      </w:tcPr>
    </w:tblStylePr>
    <w:tblStylePr w:type="seCell">
      <w:tblPr/>
      <w:tcPr>
        <w:tcBorders>
          <w:top w:val="single" w:sz="4" w:space="0" w:color="2E9BCF" w:themeColor="accent1" w:themeTint="99"/>
        </w:tcBorders>
      </w:tcPr>
    </w:tblStylePr>
    <w:tblStylePr w:type="swCell">
      <w:tblPr/>
      <w:tcPr>
        <w:tcBorders>
          <w:top w:val="single" w:sz="4" w:space="0" w:color="2E9BCF" w:themeColor="accent1" w:themeTint="99"/>
        </w:tcBorders>
      </w:tcPr>
    </w:tblStylePr>
  </w:style>
  <w:style w:type="table" w:customStyle="1" w:styleId="TableauGrille7Couleur-Accentuation21">
    <w:name w:val="Tableau Grille 7 Couleur - Accentuation 21"/>
    <w:basedOn w:val="TableauNormal"/>
    <w:uiPriority w:val="52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  <w:tblStylePr w:type="neCell">
      <w:tblPr/>
      <w:tcPr>
        <w:tcBorders>
          <w:bottom w:val="single" w:sz="4" w:space="0" w:color="EFE7F2" w:themeColor="accent2" w:themeTint="99"/>
        </w:tcBorders>
      </w:tcPr>
    </w:tblStylePr>
    <w:tblStylePr w:type="nwCell">
      <w:tblPr/>
      <w:tcPr>
        <w:tcBorders>
          <w:bottom w:val="single" w:sz="4" w:space="0" w:color="EFE7F2" w:themeColor="accent2" w:themeTint="99"/>
        </w:tcBorders>
      </w:tcPr>
    </w:tblStylePr>
    <w:tblStylePr w:type="seCell">
      <w:tblPr/>
      <w:tcPr>
        <w:tcBorders>
          <w:top w:val="single" w:sz="4" w:space="0" w:color="EFE7F2" w:themeColor="accent2" w:themeTint="99"/>
        </w:tcBorders>
      </w:tcPr>
    </w:tblStylePr>
    <w:tblStylePr w:type="swCell">
      <w:tblPr/>
      <w:tcPr>
        <w:tcBorders>
          <w:top w:val="single" w:sz="4" w:space="0" w:color="EFE7F2" w:themeColor="accent2" w:themeTint="99"/>
        </w:tcBorders>
      </w:tcPr>
    </w:tblStylePr>
  </w:style>
  <w:style w:type="table" w:customStyle="1" w:styleId="TableauGrille7Couleur-Accentuation31">
    <w:name w:val="Tableau Grille 7 Couleur - Accentuation 31"/>
    <w:basedOn w:val="TableauNormal"/>
    <w:uiPriority w:val="52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  <w:tblStylePr w:type="neCell">
      <w:tblPr/>
      <w:tcPr>
        <w:tcBorders>
          <w:bottom w:val="single" w:sz="4" w:space="0" w:color="FADBE6" w:themeColor="accent3" w:themeTint="99"/>
        </w:tcBorders>
      </w:tcPr>
    </w:tblStylePr>
    <w:tblStylePr w:type="nwCell">
      <w:tblPr/>
      <w:tcPr>
        <w:tcBorders>
          <w:bottom w:val="single" w:sz="4" w:space="0" w:color="FADBE6" w:themeColor="accent3" w:themeTint="99"/>
        </w:tcBorders>
      </w:tcPr>
    </w:tblStylePr>
    <w:tblStylePr w:type="seCell">
      <w:tblPr/>
      <w:tcPr>
        <w:tcBorders>
          <w:top w:val="single" w:sz="4" w:space="0" w:color="FADBE6" w:themeColor="accent3" w:themeTint="99"/>
        </w:tcBorders>
      </w:tcPr>
    </w:tblStylePr>
    <w:tblStylePr w:type="swCell">
      <w:tblPr/>
      <w:tcPr>
        <w:tcBorders>
          <w:top w:val="single" w:sz="4" w:space="0" w:color="FADBE6" w:themeColor="accent3" w:themeTint="99"/>
        </w:tcBorders>
      </w:tcPr>
    </w:tblStylePr>
  </w:style>
  <w:style w:type="table" w:customStyle="1" w:styleId="TableauGrille7Couleur-Accentuation41">
    <w:name w:val="Tableau Grille 7 Couleur - Accentuation 41"/>
    <w:basedOn w:val="TableauNormal"/>
    <w:uiPriority w:val="52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  <w:tblStylePr w:type="neCell">
      <w:tblPr/>
      <w:tcPr>
        <w:tcBorders>
          <w:bottom w:val="single" w:sz="4" w:space="0" w:color="FDF26F" w:themeColor="accent4" w:themeTint="99"/>
        </w:tcBorders>
      </w:tcPr>
    </w:tblStylePr>
    <w:tblStylePr w:type="nwCell">
      <w:tblPr/>
      <w:tcPr>
        <w:tcBorders>
          <w:bottom w:val="single" w:sz="4" w:space="0" w:color="FDF26F" w:themeColor="accent4" w:themeTint="99"/>
        </w:tcBorders>
      </w:tcPr>
    </w:tblStylePr>
    <w:tblStylePr w:type="seCell">
      <w:tblPr/>
      <w:tcPr>
        <w:tcBorders>
          <w:top w:val="single" w:sz="4" w:space="0" w:color="FDF26F" w:themeColor="accent4" w:themeTint="99"/>
        </w:tcBorders>
      </w:tcPr>
    </w:tblStylePr>
    <w:tblStylePr w:type="swCell">
      <w:tblPr/>
      <w:tcPr>
        <w:tcBorders>
          <w:top w:val="single" w:sz="4" w:space="0" w:color="FDF26F" w:themeColor="accent4" w:themeTint="99"/>
        </w:tcBorders>
      </w:tcPr>
    </w:tblStylePr>
  </w:style>
  <w:style w:type="table" w:customStyle="1" w:styleId="TableauGrille7Couleur-Accentuation51">
    <w:name w:val="Tableau Grille 7 Couleur - Accentuation 51"/>
    <w:basedOn w:val="TableauNormal"/>
    <w:uiPriority w:val="52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  <w:tblStylePr w:type="neCell">
      <w:tblPr/>
      <w:tcPr>
        <w:tcBorders>
          <w:bottom w:val="single" w:sz="4" w:space="0" w:color="FFFFFF" w:themeColor="accent5" w:themeTint="99"/>
        </w:tcBorders>
      </w:tcPr>
    </w:tblStylePr>
    <w:tblStylePr w:type="nwCell">
      <w:tblPr/>
      <w:tcPr>
        <w:tcBorders>
          <w:bottom w:val="single" w:sz="4" w:space="0" w:color="FFFFFF" w:themeColor="accent5" w:themeTint="99"/>
        </w:tcBorders>
      </w:tcPr>
    </w:tblStylePr>
    <w:tblStylePr w:type="seCell">
      <w:tblPr/>
      <w:tcPr>
        <w:tcBorders>
          <w:top w:val="single" w:sz="4" w:space="0" w:color="FFFFFF" w:themeColor="accent5" w:themeTint="99"/>
        </w:tcBorders>
      </w:tcPr>
    </w:tblStylePr>
    <w:tblStylePr w:type="swCell">
      <w:tblPr/>
      <w:tcPr>
        <w:tcBorders>
          <w:top w:val="single" w:sz="4" w:space="0" w:color="FFFFFF" w:themeColor="accent5" w:themeTint="99"/>
        </w:tcBorders>
      </w:tcPr>
    </w:tblStylePr>
  </w:style>
  <w:style w:type="table" w:customStyle="1" w:styleId="TableauGrille7Couleur-Accentuation61">
    <w:name w:val="Tableau Grille 7 Couleur - Accentuation 61"/>
    <w:basedOn w:val="TableauNormal"/>
    <w:uiPriority w:val="52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  <w:tblStylePr w:type="neCell">
      <w:tblPr/>
      <w:tcPr>
        <w:tcBorders>
          <w:bottom w:val="single" w:sz="4" w:space="0" w:color="FFFFFF" w:themeColor="accent6" w:themeTint="99"/>
        </w:tcBorders>
      </w:tcPr>
    </w:tblStylePr>
    <w:tblStylePr w:type="nwCell">
      <w:tblPr/>
      <w:tcPr>
        <w:tcBorders>
          <w:bottom w:val="single" w:sz="4" w:space="0" w:color="FFFFFF" w:themeColor="accent6" w:themeTint="99"/>
        </w:tcBorders>
      </w:tcPr>
    </w:tblStylePr>
    <w:tblStylePr w:type="seCell">
      <w:tblPr/>
      <w:tcPr>
        <w:tcBorders>
          <w:top w:val="single" w:sz="4" w:space="0" w:color="FFFFFF" w:themeColor="accent6" w:themeTint="99"/>
        </w:tcBorders>
      </w:tcPr>
    </w:tblStylePr>
    <w:tblStylePr w:type="swCell">
      <w:tblPr/>
      <w:tcPr>
        <w:tcBorders>
          <w:top w:val="single" w:sz="4" w:space="0" w:color="FFFFFF" w:themeColor="accent6" w:themeTint="99"/>
        </w:tcBorders>
      </w:tcPr>
    </w:tblStylePr>
  </w:style>
  <w:style w:type="character" w:customStyle="1" w:styleId="Titre3Car">
    <w:name w:val="Titre 3 Car"/>
    <w:basedOn w:val="Policepardfaut"/>
    <w:link w:val="Titre3"/>
    <w:uiPriority w:val="9"/>
    <w:semiHidden/>
    <w:rsid w:val="00572222"/>
    <w:rPr>
      <w:rFonts w:asciiTheme="majorHAnsi" w:eastAsiaTheme="majorEastAsia" w:hAnsiTheme="majorHAnsi" w:cstheme="majorBidi"/>
      <w:color w:val="071921" w:themeColor="accent1" w:themeShade="7F"/>
      <w:kern w:val="16"/>
      <w:sz w:val="24"/>
      <w:szCs w:val="24"/>
      <w14:ligatures w14:val="standardContextual"/>
      <w14:numForm w14:val="oldStyle"/>
      <w14:numSpacing w14:val="proportional"/>
      <w14:cntxtAlts/>
    </w:rPr>
  </w:style>
  <w:style w:type="character" w:customStyle="1" w:styleId="Titre4Car">
    <w:name w:val="Titre 4 Car"/>
    <w:basedOn w:val="Policepardfaut"/>
    <w:link w:val="Titre4"/>
    <w:uiPriority w:val="9"/>
    <w:semiHidden/>
    <w:rsid w:val="00572222"/>
    <w:rPr>
      <w:rFonts w:asciiTheme="majorHAnsi" w:eastAsiaTheme="majorEastAsia" w:hAnsiTheme="majorHAnsi" w:cstheme="majorBidi"/>
      <w:i/>
      <w:iCs/>
      <w:color w:val="0B2632" w:themeColor="accent1" w:themeShade="B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5Car">
    <w:name w:val="Titre 5 Car"/>
    <w:basedOn w:val="Policepardfaut"/>
    <w:link w:val="Titre5"/>
    <w:uiPriority w:val="9"/>
    <w:semiHidden/>
    <w:rsid w:val="00572222"/>
    <w:rPr>
      <w:rFonts w:asciiTheme="majorHAnsi" w:eastAsiaTheme="majorEastAsia" w:hAnsiTheme="majorHAnsi" w:cstheme="majorBidi"/>
      <w:color w:val="0B2632" w:themeColor="accent1" w:themeShade="B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6Car">
    <w:name w:val="Titre 6 Car"/>
    <w:basedOn w:val="Policepardfaut"/>
    <w:link w:val="Titre6"/>
    <w:uiPriority w:val="9"/>
    <w:semiHidden/>
    <w:rsid w:val="00572222"/>
    <w:rPr>
      <w:rFonts w:asciiTheme="majorHAnsi" w:eastAsiaTheme="majorEastAsia" w:hAnsiTheme="majorHAnsi" w:cstheme="majorBidi"/>
      <w:color w:val="071921" w:themeColor="accent1" w:themeShade="7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7Car">
    <w:name w:val="Titre 7 Car"/>
    <w:basedOn w:val="Policepardfaut"/>
    <w:link w:val="Titre7"/>
    <w:uiPriority w:val="9"/>
    <w:semiHidden/>
    <w:rsid w:val="00572222"/>
    <w:rPr>
      <w:rFonts w:asciiTheme="majorHAnsi" w:eastAsiaTheme="majorEastAsia" w:hAnsiTheme="majorHAnsi" w:cstheme="majorBidi"/>
      <w:i/>
      <w:iCs/>
      <w:color w:val="071921" w:themeColor="accent1" w:themeShade="7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8Car">
    <w:name w:val="Titre 8 Car"/>
    <w:basedOn w:val="Policepardfaut"/>
    <w:link w:val="Titre8"/>
    <w:uiPriority w:val="9"/>
    <w:semiHidden/>
    <w:rsid w:val="00572222"/>
    <w:rPr>
      <w:rFonts w:asciiTheme="majorHAnsi" w:eastAsiaTheme="majorEastAsia" w:hAnsiTheme="majorHAnsi" w:cstheme="majorBidi"/>
      <w:color w:val="272727" w:themeColor="text1" w:themeTint="D8"/>
      <w:kern w:val="16"/>
      <w:sz w:val="22"/>
      <w:szCs w:val="21"/>
      <w14:ligatures w14:val="standardContextual"/>
      <w14:numForm w14:val="oldStyle"/>
      <w14:numSpacing w14:val="proportional"/>
      <w14:cntxtAlts/>
    </w:rPr>
  </w:style>
  <w:style w:type="character" w:customStyle="1" w:styleId="Titre9Car">
    <w:name w:val="Titre 9 Car"/>
    <w:basedOn w:val="Policepardfaut"/>
    <w:link w:val="Titre9"/>
    <w:uiPriority w:val="9"/>
    <w:semiHidden/>
    <w:rsid w:val="00572222"/>
    <w:rPr>
      <w:rFonts w:asciiTheme="majorHAnsi" w:eastAsiaTheme="majorEastAsia" w:hAnsiTheme="majorHAnsi" w:cstheme="majorBidi"/>
      <w:i/>
      <w:iCs/>
      <w:color w:val="272727" w:themeColor="text1" w:themeTint="D8"/>
      <w:kern w:val="16"/>
      <w:sz w:val="22"/>
      <w:szCs w:val="21"/>
      <w14:ligatures w14:val="standardContextual"/>
      <w14:numForm w14:val="oldStyle"/>
      <w14:numSpacing w14:val="proportional"/>
      <w14:cntxtAlts/>
    </w:rPr>
  </w:style>
  <w:style w:type="character" w:styleId="AcronymeHTML">
    <w:name w:val="HTML Acronym"/>
    <w:basedOn w:val="Policepardfaut"/>
    <w:uiPriority w:val="99"/>
    <w:semiHidden/>
    <w:unhideWhenUsed/>
    <w:rsid w:val="00572222"/>
    <w:rPr>
      <w:sz w:val="22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572222"/>
    <w:pPr>
      <w:spacing w:after="0" w:line="240" w:lineRule="auto"/>
    </w:pPr>
    <w:rPr>
      <w:i/>
      <w:iCs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572222"/>
    <w:rPr>
      <w:i/>
      <w:iCs/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CitationHTML">
    <w:name w:val="HTML Cite"/>
    <w:basedOn w:val="Policepardfaut"/>
    <w:uiPriority w:val="99"/>
    <w:semiHidden/>
    <w:unhideWhenUsed/>
    <w:rsid w:val="00572222"/>
    <w:rPr>
      <w:i/>
      <w:iCs/>
      <w:sz w:val="22"/>
    </w:rPr>
  </w:style>
  <w:style w:type="character" w:styleId="CodeHTML">
    <w:name w:val="HTML Code"/>
    <w:basedOn w:val="Policepardfaut"/>
    <w:uiPriority w:val="99"/>
    <w:semiHidden/>
    <w:unhideWhenUsed/>
    <w:rsid w:val="00572222"/>
    <w:rPr>
      <w:rFonts w:ascii="Consolas" w:hAnsi="Consolas"/>
      <w:sz w:val="22"/>
      <w:szCs w:val="20"/>
    </w:rPr>
  </w:style>
  <w:style w:type="character" w:styleId="DfinitionHTML">
    <w:name w:val="HTML Definition"/>
    <w:basedOn w:val="Policepardfaut"/>
    <w:uiPriority w:val="99"/>
    <w:semiHidden/>
    <w:unhideWhenUsed/>
    <w:rsid w:val="00572222"/>
    <w:rPr>
      <w:i/>
      <w:iCs/>
      <w:sz w:val="22"/>
    </w:rPr>
  </w:style>
  <w:style w:type="character" w:styleId="ClavierHTML">
    <w:name w:val="HTML Keyboard"/>
    <w:basedOn w:val="Policepardfaut"/>
    <w:uiPriority w:val="99"/>
    <w:semiHidden/>
    <w:unhideWhenUsed/>
    <w:rsid w:val="00572222"/>
    <w:rPr>
      <w:rFonts w:ascii="Consolas" w:hAnsi="Consolas"/>
      <w:sz w:val="22"/>
      <w:szCs w:val="2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572222"/>
    <w:pPr>
      <w:spacing w:after="0" w:line="240" w:lineRule="auto"/>
    </w:pPr>
    <w:rPr>
      <w:rFonts w:ascii="Consolas" w:hAnsi="Consolas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572222"/>
    <w:rPr>
      <w:rFonts w:ascii="Consolas" w:hAnsi="Consolas"/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ExempleHTML">
    <w:name w:val="HTML Sample"/>
    <w:basedOn w:val="Policepardfaut"/>
    <w:uiPriority w:val="99"/>
    <w:semiHidden/>
    <w:unhideWhenUsed/>
    <w:rsid w:val="00572222"/>
    <w:rPr>
      <w:rFonts w:ascii="Consolas" w:hAnsi="Consolas"/>
      <w:sz w:val="24"/>
      <w:szCs w:val="24"/>
    </w:rPr>
  </w:style>
  <w:style w:type="character" w:styleId="MachinecrireHTML">
    <w:name w:val="HTML Typewriter"/>
    <w:basedOn w:val="Policepardfaut"/>
    <w:uiPriority w:val="99"/>
    <w:semiHidden/>
    <w:unhideWhenUsed/>
    <w:rsid w:val="00572222"/>
    <w:rPr>
      <w:rFonts w:ascii="Consolas" w:hAnsi="Consolas"/>
      <w:sz w:val="22"/>
      <w:szCs w:val="20"/>
    </w:rPr>
  </w:style>
  <w:style w:type="character" w:styleId="VariableHTML">
    <w:name w:val="HTML Variable"/>
    <w:basedOn w:val="Policepardfaut"/>
    <w:uiPriority w:val="99"/>
    <w:semiHidden/>
    <w:unhideWhenUsed/>
    <w:rsid w:val="00572222"/>
    <w:rPr>
      <w:i/>
      <w:iCs/>
      <w:sz w:val="22"/>
    </w:rPr>
  </w:style>
  <w:style w:type="character" w:styleId="Lienhypertexte">
    <w:name w:val="Hyperlink"/>
    <w:basedOn w:val="Policepardfaut"/>
    <w:uiPriority w:val="99"/>
    <w:semiHidden/>
    <w:unhideWhenUsed/>
    <w:rsid w:val="000F51EC"/>
    <w:rPr>
      <w:color w:val="847A01" w:themeColor="accent4" w:themeShade="80"/>
      <w:sz w:val="22"/>
      <w:u w:val="single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200" w:hanging="2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400" w:hanging="20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600" w:hanging="20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800" w:hanging="20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000" w:hanging="20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200" w:hanging="20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400" w:hanging="20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600" w:hanging="20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800" w:hanging="200"/>
    </w:pPr>
  </w:style>
  <w:style w:type="paragraph" w:styleId="Titreindex">
    <w:name w:val="index heading"/>
    <w:basedOn w:val="Normal"/>
    <w:next w:val="Index1"/>
    <w:uiPriority w:val="99"/>
    <w:semiHidden/>
    <w:unhideWhenUsed/>
    <w:rsid w:val="00572222"/>
    <w:rPr>
      <w:rFonts w:asciiTheme="majorHAnsi" w:eastAsiaTheme="majorEastAsia" w:hAnsiTheme="majorHAnsi" w:cstheme="majorBidi"/>
      <w:b/>
      <w:bCs/>
    </w:rPr>
  </w:style>
  <w:style w:type="character" w:styleId="Accentuationintense">
    <w:name w:val="Intense Emphasis"/>
    <w:basedOn w:val="Policepardfaut"/>
    <w:uiPriority w:val="21"/>
    <w:semiHidden/>
    <w:qFormat/>
    <w:rsid w:val="000F51EC"/>
    <w:rPr>
      <w:i/>
      <w:iCs/>
      <w:color w:val="0B2632" w:themeColor="accent1" w:themeShade="BF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semiHidden/>
    <w:qFormat/>
    <w:rsid w:val="000F51EC"/>
    <w:pPr>
      <w:pBdr>
        <w:top w:val="single" w:sz="4" w:space="10" w:color="0F3344" w:themeColor="accent1"/>
        <w:bottom w:val="single" w:sz="4" w:space="10" w:color="0F3344" w:themeColor="accent1"/>
      </w:pBdr>
      <w:spacing w:before="360" w:after="360"/>
      <w:ind w:left="864" w:right="864"/>
      <w:jc w:val="center"/>
    </w:pPr>
    <w:rPr>
      <w:i/>
      <w:iCs/>
      <w:color w:val="0B2632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semiHidden/>
    <w:rsid w:val="000F51EC"/>
    <w:rPr>
      <w:i/>
      <w:iCs/>
      <w:color w:val="0B2632" w:themeColor="accent1" w:themeShade="BF"/>
    </w:rPr>
  </w:style>
  <w:style w:type="character" w:styleId="Rfrenceintense">
    <w:name w:val="Intense Reference"/>
    <w:basedOn w:val="Policepardfaut"/>
    <w:uiPriority w:val="32"/>
    <w:semiHidden/>
    <w:qFormat/>
    <w:rsid w:val="000F51EC"/>
    <w:rPr>
      <w:b/>
      <w:bCs/>
      <w:caps w:val="0"/>
      <w:smallCaps/>
      <w:color w:val="0B2632" w:themeColor="accent1" w:themeShade="BF"/>
      <w:spacing w:val="5"/>
      <w:sz w:val="22"/>
    </w:rPr>
  </w:style>
  <w:style w:type="table" w:styleId="Grilleclaire">
    <w:name w:val="Light Grid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illeclaire-Accent1">
    <w:name w:val="Light Grid Accent 1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  <w:insideH w:val="single" w:sz="8" w:space="0" w:color="0F3344" w:themeColor="accent1"/>
        <w:insideV w:val="single" w:sz="8" w:space="0" w:color="0F334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18" w:space="0" w:color="0F3344" w:themeColor="accent1"/>
          <w:right w:val="single" w:sz="8" w:space="0" w:color="0F3344" w:themeColor="accent1"/>
          <w:insideH w:val="nil"/>
          <w:insideV w:val="single" w:sz="8" w:space="0" w:color="0F334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  <w:insideH w:val="nil"/>
          <w:insideV w:val="single" w:sz="8" w:space="0" w:color="0F334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  <w:tblStylePr w:type="band1Vert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  <w:shd w:val="clear" w:color="auto" w:fill="A8D6EC" w:themeFill="accent1" w:themeFillTint="3F"/>
      </w:tcPr>
    </w:tblStylePr>
    <w:tblStylePr w:type="band1Horz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  <w:insideV w:val="single" w:sz="8" w:space="0" w:color="0F3344" w:themeColor="accent1"/>
        </w:tcBorders>
        <w:shd w:val="clear" w:color="auto" w:fill="A8D6EC" w:themeFill="accent1" w:themeFillTint="3F"/>
      </w:tcPr>
    </w:tblStylePr>
    <w:tblStylePr w:type="band2Horz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  <w:insideV w:val="single" w:sz="8" w:space="0" w:color="0F3344" w:themeColor="accent1"/>
        </w:tcBorders>
      </w:tcPr>
    </w:tblStylePr>
  </w:style>
  <w:style w:type="table" w:styleId="Grilleclaire-Accent2">
    <w:name w:val="Light Grid Accent 2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  <w:insideH w:val="single" w:sz="8" w:space="0" w:color="E5D8EA" w:themeColor="accent2"/>
        <w:insideV w:val="single" w:sz="8" w:space="0" w:color="E5D8EA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18" w:space="0" w:color="E5D8EA" w:themeColor="accent2"/>
          <w:right w:val="single" w:sz="8" w:space="0" w:color="E5D8EA" w:themeColor="accent2"/>
          <w:insideH w:val="nil"/>
          <w:insideV w:val="single" w:sz="8" w:space="0" w:color="E5D8EA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  <w:insideH w:val="nil"/>
          <w:insideV w:val="single" w:sz="8" w:space="0" w:color="E5D8EA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  <w:tblStylePr w:type="band1Vert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  <w:shd w:val="clear" w:color="auto" w:fill="F8F5F9" w:themeFill="accent2" w:themeFillTint="3F"/>
      </w:tcPr>
    </w:tblStylePr>
    <w:tblStylePr w:type="band1Horz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  <w:insideV w:val="single" w:sz="8" w:space="0" w:color="E5D8EA" w:themeColor="accent2"/>
        </w:tcBorders>
        <w:shd w:val="clear" w:color="auto" w:fill="F8F5F9" w:themeFill="accent2" w:themeFillTint="3F"/>
      </w:tcPr>
    </w:tblStylePr>
    <w:tblStylePr w:type="band2Horz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  <w:insideV w:val="single" w:sz="8" w:space="0" w:color="E5D8EA" w:themeColor="accent2"/>
        </w:tcBorders>
      </w:tcPr>
    </w:tblStylePr>
  </w:style>
  <w:style w:type="table" w:styleId="Grilleclaire-Accent3">
    <w:name w:val="Light Grid Accent 3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  <w:insideH w:val="single" w:sz="8" w:space="0" w:color="F8C4D7" w:themeColor="accent3"/>
        <w:insideV w:val="single" w:sz="8" w:space="0" w:color="F8C4D7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18" w:space="0" w:color="F8C4D7" w:themeColor="accent3"/>
          <w:right w:val="single" w:sz="8" w:space="0" w:color="F8C4D7" w:themeColor="accent3"/>
          <w:insideH w:val="nil"/>
          <w:insideV w:val="single" w:sz="8" w:space="0" w:color="F8C4D7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  <w:insideH w:val="nil"/>
          <w:insideV w:val="single" w:sz="8" w:space="0" w:color="F8C4D7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  <w:tblStylePr w:type="band1Vert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  <w:shd w:val="clear" w:color="auto" w:fill="FDF0F5" w:themeFill="accent3" w:themeFillTint="3F"/>
      </w:tcPr>
    </w:tblStylePr>
    <w:tblStylePr w:type="band1Horz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  <w:insideV w:val="single" w:sz="8" w:space="0" w:color="F8C4D7" w:themeColor="accent3"/>
        </w:tcBorders>
        <w:shd w:val="clear" w:color="auto" w:fill="FDF0F5" w:themeFill="accent3" w:themeFillTint="3F"/>
      </w:tcPr>
    </w:tblStylePr>
    <w:tblStylePr w:type="band2Horz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  <w:insideV w:val="single" w:sz="8" w:space="0" w:color="F8C4D7" w:themeColor="accent3"/>
        </w:tcBorders>
      </w:tcPr>
    </w:tblStylePr>
  </w:style>
  <w:style w:type="table" w:styleId="Grilleclaire-Accent4">
    <w:name w:val="Light Grid Accent 4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  <w:insideH w:val="single" w:sz="8" w:space="0" w:color="FCEA10" w:themeColor="accent4"/>
        <w:insideV w:val="single" w:sz="8" w:space="0" w:color="FCEA1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18" w:space="0" w:color="FCEA10" w:themeColor="accent4"/>
          <w:right w:val="single" w:sz="8" w:space="0" w:color="FCEA10" w:themeColor="accent4"/>
          <w:insideH w:val="nil"/>
          <w:insideV w:val="single" w:sz="8" w:space="0" w:color="FCEA1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  <w:insideH w:val="nil"/>
          <w:insideV w:val="single" w:sz="8" w:space="0" w:color="FCEA1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  <w:tblStylePr w:type="band1Vert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  <w:shd w:val="clear" w:color="auto" w:fill="FEF9C3" w:themeFill="accent4" w:themeFillTint="3F"/>
      </w:tcPr>
    </w:tblStylePr>
    <w:tblStylePr w:type="band1Horz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  <w:insideV w:val="single" w:sz="8" w:space="0" w:color="FCEA10" w:themeColor="accent4"/>
        </w:tcBorders>
        <w:shd w:val="clear" w:color="auto" w:fill="FEF9C3" w:themeFill="accent4" w:themeFillTint="3F"/>
      </w:tcPr>
    </w:tblStylePr>
    <w:tblStylePr w:type="band2Horz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  <w:insideV w:val="single" w:sz="8" w:space="0" w:color="FCEA10" w:themeColor="accent4"/>
        </w:tcBorders>
      </w:tcPr>
    </w:tblStylePr>
  </w:style>
  <w:style w:type="table" w:styleId="Grilleclaire-Accent5">
    <w:name w:val="Light Grid Accent 5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  <w:insideH w:val="single" w:sz="8" w:space="0" w:color="FFFFFF" w:themeColor="accent5"/>
        <w:insideV w:val="single" w:sz="8" w:space="0" w:color="FFFFFF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18" w:space="0" w:color="FFFFFF" w:themeColor="accent5"/>
          <w:right w:val="single" w:sz="8" w:space="0" w:color="FFFFFF" w:themeColor="accent5"/>
          <w:insideH w:val="nil"/>
          <w:insideV w:val="single" w:sz="8" w:space="0" w:color="FFFFFF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  <w:insideH w:val="nil"/>
          <w:insideV w:val="single" w:sz="8" w:space="0" w:color="FFFFFF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  <w:tblStylePr w:type="band1Vert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  <w:shd w:val="clear" w:color="auto" w:fill="FFFFFF" w:themeFill="accent5" w:themeFillTint="3F"/>
      </w:tcPr>
    </w:tblStylePr>
    <w:tblStylePr w:type="band1Horz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  <w:insideV w:val="single" w:sz="8" w:space="0" w:color="FFFFFF" w:themeColor="accent5"/>
        </w:tcBorders>
        <w:shd w:val="clear" w:color="auto" w:fill="FFFFFF" w:themeFill="accent5" w:themeFillTint="3F"/>
      </w:tcPr>
    </w:tblStylePr>
    <w:tblStylePr w:type="band2Horz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  <w:insideV w:val="single" w:sz="8" w:space="0" w:color="FFFFFF" w:themeColor="accent5"/>
        </w:tcBorders>
      </w:tcPr>
    </w:tblStylePr>
  </w:style>
  <w:style w:type="table" w:styleId="Grilleclaire-Accent6">
    <w:name w:val="Light Grid Accent 6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  <w:insideH w:val="single" w:sz="8" w:space="0" w:color="FFFFFF" w:themeColor="accent6"/>
        <w:insideV w:val="single" w:sz="8" w:space="0" w:color="FFFFFF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18" w:space="0" w:color="FFFFFF" w:themeColor="accent6"/>
          <w:right w:val="single" w:sz="8" w:space="0" w:color="FFFFFF" w:themeColor="accent6"/>
          <w:insideH w:val="nil"/>
          <w:insideV w:val="single" w:sz="8" w:space="0" w:color="FFFFFF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  <w:insideH w:val="nil"/>
          <w:insideV w:val="single" w:sz="8" w:space="0" w:color="FFFFFF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  <w:tblStylePr w:type="band1Vert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  <w:shd w:val="clear" w:color="auto" w:fill="FFFFFF" w:themeFill="accent6" w:themeFillTint="3F"/>
      </w:tcPr>
    </w:tblStylePr>
    <w:tblStylePr w:type="band1Horz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  <w:insideV w:val="single" w:sz="8" w:space="0" w:color="FFFFFF" w:themeColor="accent6"/>
        </w:tcBorders>
        <w:shd w:val="clear" w:color="auto" w:fill="FFFFFF" w:themeFill="accent6" w:themeFillTint="3F"/>
      </w:tcPr>
    </w:tblStylePr>
    <w:tblStylePr w:type="band2Horz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  <w:insideV w:val="single" w:sz="8" w:space="0" w:color="FFFFFF" w:themeColor="accent6"/>
        </w:tcBorders>
      </w:tcPr>
    </w:tblStylePr>
  </w:style>
  <w:style w:type="table" w:styleId="Listeclaire">
    <w:name w:val="Light List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claire-Accent1">
    <w:name w:val="Light List Accent 1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F334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  <w:tblStylePr w:type="band1Horz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</w:style>
  <w:style w:type="table" w:styleId="Listeclaire-Accent2">
    <w:name w:val="Light List Accent 2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5D8EA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  <w:tblStylePr w:type="band1Horz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</w:style>
  <w:style w:type="table" w:styleId="Listeclaire-Accent3">
    <w:name w:val="Light List Accent 3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8C4D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  <w:tblStylePr w:type="band1Horz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</w:style>
  <w:style w:type="table" w:styleId="Listeclaire-Accent4">
    <w:name w:val="Light List Accent 4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CEA1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  <w:tblStylePr w:type="band1Horz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</w:style>
  <w:style w:type="table" w:styleId="Listeclaire-Accent5">
    <w:name w:val="Light List Accent 5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FFFF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  <w:tblStylePr w:type="band1Horz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</w:style>
  <w:style w:type="table" w:styleId="Listeclaire-Accent6">
    <w:name w:val="Light List Accent 6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FFFF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  <w:tblStylePr w:type="band1Horz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</w:style>
  <w:style w:type="table" w:styleId="Ombrageclair">
    <w:name w:val="Light Shading"/>
    <w:basedOn w:val="TableauNormal"/>
    <w:uiPriority w:val="60"/>
    <w:semiHidden/>
    <w:unhideWhenUsed/>
    <w:rsid w:val="00572222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rameclaire-Accent1">
    <w:name w:val="Light Shading Accent 1"/>
    <w:basedOn w:val="TableauNormal"/>
    <w:uiPriority w:val="60"/>
    <w:semiHidden/>
    <w:unhideWhenUsed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8" w:space="0" w:color="0F3344" w:themeColor="accent1"/>
        <w:bottom w:val="single" w:sz="8" w:space="0" w:color="0F3344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3344" w:themeColor="accent1"/>
          <w:left w:val="nil"/>
          <w:bottom w:val="single" w:sz="8" w:space="0" w:color="0F334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3344" w:themeColor="accent1"/>
          <w:left w:val="nil"/>
          <w:bottom w:val="single" w:sz="8" w:space="0" w:color="0F334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</w:style>
  <w:style w:type="table" w:styleId="Trameclaire-Accent2">
    <w:name w:val="Light Shading Accent 2"/>
    <w:basedOn w:val="TableauNormal"/>
    <w:uiPriority w:val="60"/>
    <w:semiHidden/>
    <w:unhideWhenUsed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8" w:space="0" w:color="E5D8EA" w:themeColor="accent2"/>
        <w:bottom w:val="single" w:sz="8" w:space="0" w:color="E5D8EA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5D8EA" w:themeColor="accent2"/>
          <w:left w:val="nil"/>
          <w:bottom w:val="single" w:sz="8" w:space="0" w:color="E5D8EA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5D8EA" w:themeColor="accent2"/>
          <w:left w:val="nil"/>
          <w:bottom w:val="single" w:sz="8" w:space="0" w:color="E5D8EA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</w:style>
  <w:style w:type="table" w:styleId="Trameclaire-Accent3">
    <w:name w:val="Light Shading Accent 3"/>
    <w:basedOn w:val="TableauNormal"/>
    <w:uiPriority w:val="60"/>
    <w:semiHidden/>
    <w:unhideWhenUsed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8" w:space="0" w:color="F8C4D7" w:themeColor="accent3"/>
        <w:bottom w:val="single" w:sz="8" w:space="0" w:color="F8C4D7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8C4D7" w:themeColor="accent3"/>
          <w:left w:val="nil"/>
          <w:bottom w:val="single" w:sz="8" w:space="0" w:color="F8C4D7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8C4D7" w:themeColor="accent3"/>
          <w:left w:val="nil"/>
          <w:bottom w:val="single" w:sz="8" w:space="0" w:color="F8C4D7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</w:style>
  <w:style w:type="table" w:styleId="Trameclaire-Accent4">
    <w:name w:val="Light Shading Accent 4"/>
    <w:basedOn w:val="TableauNormal"/>
    <w:uiPriority w:val="60"/>
    <w:semiHidden/>
    <w:unhideWhenUsed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8" w:space="0" w:color="FCEA10" w:themeColor="accent4"/>
        <w:bottom w:val="single" w:sz="8" w:space="0" w:color="FCEA1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CEA10" w:themeColor="accent4"/>
          <w:left w:val="nil"/>
          <w:bottom w:val="single" w:sz="8" w:space="0" w:color="FCEA1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CEA10" w:themeColor="accent4"/>
          <w:left w:val="nil"/>
          <w:bottom w:val="single" w:sz="8" w:space="0" w:color="FCEA1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</w:style>
  <w:style w:type="table" w:styleId="Trameclaire-Accent5">
    <w:name w:val="Light Shading Accent 5"/>
    <w:basedOn w:val="TableauNormal"/>
    <w:uiPriority w:val="60"/>
    <w:semiHidden/>
    <w:unhideWhenUsed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8" w:space="0" w:color="FFFFFF" w:themeColor="accent5"/>
        <w:bottom w:val="single" w:sz="8" w:space="0" w:color="FFFFFF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5"/>
          <w:left w:val="nil"/>
          <w:bottom w:val="single" w:sz="8" w:space="0" w:color="FFFFFF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5"/>
          <w:left w:val="nil"/>
          <w:bottom w:val="single" w:sz="8" w:space="0" w:color="FFFFFF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</w:style>
  <w:style w:type="table" w:styleId="Trameclaire-Accent6">
    <w:name w:val="Light Shading Accent 6"/>
    <w:basedOn w:val="TableauNormal"/>
    <w:uiPriority w:val="60"/>
    <w:semiHidden/>
    <w:unhideWhenUsed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8" w:space="0" w:color="FFFFFF" w:themeColor="accent6"/>
        <w:bottom w:val="single" w:sz="8" w:space="0" w:color="FFFFFF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6"/>
          <w:left w:val="nil"/>
          <w:bottom w:val="single" w:sz="8" w:space="0" w:color="FFFFFF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6"/>
          <w:left w:val="nil"/>
          <w:bottom w:val="single" w:sz="8" w:space="0" w:color="FFFFFF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</w:style>
  <w:style w:type="character" w:styleId="Numrodeligne">
    <w:name w:val="line number"/>
    <w:basedOn w:val="Policepardfaut"/>
    <w:uiPriority w:val="99"/>
    <w:semiHidden/>
    <w:unhideWhenUsed/>
    <w:rsid w:val="00572222"/>
    <w:rPr>
      <w:sz w:val="22"/>
    </w:rPr>
  </w:style>
  <w:style w:type="paragraph" w:styleId="Liste">
    <w:name w:val="List"/>
    <w:basedOn w:val="Normal"/>
    <w:uiPriority w:val="99"/>
    <w:semiHidden/>
    <w:unhideWhenUsed/>
    <w:rsid w:val="00572222"/>
    <w:pPr>
      <w:ind w:left="360" w:hanging="360"/>
      <w:contextualSpacing/>
    </w:pPr>
  </w:style>
  <w:style w:type="paragraph" w:styleId="Liste2">
    <w:name w:val="List 2"/>
    <w:basedOn w:val="Normal"/>
    <w:uiPriority w:val="99"/>
    <w:semiHidden/>
    <w:unhideWhenUsed/>
    <w:rsid w:val="00572222"/>
    <w:pPr>
      <w:ind w:left="720" w:hanging="360"/>
      <w:contextualSpacing/>
    </w:pPr>
  </w:style>
  <w:style w:type="paragraph" w:styleId="Liste3">
    <w:name w:val="List 3"/>
    <w:basedOn w:val="Normal"/>
    <w:uiPriority w:val="99"/>
    <w:semiHidden/>
    <w:unhideWhenUsed/>
    <w:rsid w:val="00572222"/>
    <w:pPr>
      <w:ind w:left="1080" w:hanging="360"/>
      <w:contextualSpacing/>
    </w:pPr>
  </w:style>
  <w:style w:type="paragraph" w:styleId="Liste4">
    <w:name w:val="List 4"/>
    <w:basedOn w:val="Normal"/>
    <w:uiPriority w:val="99"/>
    <w:semiHidden/>
    <w:unhideWhenUsed/>
    <w:rsid w:val="00572222"/>
    <w:pPr>
      <w:ind w:left="1440" w:hanging="360"/>
      <w:contextualSpacing/>
    </w:pPr>
  </w:style>
  <w:style w:type="paragraph" w:styleId="Liste5">
    <w:name w:val="List 5"/>
    <w:basedOn w:val="Normal"/>
    <w:uiPriority w:val="99"/>
    <w:semiHidden/>
    <w:unhideWhenUsed/>
    <w:rsid w:val="00572222"/>
    <w:pPr>
      <w:ind w:left="1800" w:hanging="360"/>
      <w:contextualSpacing/>
    </w:pPr>
  </w:style>
  <w:style w:type="paragraph" w:styleId="Listepuces">
    <w:name w:val="List Bullet"/>
    <w:basedOn w:val="Normal"/>
    <w:uiPriority w:val="99"/>
    <w:semiHidden/>
    <w:unhideWhenUsed/>
    <w:rsid w:val="00572222"/>
    <w:pPr>
      <w:numPr>
        <w:numId w:val="1"/>
      </w:numPr>
      <w:contextualSpacing/>
    </w:pPr>
  </w:style>
  <w:style w:type="paragraph" w:styleId="Listepuces2">
    <w:name w:val="List Bullet 2"/>
    <w:basedOn w:val="Normal"/>
    <w:uiPriority w:val="99"/>
    <w:semiHidden/>
    <w:unhideWhenUsed/>
    <w:rsid w:val="00572222"/>
    <w:pPr>
      <w:numPr>
        <w:numId w:val="2"/>
      </w:numPr>
      <w:contextualSpacing/>
    </w:pPr>
  </w:style>
  <w:style w:type="paragraph" w:styleId="Listepuces3">
    <w:name w:val="List Bullet 3"/>
    <w:basedOn w:val="Normal"/>
    <w:uiPriority w:val="99"/>
    <w:semiHidden/>
    <w:unhideWhenUsed/>
    <w:rsid w:val="00572222"/>
    <w:pPr>
      <w:numPr>
        <w:numId w:val="3"/>
      </w:numPr>
      <w:contextualSpacing/>
    </w:pPr>
  </w:style>
  <w:style w:type="paragraph" w:styleId="Listepuces4">
    <w:name w:val="List Bullet 4"/>
    <w:basedOn w:val="Normal"/>
    <w:uiPriority w:val="99"/>
    <w:semiHidden/>
    <w:unhideWhenUsed/>
    <w:rsid w:val="00572222"/>
    <w:pPr>
      <w:numPr>
        <w:numId w:val="4"/>
      </w:numPr>
      <w:contextualSpacing/>
    </w:pPr>
  </w:style>
  <w:style w:type="paragraph" w:styleId="Listepuces5">
    <w:name w:val="List Bullet 5"/>
    <w:basedOn w:val="Normal"/>
    <w:uiPriority w:val="99"/>
    <w:semiHidden/>
    <w:unhideWhenUsed/>
    <w:rsid w:val="00572222"/>
    <w:pPr>
      <w:numPr>
        <w:numId w:val="5"/>
      </w:numPr>
      <w:contextualSpacing/>
    </w:pPr>
  </w:style>
  <w:style w:type="paragraph" w:styleId="Listecontinue">
    <w:name w:val="List Continue"/>
    <w:basedOn w:val="Normal"/>
    <w:uiPriority w:val="99"/>
    <w:semiHidden/>
    <w:unhideWhenUsed/>
    <w:rsid w:val="00572222"/>
    <w:pPr>
      <w:spacing w:after="120"/>
      <w:ind w:left="360"/>
      <w:contextualSpacing/>
    </w:pPr>
  </w:style>
  <w:style w:type="paragraph" w:styleId="Listecontinue2">
    <w:name w:val="List Continue 2"/>
    <w:basedOn w:val="Normal"/>
    <w:uiPriority w:val="99"/>
    <w:semiHidden/>
    <w:unhideWhenUsed/>
    <w:rsid w:val="00572222"/>
    <w:pPr>
      <w:spacing w:after="120"/>
      <w:ind w:left="720"/>
      <w:contextualSpacing/>
    </w:pPr>
  </w:style>
  <w:style w:type="paragraph" w:styleId="Listecontinue3">
    <w:name w:val="List Continue 3"/>
    <w:basedOn w:val="Normal"/>
    <w:uiPriority w:val="99"/>
    <w:semiHidden/>
    <w:unhideWhenUsed/>
    <w:rsid w:val="00572222"/>
    <w:pPr>
      <w:spacing w:after="120"/>
      <w:ind w:left="1080"/>
      <w:contextualSpacing/>
    </w:pPr>
  </w:style>
  <w:style w:type="paragraph" w:styleId="Listecontinue4">
    <w:name w:val="List Continue 4"/>
    <w:basedOn w:val="Normal"/>
    <w:uiPriority w:val="99"/>
    <w:semiHidden/>
    <w:unhideWhenUsed/>
    <w:rsid w:val="00572222"/>
    <w:pPr>
      <w:spacing w:after="120"/>
      <w:ind w:left="1440"/>
      <w:contextualSpacing/>
    </w:pPr>
  </w:style>
  <w:style w:type="paragraph" w:styleId="Listecontinue5">
    <w:name w:val="List Continue 5"/>
    <w:basedOn w:val="Normal"/>
    <w:uiPriority w:val="99"/>
    <w:semiHidden/>
    <w:unhideWhenUsed/>
    <w:rsid w:val="00572222"/>
    <w:pPr>
      <w:spacing w:after="120"/>
      <w:ind w:left="1800"/>
      <w:contextualSpacing/>
    </w:pPr>
  </w:style>
  <w:style w:type="paragraph" w:styleId="Listenumros">
    <w:name w:val="List Number"/>
    <w:basedOn w:val="Normal"/>
    <w:uiPriority w:val="99"/>
    <w:semiHidden/>
    <w:unhideWhenUsed/>
    <w:rsid w:val="00572222"/>
    <w:pPr>
      <w:numPr>
        <w:numId w:val="6"/>
      </w:numPr>
      <w:contextualSpacing/>
    </w:pPr>
  </w:style>
  <w:style w:type="paragraph" w:styleId="Listenumros2">
    <w:name w:val="List Number 2"/>
    <w:basedOn w:val="Normal"/>
    <w:uiPriority w:val="99"/>
    <w:semiHidden/>
    <w:unhideWhenUsed/>
    <w:rsid w:val="00572222"/>
    <w:pPr>
      <w:numPr>
        <w:numId w:val="7"/>
      </w:numPr>
      <w:contextualSpacing/>
    </w:pPr>
  </w:style>
  <w:style w:type="paragraph" w:styleId="Listenumros3">
    <w:name w:val="List Number 3"/>
    <w:basedOn w:val="Normal"/>
    <w:uiPriority w:val="99"/>
    <w:semiHidden/>
    <w:unhideWhenUsed/>
    <w:rsid w:val="00572222"/>
    <w:pPr>
      <w:numPr>
        <w:numId w:val="8"/>
      </w:numPr>
      <w:contextualSpacing/>
    </w:pPr>
  </w:style>
  <w:style w:type="paragraph" w:styleId="Listenumros4">
    <w:name w:val="List Number 4"/>
    <w:basedOn w:val="Normal"/>
    <w:uiPriority w:val="99"/>
    <w:semiHidden/>
    <w:unhideWhenUsed/>
    <w:rsid w:val="00572222"/>
    <w:pPr>
      <w:numPr>
        <w:numId w:val="9"/>
      </w:numPr>
      <w:contextualSpacing/>
    </w:pPr>
  </w:style>
  <w:style w:type="paragraph" w:styleId="Listenumros5">
    <w:name w:val="List Number 5"/>
    <w:basedOn w:val="Normal"/>
    <w:uiPriority w:val="99"/>
    <w:semiHidden/>
    <w:unhideWhenUsed/>
    <w:rsid w:val="00572222"/>
    <w:pPr>
      <w:numPr>
        <w:numId w:val="10"/>
      </w:numPr>
      <w:contextualSpacing/>
    </w:pPr>
  </w:style>
  <w:style w:type="paragraph" w:styleId="Paragraphedeliste">
    <w:name w:val="List Paragraph"/>
    <w:basedOn w:val="Normal"/>
    <w:uiPriority w:val="34"/>
    <w:qFormat/>
    <w:rsid w:val="00572222"/>
    <w:pPr>
      <w:ind w:left="720"/>
      <w:contextualSpacing/>
    </w:pPr>
  </w:style>
  <w:style w:type="table" w:customStyle="1" w:styleId="TableauListe1Clair1">
    <w:name w:val="Tableau Liste 1 Clair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1Clair-Accentuation11">
    <w:name w:val="Tableau Liste 1 Clair - Accentuation 1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2E9B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1Clair-Accentuation21">
    <w:name w:val="Tableau Liste 1 Clair - Accentuation 2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FE7F2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1Clair-Accentuation31">
    <w:name w:val="Tableau Liste 1 Clair - Accentuation 3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ADB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1Clair-Accentuation41">
    <w:name w:val="Tableau Liste 1 Clair - Accentuation 4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DF26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1Clair-Accentuation51">
    <w:name w:val="Tableau Liste 1 Clair - Accentuation 5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FF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1Clair-Accentuation61">
    <w:name w:val="Tableau Liste 1 Clair - Accentuation 6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FFFF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21">
    <w:name w:val="Tableau Liste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2-Accentuation11">
    <w:name w:val="Tableau Liste 2 - Accentuation 1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bottom w:val="single" w:sz="4" w:space="0" w:color="2E9BCF" w:themeColor="accent1" w:themeTint="99"/>
        <w:insideH w:val="single" w:sz="4" w:space="0" w:color="2E9BCF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2-Accentuation21">
    <w:name w:val="Tableau Liste 2 - Accentuation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bottom w:val="single" w:sz="4" w:space="0" w:color="EFE7F2" w:themeColor="accent2" w:themeTint="99"/>
        <w:insideH w:val="single" w:sz="4" w:space="0" w:color="EFE7F2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2-Accentuation31">
    <w:name w:val="Tableau Liste 2 - Accentuation 3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bottom w:val="single" w:sz="4" w:space="0" w:color="FADBE6" w:themeColor="accent3" w:themeTint="99"/>
        <w:insideH w:val="single" w:sz="4" w:space="0" w:color="FADBE6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2-Accentuation41">
    <w:name w:val="Tableau Liste 2 - Accentuation 4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bottom w:val="single" w:sz="4" w:space="0" w:color="FDF26F" w:themeColor="accent4" w:themeTint="99"/>
        <w:insideH w:val="single" w:sz="4" w:space="0" w:color="FDF26F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2-Accentuation51">
    <w:name w:val="Tableau Liste 2 - Accentuation 5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bottom w:val="single" w:sz="4" w:space="0" w:color="FFFFFF" w:themeColor="accent5" w:themeTint="99"/>
        <w:insideH w:val="single" w:sz="4" w:space="0" w:color="FFFFFF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2-Accentuation61">
    <w:name w:val="Tableau Liste 2 - Accentuation 6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bottom w:val="single" w:sz="4" w:space="0" w:color="FFFFFF" w:themeColor="accent6" w:themeTint="99"/>
        <w:insideH w:val="single" w:sz="4" w:space="0" w:color="FFFFFF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31">
    <w:name w:val="Tableau Liste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TableauListe3-Accentuation11">
    <w:name w:val="Tableau Liste 3 - Accentuation 1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0F3344" w:themeColor="accent1"/>
        <w:left w:val="single" w:sz="4" w:space="0" w:color="0F3344" w:themeColor="accent1"/>
        <w:bottom w:val="single" w:sz="4" w:space="0" w:color="0F3344" w:themeColor="accent1"/>
        <w:right w:val="single" w:sz="4" w:space="0" w:color="0F334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F3344" w:themeFill="accent1"/>
      </w:tcPr>
    </w:tblStylePr>
    <w:tblStylePr w:type="lastRow">
      <w:rPr>
        <w:b/>
        <w:bCs/>
      </w:rPr>
      <w:tblPr/>
      <w:tcPr>
        <w:tcBorders>
          <w:top w:val="double" w:sz="4" w:space="0" w:color="0F334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F3344" w:themeColor="accent1"/>
          <w:right w:val="single" w:sz="4" w:space="0" w:color="0F3344" w:themeColor="accent1"/>
        </w:tcBorders>
      </w:tcPr>
    </w:tblStylePr>
    <w:tblStylePr w:type="band1Horz">
      <w:tblPr/>
      <w:tcPr>
        <w:tcBorders>
          <w:top w:val="single" w:sz="4" w:space="0" w:color="0F3344" w:themeColor="accent1"/>
          <w:bottom w:val="single" w:sz="4" w:space="0" w:color="0F334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F3344" w:themeColor="accent1"/>
          <w:left w:val="nil"/>
        </w:tcBorders>
      </w:tcPr>
    </w:tblStylePr>
    <w:tblStylePr w:type="swCell">
      <w:tblPr/>
      <w:tcPr>
        <w:tcBorders>
          <w:top w:val="double" w:sz="4" w:space="0" w:color="0F3344" w:themeColor="accent1"/>
          <w:right w:val="nil"/>
        </w:tcBorders>
      </w:tcPr>
    </w:tblStylePr>
  </w:style>
  <w:style w:type="table" w:customStyle="1" w:styleId="TableauListe3-Accentuation21">
    <w:name w:val="Tableau Liste 3 - Accentuation 2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5D8EA" w:themeColor="accent2"/>
        <w:left w:val="single" w:sz="4" w:space="0" w:color="E5D8EA" w:themeColor="accent2"/>
        <w:bottom w:val="single" w:sz="4" w:space="0" w:color="E5D8EA" w:themeColor="accent2"/>
        <w:right w:val="single" w:sz="4" w:space="0" w:color="E5D8EA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5D8EA" w:themeFill="accent2"/>
      </w:tcPr>
    </w:tblStylePr>
    <w:tblStylePr w:type="lastRow">
      <w:rPr>
        <w:b/>
        <w:bCs/>
      </w:rPr>
      <w:tblPr/>
      <w:tcPr>
        <w:tcBorders>
          <w:top w:val="double" w:sz="4" w:space="0" w:color="E5D8EA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5D8EA" w:themeColor="accent2"/>
          <w:right w:val="single" w:sz="4" w:space="0" w:color="E5D8EA" w:themeColor="accent2"/>
        </w:tcBorders>
      </w:tcPr>
    </w:tblStylePr>
    <w:tblStylePr w:type="band1Horz">
      <w:tblPr/>
      <w:tcPr>
        <w:tcBorders>
          <w:top w:val="single" w:sz="4" w:space="0" w:color="E5D8EA" w:themeColor="accent2"/>
          <w:bottom w:val="single" w:sz="4" w:space="0" w:color="E5D8EA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5D8EA" w:themeColor="accent2"/>
          <w:left w:val="nil"/>
        </w:tcBorders>
      </w:tcPr>
    </w:tblStylePr>
    <w:tblStylePr w:type="swCell">
      <w:tblPr/>
      <w:tcPr>
        <w:tcBorders>
          <w:top w:val="double" w:sz="4" w:space="0" w:color="E5D8EA" w:themeColor="accent2"/>
          <w:right w:val="nil"/>
        </w:tcBorders>
      </w:tcPr>
    </w:tblStylePr>
  </w:style>
  <w:style w:type="table" w:customStyle="1" w:styleId="TableauListe3-Accentuation31">
    <w:name w:val="Tableau Liste 3 - Accentuation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8C4D7" w:themeColor="accent3"/>
        <w:left w:val="single" w:sz="4" w:space="0" w:color="F8C4D7" w:themeColor="accent3"/>
        <w:bottom w:val="single" w:sz="4" w:space="0" w:color="F8C4D7" w:themeColor="accent3"/>
        <w:right w:val="single" w:sz="4" w:space="0" w:color="F8C4D7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8C4D7" w:themeFill="accent3"/>
      </w:tcPr>
    </w:tblStylePr>
    <w:tblStylePr w:type="lastRow">
      <w:rPr>
        <w:b/>
        <w:bCs/>
      </w:rPr>
      <w:tblPr/>
      <w:tcPr>
        <w:tcBorders>
          <w:top w:val="double" w:sz="4" w:space="0" w:color="F8C4D7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8C4D7" w:themeColor="accent3"/>
          <w:right w:val="single" w:sz="4" w:space="0" w:color="F8C4D7" w:themeColor="accent3"/>
        </w:tcBorders>
      </w:tcPr>
    </w:tblStylePr>
    <w:tblStylePr w:type="band1Horz">
      <w:tblPr/>
      <w:tcPr>
        <w:tcBorders>
          <w:top w:val="single" w:sz="4" w:space="0" w:color="F8C4D7" w:themeColor="accent3"/>
          <w:bottom w:val="single" w:sz="4" w:space="0" w:color="F8C4D7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8C4D7" w:themeColor="accent3"/>
          <w:left w:val="nil"/>
        </w:tcBorders>
      </w:tcPr>
    </w:tblStylePr>
    <w:tblStylePr w:type="swCell">
      <w:tblPr/>
      <w:tcPr>
        <w:tcBorders>
          <w:top w:val="double" w:sz="4" w:space="0" w:color="F8C4D7" w:themeColor="accent3"/>
          <w:right w:val="nil"/>
        </w:tcBorders>
      </w:tcPr>
    </w:tblStylePr>
  </w:style>
  <w:style w:type="table" w:customStyle="1" w:styleId="TableauListe3-Accentuation41">
    <w:name w:val="Tableau Liste 3 - Accentuation 4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CEA10" w:themeColor="accent4"/>
        <w:left w:val="single" w:sz="4" w:space="0" w:color="FCEA10" w:themeColor="accent4"/>
        <w:bottom w:val="single" w:sz="4" w:space="0" w:color="FCEA10" w:themeColor="accent4"/>
        <w:right w:val="single" w:sz="4" w:space="0" w:color="FCEA1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CEA10" w:themeFill="accent4"/>
      </w:tcPr>
    </w:tblStylePr>
    <w:tblStylePr w:type="lastRow">
      <w:rPr>
        <w:b/>
        <w:bCs/>
      </w:rPr>
      <w:tblPr/>
      <w:tcPr>
        <w:tcBorders>
          <w:top w:val="double" w:sz="4" w:space="0" w:color="FCEA1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CEA10" w:themeColor="accent4"/>
          <w:right w:val="single" w:sz="4" w:space="0" w:color="FCEA10" w:themeColor="accent4"/>
        </w:tcBorders>
      </w:tcPr>
    </w:tblStylePr>
    <w:tblStylePr w:type="band1Horz">
      <w:tblPr/>
      <w:tcPr>
        <w:tcBorders>
          <w:top w:val="single" w:sz="4" w:space="0" w:color="FCEA10" w:themeColor="accent4"/>
          <w:bottom w:val="single" w:sz="4" w:space="0" w:color="FCEA1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CEA10" w:themeColor="accent4"/>
          <w:left w:val="nil"/>
        </w:tcBorders>
      </w:tcPr>
    </w:tblStylePr>
    <w:tblStylePr w:type="swCell">
      <w:tblPr/>
      <w:tcPr>
        <w:tcBorders>
          <w:top w:val="double" w:sz="4" w:space="0" w:color="FCEA10" w:themeColor="accent4"/>
          <w:right w:val="nil"/>
        </w:tcBorders>
      </w:tcPr>
    </w:tblStylePr>
  </w:style>
  <w:style w:type="table" w:customStyle="1" w:styleId="TableauListe3-Accentuation51">
    <w:name w:val="Tableau Liste 3 - Accentuation 5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/>
        <w:left w:val="single" w:sz="4" w:space="0" w:color="FFFFFF" w:themeColor="accent5"/>
        <w:bottom w:val="single" w:sz="4" w:space="0" w:color="FFFFFF" w:themeColor="accent5"/>
        <w:right w:val="single" w:sz="4" w:space="0" w:color="FFFFF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FFFF" w:themeFill="accent5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FFFF" w:themeColor="accent5"/>
          <w:right w:val="single" w:sz="4" w:space="0" w:color="FFFFFF" w:themeColor="accent5"/>
        </w:tcBorders>
      </w:tcPr>
    </w:tblStylePr>
    <w:tblStylePr w:type="band1Horz">
      <w:tblPr/>
      <w:tcPr>
        <w:tcBorders>
          <w:top w:val="single" w:sz="4" w:space="0" w:color="FFFFFF" w:themeColor="accent5"/>
          <w:bottom w:val="single" w:sz="4" w:space="0" w:color="FFFFF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FFFF" w:themeColor="accent5"/>
          <w:left w:val="nil"/>
        </w:tcBorders>
      </w:tcPr>
    </w:tblStylePr>
    <w:tblStylePr w:type="swCell">
      <w:tblPr/>
      <w:tcPr>
        <w:tcBorders>
          <w:top w:val="double" w:sz="4" w:space="0" w:color="FFFFFF" w:themeColor="accent5"/>
          <w:right w:val="nil"/>
        </w:tcBorders>
      </w:tcPr>
    </w:tblStylePr>
  </w:style>
  <w:style w:type="table" w:customStyle="1" w:styleId="TableauListe3-Accentuation61">
    <w:name w:val="Tableau Liste 3 - Accentuation 6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/>
        <w:left w:val="single" w:sz="4" w:space="0" w:color="FFFFFF" w:themeColor="accent6"/>
        <w:bottom w:val="single" w:sz="4" w:space="0" w:color="FFFFFF" w:themeColor="accent6"/>
        <w:right w:val="single" w:sz="4" w:space="0" w:color="FFFFFF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FFFF" w:themeFill="accent6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FFFF" w:themeColor="accent6"/>
          <w:right w:val="single" w:sz="4" w:space="0" w:color="FFFFFF" w:themeColor="accent6"/>
        </w:tcBorders>
      </w:tcPr>
    </w:tblStylePr>
    <w:tblStylePr w:type="band1Horz">
      <w:tblPr/>
      <w:tcPr>
        <w:tcBorders>
          <w:top w:val="single" w:sz="4" w:space="0" w:color="FFFFFF" w:themeColor="accent6"/>
          <w:bottom w:val="single" w:sz="4" w:space="0" w:color="FFFFFF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FFFF" w:themeColor="accent6"/>
          <w:left w:val="nil"/>
        </w:tcBorders>
      </w:tcPr>
    </w:tblStylePr>
    <w:tblStylePr w:type="swCell">
      <w:tblPr/>
      <w:tcPr>
        <w:tcBorders>
          <w:top w:val="double" w:sz="4" w:space="0" w:color="FFFFFF" w:themeColor="accent6"/>
          <w:right w:val="nil"/>
        </w:tcBorders>
      </w:tcPr>
    </w:tblStylePr>
  </w:style>
  <w:style w:type="table" w:customStyle="1" w:styleId="TableauListe41">
    <w:name w:val="Tableau Liste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4-Accentuation11">
    <w:name w:val="Tableau Liste 4 - Accentuation 1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3344" w:themeColor="accent1"/>
          <w:left w:val="single" w:sz="4" w:space="0" w:color="0F3344" w:themeColor="accent1"/>
          <w:bottom w:val="single" w:sz="4" w:space="0" w:color="0F3344" w:themeColor="accent1"/>
          <w:right w:val="single" w:sz="4" w:space="0" w:color="0F3344" w:themeColor="accent1"/>
          <w:insideH w:val="nil"/>
        </w:tcBorders>
        <w:shd w:val="clear" w:color="auto" w:fill="0F3344" w:themeFill="accent1"/>
      </w:tcPr>
    </w:tblStylePr>
    <w:tblStylePr w:type="lastRow">
      <w:rPr>
        <w:b/>
        <w:bCs/>
      </w:rPr>
      <w:tblPr/>
      <w:tcPr>
        <w:tcBorders>
          <w:top w:val="double" w:sz="4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4-Accentuation21">
    <w:name w:val="Tableau Liste 4 - Accentuation 2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5D8EA" w:themeColor="accent2"/>
          <w:left w:val="single" w:sz="4" w:space="0" w:color="E5D8EA" w:themeColor="accent2"/>
          <w:bottom w:val="single" w:sz="4" w:space="0" w:color="E5D8EA" w:themeColor="accent2"/>
          <w:right w:val="single" w:sz="4" w:space="0" w:color="E5D8EA" w:themeColor="accent2"/>
          <w:insideH w:val="nil"/>
        </w:tcBorders>
        <w:shd w:val="clear" w:color="auto" w:fill="E5D8EA" w:themeFill="accent2"/>
      </w:tcPr>
    </w:tblStylePr>
    <w:tblStylePr w:type="lastRow">
      <w:rPr>
        <w:b/>
        <w:bCs/>
      </w:rPr>
      <w:tblPr/>
      <w:tcPr>
        <w:tcBorders>
          <w:top w:val="double" w:sz="4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4-Accentuation31">
    <w:name w:val="Tableau Liste 4 - Accentuation 3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8C4D7" w:themeColor="accent3"/>
          <w:left w:val="single" w:sz="4" w:space="0" w:color="F8C4D7" w:themeColor="accent3"/>
          <w:bottom w:val="single" w:sz="4" w:space="0" w:color="F8C4D7" w:themeColor="accent3"/>
          <w:right w:val="single" w:sz="4" w:space="0" w:color="F8C4D7" w:themeColor="accent3"/>
          <w:insideH w:val="nil"/>
        </w:tcBorders>
        <w:shd w:val="clear" w:color="auto" w:fill="F8C4D7" w:themeFill="accent3"/>
      </w:tcPr>
    </w:tblStylePr>
    <w:tblStylePr w:type="lastRow">
      <w:rPr>
        <w:b/>
        <w:bCs/>
      </w:rPr>
      <w:tblPr/>
      <w:tcPr>
        <w:tcBorders>
          <w:top w:val="double" w:sz="4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4-Accentuation41">
    <w:name w:val="Tableau Liste 4 - Accentuation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CEA10" w:themeColor="accent4"/>
          <w:left w:val="single" w:sz="4" w:space="0" w:color="FCEA10" w:themeColor="accent4"/>
          <w:bottom w:val="single" w:sz="4" w:space="0" w:color="FCEA10" w:themeColor="accent4"/>
          <w:right w:val="single" w:sz="4" w:space="0" w:color="FCEA10" w:themeColor="accent4"/>
          <w:insideH w:val="nil"/>
        </w:tcBorders>
        <w:shd w:val="clear" w:color="auto" w:fill="FCEA10" w:themeFill="accent4"/>
      </w:tcPr>
    </w:tblStylePr>
    <w:tblStylePr w:type="lastRow">
      <w:rPr>
        <w:b/>
        <w:bCs/>
      </w:rPr>
      <w:tblPr/>
      <w:tcPr>
        <w:tcBorders>
          <w:top w:val="double" w:sz="4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4-Accentuation51">
    <w:name w:val="Tableau Liste 4 - Accentuation 5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5"/>
          <w:left w:val="single" w:sz="4" w:space="0" w:color="FFFFFF" w:themeColor="accent5"/>
          <w:bottom w:val="single" w:sz="4" w:space="0" w:color="FFFFFF" w:themeColor="accent5"/>
          <w:right w:val="single" w:sz="4" w:space="0" w:color="FFFFFF" w:themeColor="accent5"/>
          <w:insideH w:val="nil"/>
        </w:tcBorders>
        <w:shd w:val="clear" w:color="auto" w:fill="FFFFFF" w:themeFill="accent5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4-Accentuation61">
    <w:name w:val="Tableau Liste 4 - Accentuation 6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6"/>
          <w:left w:val="single" w:sz="4" w:space="0" w:color="FFFFFF" w:themeColor="accent6"/>
          <w:bottom w:val="single" w:sz="4" w:space="0" w:color="FFFFFF" w:themeColor="accent6"/>
          <w:right w:val="single" w:sz="4" w:space="0" w:color="FFFFFF" w:themeColor="accent6"/>
          <w:insideH w:val="nil"/>
        </w:tcBorders>
        <w:shd w:val="clear" w:color="auto" w:fill="FFFFFF" w:themeFill="accent6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5Fonc1">
    <w:name w:val="Tableau Liste 5 Foncé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11">
    <w:name w:val="Tableau Liste 5 Foncé - Accentuation 1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F3344" w:themeColor="accent1"/>
        <w:left w:val="single" w:sz="24" w:space="0" w:color="0F3344" w:themeColor="accent1"/>
        <w:bottom w:val="single" w:sz="24" w:space="0" w:color="0F3344" w:themeColor="accent1"/>
        <w:right w:val="single" w:sz="24" w:space="0" w:color="0F3344" w:themeColor="accent1"/>
      </w:tblBorders>
    </w:tblPr>
    <w:tcPr>
      <w:shd w:val="clear" w:color="auto" w:fill="0F3344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21">
    <w:name w:val="Tableau Liste 5 Foncé - Accentuation 2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5D8EA" w:themeColor="accent2"/>
        <w:left w:val="single" w:sz="24" w:space="0" w:color="E5D8EA" w:themeColor="accent2"/>
        <w:bottom w:val="single" w:sz="24" w:space="0" w:color="E5D8EA" w:themeColor="accent2"/>
        <w:right w:val="single" w:sz="24" w:space="0" w:color="E5D8EA" w:themeColor="accent2"/>
      </w:tblBorders>
    </w:tblPr>
    <w:tcPr>
      <w:shd w:val="clear" w:color="auto" w:fill="E5D8EA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31">
    <w:name w:val="Tableau Liste 5 Foncé - Accentuation 3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8C4D7" w:themeColor="accent3"/>
        <w:left w:val="single" w:sz="24" w:space="0" w:color="F8C4D7" w:themeColor="accent3"/>
        <w:bottom w:val="single" w:sz="24" w:space="0" w:color="F8C4D7" w:themeColor="accent3"/>
        <w:right w:val="single" w:sz="24" w:space="0" w:color="F8C4D7" w:themeColor="accent3"/>
      </w:tblBorders>
    </w:tblPr>
    <w:tcPr>
      <w:shd w:val="clear" w:color="auto" w:fill="F8C4D7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41">
    <w:name w:val="Tableau Liste 5 Foncé - Accentuation 4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CEA10" w:themeColor="accent4"/>
        <w:left w:val="single" w:sz="24" w:space="0" w:color="FCEA10" w:themeColor="accent4"/>
        <w:bottom w:val="single" w:sz="24" w:space="0" w:color="FCEA10" w:themeColor="accent4"/>
        <w:right w:val="single" w:sz="24" w:space="0" w:color="FCEA10" w:themeColor="accent4"/>
      </w:tblBorders>
    </w:tblPr>
    <w:tcPr>
      <w:shd w:val="clear" w:color="auto" w:fill="FCEA1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51">
    <w:name w:val="Tableau Liste 5 Foncé - Accentuation 5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FFFF" w:themeColor="accent5"/>
        <w:left w:val="single" w:sz="24" w:space="0" w:color="FFFFFF" w:themeColor="accent5"/>
        <w:bottom w:val="single" w:sz="24" w:space="0" w:color="FFFFFF" w:themeColor="accent5"/>
        <w:right w:val="single" w:sz="24" w:space="0" w:color="FFFFFF" w:themeColor="accent5"/>
      </w:tblBorders>
    </w:tblPr>
    <w:tcPr>
      <w:shd w:val="clear" w:color="auto" w:fill="FFFFFF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61">
    <w:name w:val="Tableau Liste 5 Foncé - Accentuation 6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FFFF" w:themeColor="accent6"/>
        <w:left w:val="single" w:sz="24" w:space="0" w:color="FFFFFF" w:themeColor="accent6"/>
        <w:bottom w:val="single" w:sz="24" w:space="0" w:color="FFFFFF" w:themeColor="accent6"/>
        <w:right w:val="single" w:sz="24" w:space="0" w:color="FFFFFF" w:themeColor="accent6"/>
      </w:tblBorders>
    </w:tblPr>
    <w:tcPr>
      <w:shd w:val="clear" w:color="auto" w:fill="FFFFFF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6Couleur1">
    <w:name w:val="Tableau Liste 6 Couleur1"/>
    <w:basedOn w:val="TableauNormal"/>
    <w:uiPriority w:val="51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6Couleur-Accentuation11">
    <w:name w:val="Tableau Liste 6 Couleur - Accentuation 11"/>
    <w:basedOn w:val="TableauNormal"/>
    <w:uiPriority w:val="51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4" w:space="0" w:color="0F3344" w:themeColor="accent1"/>
        <w:bottom w:val="single" w:sz="4" w:space="0" w:color="0F3344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0F3344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6Couleur-Accentuation21">
    <w:name w:val="Tableau Liste 6 Couleur - Accentuation 21"/>
    <w:basedOn w:val="TableauNormal"/>
    <w:uiPriority w:val="51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4" w:space="0" w:color="E5D8EA" w:themeColor="accent2"/>
        <w:bottom w:val="single" w:sz="4" w:space="0" w:color="E5D8EA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5D8EA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6Couleur-Accentuation31">
    <w:name w:val="Tableau Liste 6 Couleur - Accentuation 31"/>
    <w:basedOn w:val="TableauNormal"/>
    <w:uiPriority w:val="51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4" w:space="0" w:color="F8C4D7" w:themeColor="accent3"/>
        <w:bottom w:val="single" w:sz="4" w:space="0" w:color="F8C4D7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F8C4D7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6Couleur-Accentuation41">
    <w:name w:val="Tableau Liste 6 Couleur - Accentuation 41"/>
    <w:basedOn w:val="TableauNormal"/>
    <w:uiPriority w:val="51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4" w:space="0" w:color="FCEA10" w:themeColor="accent4"/>
        <w:bottom w:val="single" w:sz="4" w:space="0" w:color="FCEA1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CEA1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6Couleur-Accentuation51">
    <w:name w:val="Tableau Liste 6 Couleur - Accentuation 51"/>
    <w:basedOn w:val="TableauNormal"/>
    <w:uiPriority w:val="51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4" w:space="0" w:color="FFFFFF" w:themeColor="accent5"/>
        <w:bottom w:val="single" w:sz="4" w:space="0" w:color="FFFFFF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FFFFFF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6Couleur-Accentuation61">
    <w:name w:val="Tableau Liste 6 Couleur - Accentuation 61"/>
    <w:basedOn w:val="TableauNormal"/>
    <w:uiPriority w:val="51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4" w:space="0" w:color="FFFFFF" w:themeColor="accent6"/>
        <w:bottom w:val="single" w:sz="4" w:space="0" w:color="FFFFFF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FFFFF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7Couleur1">
    <w:name w:val="Tableau Liste 7 Couleur1"/>
    <w:basedOn w:val="TableauNormal"/>
    <w:uiPriority w:val="52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11">
    <w:name w:val="Tableau Liste 7 Couleur - Accentuation 11"/>
    <w:basedOn w:val="TableauNormal"/>
    <w:uiPriority w:val="52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F3344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F3344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F3344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F3344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21">
    <w:name w:val="Tableau Liste 7 Couleur - Accentuation 21"/>
    <w:basedOn w:val="TableauNormal"/>
    <w:uiPriority w:val="52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5D8EA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5D8EA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5D8EA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5D8EA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31">
    <w:name w:val="Tableau Liste 7 Couleur - Accentuation 31"/>
    <w:basedOn w:val="TableauNormal"/>
    <w:uiPriority w:val="52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8C4D7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8C4D7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8C4D7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8C4D7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41">
    <w:name w:val="Tableau Liste 7 Couleur - Accentuation 41"/>
    <w:basedOn w:val="TableauNormal"/>
    <w:uiPriority w:val="52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CEA1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CEA1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CEA1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CEA1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51">
    <w:name w:val="Tableau Liste 7 Couleur - Accentuation 51"/>
    <w:basedOn w:val="TableauNormal"/>
    <w:uiPriority w:val="52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FFFF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FFFF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FFFF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FFFF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61">
    <w:name w:val="Tableau Liste 7 Couleur - Accentuation 61"/>
    <w:basedOn w:val="TableauNormal"/>
    <w:uiPriority w:val="52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FFFF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FFFF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FFFF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FFFF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edemacro">
    <w:name w:val="macro"/>
    <w:link w:val="TextedemacroCar"/>
    <w:uiPriority w:val="99"/>
    <w:semiHidden/>
    <w:unhideWhenUsed/>
    <w:rsid w:val="0057222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kern w:val="16"/>
      <w14:ligatures w14:val="standardContextual"/>
      <w14:numForm w14:val="oldStyle"/>
      <w14:numSpacing w14:val="proportional"/>
      <w14:cntxtAlts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572222"/>
    <w:rPr>
      <w:rFonts w:ascii="Consolas" w:hAnsi="Consolas"/>
      <w:kern w:val="16"/>
      <w:sz w:val="22"/>
      <w14:ligatures w14:val="standardContextual"/>
      <w14:numForm w14:val="oldStyle"/>
      <w14:numSpacing w14:val="proportional"/>
      <w14:cntxtAlts/>
    </w:rPr>
  </w:style>
  <w:style w:type="table" w:styleId="Grillemoyenne1">
    <w:name w:val="Medium Grid 1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moyenne1-Accent1">
    <w:name w:val="Medium Grid 1 Accent 1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22749B" w:themeColor="accent1" w:themeTint="BF"/>
        <w:left w:val="single" w:sz="8" w:space="0" w:color="22749B" w:themeColor="accent1" w:themeTint="BF"/>
        <w:bottom w:val="single" w:sz="8" w:space="0" w:color="22749B" w:themeColor="accent1" w:themeTint="BF"/>
        <w:right w:val="single" w:sz="8" w:space="0" w:color="22749B" w:themeColor="accent1" w:themeTint="BF"/>
        <w:insideH w:val="single" w:sz="8" w:space="0" w:color="22749B" w:themeColor="accent1" w:themeTint="BF"/>
        <w:insideV w:val="single" w:sz="8" w:space="0" w:color="22749B" w:themeColor="accent1" w:themeTint="BF"/>
      </w:tblBorders>
    </w:tblPr>
    <w:tcPr>
      <w:shd w:val="clear" w:color="auto" w:fill="A8D6E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2749B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0ACD8" w:themeFill="accent1" w:themeFillTint="7F"/>
      </w:tcPr>
    </w:tblStylePr>
    <w:tblStylePr w:type="band1Horz">
      <w:tblPr/>
      <w:tcPr>
        <w:shd w:val="clear" w:color="auto" w:fill="50ACD8" w:themeFill="accent1" w:themeFillTint="7F"/>
      </w:tcPr>
    </w:tblStylePr>
  </w:style>
  <w:style w:type="table" w:styleId="Grillemoyenne1-Accent2">
    <w:name w:val="Medium Grid 1 Accent 2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BE1EF" w:themeColor="accent2" w:themeTint="BF"/>
        <w:left w:val="single" w:sz="8" w:space="0" w:color="EBE1EF" w:themeColor="accent2" w:themeTint="BF"/>
        <w:bottom w:val="single" w:sz="8" w:space="0" w:color="EBE1EF" w:themeColor="accent2" w:themeTint="BF"/>
        <w:right w:val="single" w:sz="8" w:space="0" w:color="EBE1EF" w:themeColor="accent2" w:themeTint="BF"/>
        <w:insideH w:val="single" w:sz="8" w:space="0" w:color="EBE1EF" w:themeColor="accent2" w:themeTint="BF"/>
        <w:insideV w:val="single" w:sz="8" w:space="0" w:color="EBE1EF" w:themeColor="accent2" w:themeTint="BF"/>
      </w:tblBorders>
    </w:tblPr>
    <w:tcPr>
      <w:shd w:val="clear" w:color="auto" w:fill="F8F5F9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BE1EF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EBF4" w:themeFill="accent2" w:themeFillTint="7F"/>
      </w:tcPr>
    </w:tblStylePr>
    <w:tblStylePr w:type="band1Horz">
      <w:tblPr/>
      <w:tcPr>
        <w:shd w:val="clear" w:color="auto" w:fill="F1EBF4" w:themeFill="accent2" w:themeFillTint="7F"/>
      </w:tcPr>
    </w:tblStylePr>
  </w:style>
  <w:style w:type="table" w:styleId="Grillemoyenne1-Accent3">
    <w:name w:val="Medium Grid 1 Accent 3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9D2E0" w:themeColor="accent3" w:themeTint="BF"/>
        <w:left w:val="single" w:sz="8" w:space="0" w:color="F9D2E0" w:themeColor="accent3" w:themeTint="BF"/>
        <w:bottom w:val="single" w:sz="8" w:space="0" w:color="F9D2E0" w:themeColor="accent3" w:themeTint="BF"/>
        <w:right w:val="single" w:sz="8" w:space="0" w:color="F9D2E0" w:themeColor="accent3" w:themeTint="BF"/>
        <w:insideH w:val="single" w:sz="8" w:space="0" w:color="F9D2E0" w:themeColor="accent3" w:themeTint="BF"/>
        <w:insideV w:val="single" w:sz="8" w:space="0" w:color="F9D2E0" w:themeColor="accent3" w:themeTint="BF"/>
      </w:tblBorders>
    </w:tblPr>
    <w:tcPr>
      <w:shd w:val="clear" w:color="auto" w:fill="FDF0F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D2E0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1EA" w:themeFill="accent3" w:themeFillTint="7F"/>
      </w:tcPr>
    </w:tblStylePr>
    <w:tblStylePr w:type="band1Horz">
      <w:tblPr/>
      <w:tcPr>
        <w:shd w:val="clear" w:color="auto" w:fill="FBE1EA" w:themeFill="accent3" w:themeFillTint="7F"/>
      </w:tcPr>
    </w:tblStylePr>
  </w:style>
  <w:style w:type="table" w:styleId="Grillemoyenne1-Accent4">
    <w:name w:val="Medium Grid 1 Accent 4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E4B" w:themeColor="accent4" w:themeTint="BF"/>
        <w:left w:val="single" w:sz="8" w:space="0" w:color="FCEE4B" w:themeColor="accent4" w:themeTint="BF"/>
        <w:bottom w:val="single" w:sz="8" w:space="0" w:color="FCEE4B" w:themeColor="accent4" w:themeTint="BF"/>
        <w:right w:val="single" w:sz="8" w:space="0" w:color="FCEE4B" w:themeColor="accent4" w:themeTint="BF"/>
        <w:insideH w:val="single" w:sz="8" w:space="0" w:color="FCEE4B" w:themeColor="accent4" w:themeTint="BF"/>
        <w:insideV w:val="single" w:sz="8" w:space="0" w:color="FCEE4B" w:themeColor="accent4" w:themeTint="BF"/>
      </w:tblBorders>
    </w:tblPr>
    <w:tcPr>
      <w:shd w:val="clear" w:color="auto" w:fill="FEF9C3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CEE4B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487" w:themeFill="accent4" w:themeFillTint="7F"/>
      </w:tcPr>
    </w:tblStylePr>
    <w:tblStylePr w:type="band1Horz">
      <w:tblPr/>
      <w:tcPr>
        <w:shd w:val="clear" w:color="auto" w:fill="FDF487" w:themeFill="accent4" w:themeFillTint="7F"/>
      </w:tcPr>
    </w:tblStylePr>
  </w:style>
  <w:style w:type="table" w:styleId="Grillemoyenne1-Accent5">
    <w:name w:val="Medium Grid 1 Accent 5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 w:themeTint="BF"/>
        <w:left w:val="single" w:sz="8" w:space="0" w:color="FFFFFF" w:themeColor="accent5" w:themeTint="BF"/>
        <w:bottom w:val="single" w:sz="8" w:space="0" w:color="FFFFFF" w:themeColor="accent5" w:themeTint="BF"/>
        <w:right w:val="single" w:sz="8" w:space="0" w:color="FFFFFF" w:themeColor="accent5" w:themeTint="BF"/>
        <w:insideH w:val="single" w:sz="8" w:space="0" w:color="FFFFFF" w:themeColor="accent5" w:themeTint="BF"/>
        <w:insideV w:val="single" w:sz="8" w:space="0" w:color="FFFFFF" w:themeColor="accent5" w:themeTint="BF"/>
      </w:tblBorders>
    </w:tblPr>
    <w:tcPr>
      <w:shd w:val="clear" w:color="auto" w:fill="FFFFF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FFFF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7F"/>
      </w:tcPr>
    </w:tblStylePr>
    <w:tblStylePr w:type="band1Horz">
      <w:tblPr/>
      <w:tcPr>
        <w:shd w:val="clear" w:color="auto" w:fill="FFFFFF" w:themeFill="accent5" w:themeFillTint="7F"/>
      </w:tcPr>
    </w:tblStylePr>
  </w:style>
  <w:style w:type="table" w:styleId="Grillemoyenne1-Accent6">
    <w:name w:val="Medium Grid 1 Accent 6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 w:themeTint="BF"/>
        <w:left w:val="single" w:sz="8" w:space="0" w:color="FFFFFF" w:themeColor="accent6" w:themeTint="BF"/>
        <w:bottom w:val="single" w:sz="8" w:space="0" w:color="FFFFFF" w:themeColor="accent6" w:themeTint="BF"/>
        <w:right w:val="single" w:sz="8" w:space="0" w:color="FFFFFF" w:themeColor="accent6" w:themeTint="BF"/>
        <w:insideH w:val="single" w:sz="8" w:space="0" w:color="FFFFFF" w:themeColor="accent6" w:themeTint="BF"/>
        <w:insideV w:val="single" w:sz="8" w:space="0" w:color="FFFFFF" w:themeColor="accent6" w:themeTint="BF"/>
      </w:tblBorders>
    </w:tblPr>
    <w:tcPr>
      <w:shd w:val="clear" w:color="auto" w:fill="FFFFF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FFF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7F"/>
      </w:tcPr>
    </w:tblStylePr>
    <w:tblStylePr w:type="band1Horz">
      <w:tblPr/>
      <w:tcPr>
        <w:shd w:val="clear" w:color="auto" w:fill="FFFFFF" w:themeFill="accent6" w:themeFillTint="7F"/>
      </w:tcPr>
    </w:tblStylePr>
  </w:style>
  <w:style w:type="table" w:styleId="Grillemoyenne2">
    <w:name w:val="Medium Grid 2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1">
    <w:name w:val="Medium Grid 2 Accent 1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  <w:insideH w:val="single" w:sz="8" w:space="0" w:color="0F3344" w:themeColor="accent1"/>
        <w:insideV w:val="single" w:sz="8" w:space="0" w:color="0F3344" w:themeColor="accent1"/>
      </w:tblBorders>
    </w:tblPr>
    <w:tcPr>
      <w:shd w:val="clear" w:color="auto" w:fill="A8D6E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DCEEF7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8DDEF" w:themeFill="accent1" w:themeFillTint="33"/>
      </w:tcPr>
    </w:tblStylePr>
    <w:tblStylePr w:type="band1Vert">
      <w:tblPr/>
      <w:tcPr>
        <w:shd w:val="clear" w:color="auto" w:fill="50ACD8" w:themeFill="accent1" w:themeFillTint="7F"/>
      </w:tcPr>
    </w:tblStylePr>
    <w:tblStylePr w:type="band1Horz">
      <w:tblPr/>
      <w:tcPr>
        <w:tcBorders>
          <w:insideH w:val="single" w:sz="6" w:space="0" w:color="0F3344" w:themeColor="accent1"/>
          <w:insideV w:val="single" w:sz="6" w:space="0" w:color="0F3344" w:themeColor="accent1"/>
        </w:tcBorders>
        <w:shd w:val="clear" w:color="auto" w:fill="50ACD8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2">
    <w:name w:val="Medium Grid 2 Accent 2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  <w:insideH w:val="single" w:sz="8" w:space="0" w:color="E5D8EA" w:themeColor="accent2"/>
        <w:insideV w:val="single" w:sz="8" w:space="0" w:color="E5D8EA" w:themeColor="accent2"/>
      </w:tblBorders>
    </w:tblPr>
    <w:tcPr>
      <w:shd w:val="clear" w:color="auto" w:fill="F8F5F9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CFBF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9F7FA" w:themeFill="accent2" w:themeFillTint="33"/>
      </w:tcPr>
    </w:tblStylePr>
    <w:tblStylePr w:type="band1Vert">
      <w:tblPr/>
      <w:tcPr>
        <w:shd w:val="clear" w:color="auto" w:fill="F1EBF4" w:themeFill="accent2" w:themeFillTint="7F"/>
      </w:tcPr>
    </w:tblStylePr>
    <w:tblStylePr w:type="band1Horz">
      <w:tblPr/>
      <w:tcPr>
        <w:tcBorders>
          <w:insideH w:val="single" w:sz="6" w:space="0" w:color="E5D8EA" w:themeColor="accent2"/>
          <w:insideV w:val="single" w:sz="6" w:space="0" w:color="E5D8EA" w:themeColor="accent2"/>
        </w:tcBorders>
        <w:shd w:val="clear" w:color="auto" w:fill="F1EBF4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3">
    <w:name w:val="Medium Grid 2 Accent 3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  <w:insideH w:val="single" w:sz="8" w:space="0" w:color="F8C4D7" w:themeColor="accent3"/>
        <w:insideV w:val="single" w:sz="8" w:space="0" w:color="F8C4D7" w:themeColor="accent3"/>
      </w:tblBorders>
    </w:tblPr>
    <w:tcPr>
      <w:shd w:val="clear" w:color="auto" w:fill="FDF0F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EF9F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F3F6" w:themeFill="accent3" w:themeFillTint="33"/>
      </w:tcPr>
    </w:tblStylePr>
    <w:tblStylePr w:type="band1Vert">
      <w:tblPr/>
      <w:tcPr>
        <w:shd w:val="clear" w:color="auto" w:fill="FBE1EA" w:themeFill="accent3" w:themeFillTint="7F"/>
      </w:tcPr>
    </w:tblStylePr>
    <w:tblStylePr w:type="band1Horz">
      <w:tblPr/>
      <w:tcPr>
        <w:tcBorders>
          <w:insideH w:val="single" w:sz="6" w:space="0" w:color="F8C4D7" w:themeColor="accent3"/>
          <w:insideV w:val="single" w:sz="6" w:space="0" w:color="F8C4D7" w:themeColor="accent3"/>
        </w:tcBorders>
        <w:shd w:val="clear" w:color="auto" w:fill="FBE1EA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4">
    <w:name w:val="Medium Grid 2 Accent 4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  <w:insideH w:val="single" w:sz="8" w:space="0" w:color="FCEA10" w:themeColor="accent4"/>
        <w:insideV w:val="single" w:sz="8" w:space="0" w:color="FCEA10" w:themeColor="accent4"/>
      </w:tblBorders>
    </w:tblPr>
    <w:tcPr>
      <w:shd w:val="clear" w:color="auto" w:fill="FEF9C3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EFCE7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ACE" w:themeFill="accent4" w:themeFillTint="33"/>
      </w:tcPr>
    </w:tblStylePr>
    <w:tblStylePr w:type="band1Vert">
      <w:tblPr/>
      <w:tcPr>
        <w:shd w:val="clear" w:color="auto" w:fill="FDF487" w:themeFill="accent4" w:themeFillTint="7F"/>
      </w:tcPr>
    </w:tblStylePr>
    <w:tblStylePr w:type="band1Horz">
      <w:tblPr/>
      <w:tcPr>
        <w:tcBorders>
          <w:insideH w:val="single" w:sz="6" w:space="0" w:color="FCEA10" w:themeColor="accent4"/>
          <w:insideV w:val="single" w:sz="6" w:space="0" w:color="FCEA10" w:themeColor="accent4"/>
        </w:tcBorders>
        <w:shd w:val="clear" w:color="auto" w:fill="FDF487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5">
    <w:name w:val="Medium Grid 2 Accent 5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  <w:insideH w:val="single" w:sz="8" w:space="0" w:color="FFFFFF" w:themeColor="accent5"/>
        <w:insideV w:val="single" w:sz="8" w:space="0" w:color="FFFFFF" w:themeColor="accent5"/>
      </w:tblBorders>
    </w:tblPr>
    <w:tcPr>
      <w:shd w:val="clear" w:color="auto" w:fill="FFFFF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FFFFF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5" w:themeFillTint="33"/>
      </w:tcPr>
    </w:tblStylePr>
    <w:tblStylePr w:type="band1Vert">
      <w:tblPr/>
      <w:tcPr>
        <w:shd w:val="clear" w:color="auto" w:fill="FFFFFF" w:themeFill="accent5" w:themeFillTint="7F"/>
      </w:tcPr>
    </w:tblStylePr>
    <w:tblStylePr w:type="band1Horz">
      <w:tblPr/>
      <w:tcPr>
        <w:tcBorders>
          <w:insideH w:val="single" w:sz="6" w:space="0" w:color="FFFFFF" w:themeColor="accent5"/>
          <w:insideV w:val="single" w:sz="6" w:space="0" w:color="FFFFFF" w:themeColor="accent5"/>
        </w:tcBorders>
        <w:shd w:val="clear" w:color="auto" w:fill="FFFFFF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6">
    <w:name w:val="Medium Grid 2 Accent 6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  <w:insideH w:val="single" w:sz="8" w:space="0" w:color="FFFFFF" w:themeColor="accent6"/>
        <w:insideV w:val="single" w:sz="8" w:space="0" w:color="FFFFFF" w:themeColor="accent6"/>
      </w:tblBorders>
    </w:tblPr>
    <w:tcPr>
      <w:shd w:val="clear" w:color="auto" w:fill="FFFFF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FFFFF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6" w:themeFillTint="33"/>
      </w:tcPr>
    </w:tblStylePr>
    <w:tblStylePr w:type="band1Vert">
      <w:tblPr/>
      <w:tcPr>
        <w:shd w:val="clear" w:color="auto" w:fill="FFFFFF" w:themeFill="accent6" w:themeFillTint="7F"/>
      </w:tcPr>
    </w:tblStylePr>
    <w:tblStylePr w:type="band1Horz">
      <w:tblPr/>
      <w:tcPr>
        <w:tcBorders>
          <w:insideH w:val="single" w:sz="6" w:space="0" w:color="FFFFFF" w:themeColor="accent6"/>
          <w:insideV w:val="single" w:sz="6" w:space="0" w:color="FFFFFF" w:themeColor="accent6"/>
        </w:tcBorders>
        <w:shd w:val="clear" w:color="auto" w:fill="FFFFF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3">
    <w:name w:val="Medium Grid 3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illemoyenne3-Accent1">
    <w:name w:val="Medium Grid 3 Accent 1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8D6E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3344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3344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F3344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F3344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0ACD8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0ACD8" w:themeFill="accent1" w:themeFillTint="7F"/>
      </w:tcPr>
    </w:tblStylePr>
  </w:style>
  <w:style w:type="table" w:styleId="Grillemoyenne3-Accent2">
    <w:name w:val="Medium Grid 3 Accent 2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8F5F9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5D8EA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5D8EA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5D8EA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5D8EA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1EBF4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1EBF4" w:themeFill="accent2" w:themeFillTint="7F"/>
      </w:tcPr>
    </w:tblStylePr>
  </w:style>
  <w:style w:type="table" w:styleId="Grillemoyenne3-Accent3">
    <w:name w:val="Medium Grid 3 Accent 3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F0F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8C4D7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8C4D7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8C4D7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8C4D7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E1EA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E1EA" w:themeFill="accent3" w:themeFillTint="7F"/>
      </w:tcPr>
    </w:tblStylePr>
  </w:style>
  <w:style w:type="table" w:styleId="Grillemoyenne3-Accent4">
    <w:name w:val="Medium Grid 3 Accent 4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EF9C3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CEA1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CEA1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CEA1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CEA1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DF487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DF487" w:themeFill="accent4" w:themeFillTint="7F"/>
      </w:tcPr>
    </w:tblStylePr>
  </w:style>
  <w:style w:type="table" w:styleId="Grillemoyenne3-Accent5">
    <w:name w:val="Medium Grid 3 Accent 5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FFF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FFFF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FFFF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FFFF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FFFF" w:themeFill="accent5" w:themeFillTint="7F"/>
      </w:tcPr>
    </w:tblStylePr>
  </w:style>
  <w:style w:type="table" w:styleId="Grillemoyenne3-Accent6">
    <w:name w:val="Medium Grid 3 Accent 6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FFF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FFFF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FFFF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FFF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FFFF" w:themeFill="accent6" w:themeFillTint="7F"/>
      </w:tcPr>
    </w:tblStylePr>
  </w:style>
  <w:style w:type="table" w:styleId="Listemoyenne1">
    <w:name w:val="Medium List 1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emoyenne1-Accent1">
    <w:name w:val="Medium List 1 Accent 1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F3344" w:themeColor="accent1"/>
        <w:bottom w:val="single" w:sz="8" w:space="0" w:color="0F3344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F3344" w:themeColor="accent1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0F3344" w:themeColor="accent1"/>
          <w:bottom w:val="single" w:sz="8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F3344" w:themeColor="accent1"/>
          <w:bottom w:val="single" w:sz="8" w:space="0" w:color="0F3344" w:themeColor="accent1"/>
        </w:tcBorders>
      </w:tcPr>
    </w:tblStylePr>
    <w:tblStylePr w:type="band1Vert">
      <w:tblPr/>
      <w:tcPr>
        <w:shd w:val="clear" w:color="auto" w:fill="A8D6EC" w:themeFill="accent1" w:themeFillTint="3F"/>
      </w:tcPr>
    </w:tblStylePr>
    <w:tblStylePr w:type="band1Horz">
      <w:tblPr/>
      <w:tcPr>
        <w:shd w:val="clear" w:color="auto" w:fill="A8D6EC" w:themeFill="accent1" w:themeFillTint="3F"/>
      </w:tcPr>
    </w:tblStylePr>
  </w:style>
  <w:style w:type="table" w:styleId="Listemoyenne1-Accent2">
    <w:name w:val="Medium List 1 Accent 2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E5D8EA" w:themeColor="accent2"/>
        <w:bottom w:val="single" w:sz="8" w:space="0" w:color="E5D8EA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5D8EA" w:themeColor="accent2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E5D8EA" w:themeColor="accent2"/>
          <w:bottom w:val="single" w:sz="8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5D8EA" w:themeColor="accent2"/>
          <w:bottom w:val="single" w:sz="8" w:space="0" w:color="E5D8EA" w:themeColor="accent2"/>
        </w:tcBorders>
      </w:tcPr>
    </w:tblStylePr>
    <w:tblStylePr w:type="band1Vert">
      <w:tblPr/>
      <w:tcPr>
        <w:shd w:val="clear" w:color="auto" w:fill="F8F5F9" w:themeFill="accent2" w:themeFillTint="3F"/>
      </w:tcPr>
    </w:tblStylePr>
    <w:tblStylePr w:type="band1Horz">
      <w:tblPr/>
      <w:tcPr>
        <w:shd w:val="clear" w:color="auto" w:fill="F8F5F9" w:themeFill="accent2" w:themeFillTint="3F"/>
      </w:tcPr>
    </w:tblStylePr>
  </w:style>
  <w:style w:type="table" w:styleId="Listemoyenne1-Accent3">
    <w:name w:val="Medium List 1 Accent 3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8C4D7" w:themeColor="accent3"/>
        <w:bottom w:val="single" w:sz="8" w:space="0" w:color="F8C4D7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8C4D7" w:themeColor="accent3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8C4D7" w:themeColor="accent3"/>
          <w:bottom w:val="single" w:sz="8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8C4D7" w:themeColor="accent3"/>
          <w:bottom w:val="single" w:sz="8" w:space="0" w:color="F8C4D7" w:themeColor="accent3"/>
        </w:tcBorders>
      </w:tcPr>
    </w:tblStylePr>
    <w:tblStylePr w:type="band1Vert">
      <w:tblPr/>
      <w:tcPr>
        <w:shd w:val="clear" w:color="auto" w:fill="FDF0F5" w:themeFill="accent3" w:themeFillTint="3F"/>
      </w:tcPr>
    </w:tblStylePr>
    <w:tblStylePr w:type="band1Horz">
      <w:tblPr/>
      <w:tcPr>
        <w:shd w:val="clear" w:color="auto" w:fill="FDF0F5" w:themeFill="accent3" w:themeFillTint="3F"/>
      </w:tcPr>
    </w:tblStylePr>
  </w:style>
  <w:style w:type="table" w:styleId="Listemoyenne1-Accent4">
    <w:name w:val="Medium List 1 Accent 4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CEA10" w:themeColor="accent4"/>
        <w:bottom w:val="single" w:sz="8" w:space="0" w:color="FCEA1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CEA10" w:themeColor="accent4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CEA10" w:themeColor="accent4"/>
          <w:bottom w:val="single" w:sz="8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CEA10" w:themeColor="accent4"/>
          <w:bottom w:val="single" w:sz="8" w:space="0" w:color="FCEA10" w:themeColor="accent4"/>
        </w:tcBorders>
      </w:tcPr>
    </w:tblStylePr>
    <w:tblStylePr w:type="band1Vert">
      <w:tblPr/>
      <w:tcPr>
        <w:shd w:val="clear" w:color="auto" w:fill="FEF9C3" w:themeFill="accent4" w:themeFillTint="3F"/>
      </w:tcPr>
    </w:tblStylePr>
    <w:tblStylePr w:type="band1Horz">
      <w:tblPr/>
      <w:tcPr>
        <w:shd w:val="clear" w:color="auto" w:fill="FEF9C3" w:themeFill="accent4" w:themeFillTint="3F"/>
      </w:tcPr>
    </w:tblStylePr>
  </w:style>
  <w:style w:type="table" w:styleId="Listemoyenne1-Accent5">
    <w:name w:val="Medium List 1 Accent 5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FFFF" w:themeColor="accent5"/>
        <w:bottom w:val="single" w:sz="8" w:space="0" w:color="FFFFFF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FFFF" w:themeColor="accent5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FFFFF" w:themeColor="accent5"/>
          <w:bottom w:val="single" w:sz="8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FFFF" w:themeColor="accent5"/>
          <w:bottom w:val="single" w:sz="8" w:space="0" w:color="FFFFFF" w:themeColor="accent5"/>
        </w:tcBorders>
      </w:tcPr>
    </w:tblStylePr>
    <w:tblStylePr w:type="band1Vert">
      <w:tblPr/>
      <w:tcPr>
        <w:shd w:val="clear" w:color="auto" w:fill="FFFFFF" w:themeFill="accent5" w:themeFillTint="3F"/>
      </w:tcPr>
    </w:tblStylePr>
    <w:tblStylePr w:type="band1Horz">
      <w:tblPr/>
      <w:tcPr>
        <w:shd w:val="clear" w:color="auto" w:fill="FFFFFF" w:themeFill="accent5" w:themeFillTint="3F"/>
      </w:tcPr>
    </w:tblStylePr>
  </w:style>
  <w:style w:type="table" w:styleId="Listemoyenne1-Accent6">
    <w:name w:val="Medium List 1 Accent 6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FFFF" w:themeColor="accent6"/>
        <w:bottom w:val="single" w:sz="8" w:space="0" w:color="FFFFFF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FFFF" w:themeColor="accent6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FFFFF" w:themeColor="accent6"/>
          <w:bottom w:val="single" w:sz="8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FFFF" w:themeColor="accent6"/>
          <w:bottom w:val="single" w:sz="8" w:space="0" w:color="FFFFFF" w:themeColor="accent6"/>
        </w:tcBorders>
      </w:tcPr>
    </w:tblStylePr>
    <w:tblStylePr w:type="band1Vert">
      <w:tblPr/>
      <w:tcPr>
        <w:shd w:val="clear" w:color="auto" w:fill="FFFFFF" w:themeFill="accent6" w:themeFillTint="3F"/>
      </w:tcPr>
    </w:tblStylePr>
    <w:tblStylePr w:type="band1Horz">
      <w:tblPr/>
      <w:tcPr>
        <w:shd w:val="clear" w:color="auto" w:fill="FFFFFF" w:themeFill="accent6" w:themeFillTint="3F"/>
      </w:tcPr>
    </w:tblStylePr>
  </w:style>
  <w:style w:type="table" w:styleId="Listemoyenne2">
    <w:name w:val="Medium List 2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1">
    <w:name w:val="Medium List 2 Accent 1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3344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3344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F3344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8D6E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2">
    <w:name w:val="Medium List 2 Accent 2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5D8EA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5D8EA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8F5F9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3">
    <w:name w:val="Medium List 2 Accent 3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8C4D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8C4D7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8C4D7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F0F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4">
    <w:name w:val="Medium List 2 Accent 4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CEA1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CEA1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CEA1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F9C3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5">
    <w:name w:val="Medium List 2 Accent 5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FFFF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FFFF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FFFF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FFF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6">
    <w:name w:val="Medium List 2 Accent 6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FFFF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FFFF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FFFF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FFF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Tramemoyenne1">
    <w:name w:val="Medium Shading 1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1">
    <w:name w:val="Medium Shading 1 Accent 1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22749B" w:themeColor="accent1" w:themeTint="BF"/>
        <w:left w:val="single" w:sz="8" w:space="0" w:color="22749B" w:themeColor="accent1" w:themeTint="BF"/>
        <w:bottom w:val="single" w:sz="8" w:space="0" w:color="22749B" w:themeColor="accent1" w:themeTint="BF"/>
        <w:right w:val="single" w:sz="8" w:space="0" w:color="22749B" w:themeColor="accent1" w:themeTint="BF"/>
        <w:insideH w:val="single" w:sz="8" w:space="0" w:color="22749B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2749B" w:themeColor="accent1" w:themeTint="BF"/>
          <w:left w:val="single" w:sz="8" w:space="0" w:color="22749B" w:themeColor="accent1" w:themeTint="BF"/>
          <w:bottom w:val="single" w:sz="8" w:space="0" w:color="22749B" w:themeColor="accent1" w:themeTint="BF"/>
          <w:right w:val="single" w:sz="8" w:space="0" w:color="22749B" w:themeColor="accent1" w:themeTint="BF"/>
          <w:insideH w:val="nil"/>
          <w:insideV w:val="nil"/>
        </w:tcBorders>
        <w:shd w:val="clear" w:color="auto" w:fill="0F334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2749B" w:themeColor="accent1" w:themeTint="BF"/>
          <w:left w:val="single" w:sz="8" w:space="0" w:color="22749B" w:themeColor="accent1" w:themeTint="BF"/>
          <w:bottom w:val="single" w:sz="8" w:space="0" w:color="22749B" w:themeColor="accent1" w:themeTint="BF"/>
          <w:right w:val="single" w:sz="8" w:space="0" w:color="22749B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8D6E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8D6E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2">
    <w:name w:val="Medium Shading 1 Accent 2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BE1EF" w:themeColor="accent2" w:themeTint="BF"/>
        <w:left w:val="single" w:sz="8" w:space="0" w:color="EBE1EF" w:themeColor="accent2" w:themeTint="BF"/>
        <w:bottom w:val="single" w:sz="8" w:space="0" w:color="EBE1EF" w:themeColor="accent2" w:themeTint="BF"/>
        <w:right w:val="single" w:sz="8" w:space="0" w:color="EBE1EF" w:themeColor="accent2" w:themeTint="BF"/>
        <w:insideH w:val="single" w:sz="8" w:space="0" w:color="EBE1EF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BE1EF" w:themeColor="accent2" w:themeTint="BF"/>
          <w:left w:val="single" w:sz="8" w:space="0" w:color="EBE1EF" w:themeColor="accent2" w:themeTint="BF"/>
          <w:bottom w:val="single" w:sz="8" w:space="0" w:color="EBE1EF" w:themeColor="accent2" w:themeTint="BF"/>
          <w:right w:val="single" w:sz="8" w:space="0" w:color="EBE1EF" w:themeColor="accent2" w:themeTint="BF"/>
          <w:insideH w:val="nil"/>
          <w:insideV w:val="nil"/>
        </w:tcBorders>
        <w:shd w:val="clear" w:color="auto" w:fill="E5D8EA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BE1EF" w:themeColor="accent2" w:themeTint="BF"/>
          <w:left w:val="single" w:sz="8" w:space="0" w:color="EBE1EF" w:themeColor="accent2" w:themeTint="BF"/>
          <w:bottom w:val="single" w:sz="8" w:space="0" w:color="EBE1EF" w:themeColor="accent2" w:themeTint="BF"/>
          <w:right w:val="single" w:sz="8" w:space="0" w:color="EBE1EF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5F9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8F5F9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3">
    <w:name w:val="Medium Shading 1 Accent 3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9D2E0" w:themeColor="accent3" w:themeTint="BF"/>
        <w:left w:val="single" w:sz="8" w:space="0" w:color="F9D2E0" w:themeColor="accent3" w:themeTint="BF"/>
        <w:bottom w:val="single" w:sz="8" w:space="0" w:color="F9D2E0" w:themeColor="accent3" w:themeTint="BF"/>
        <w:right w:val="single" w:sz="8" w:space="0" w:color="F9D2E0" w:themeColor="accent3" w:themeTint="BF"/>
        <w:insideH w:val="single" w:sz="8" w:space="0" w:color="F9D2E0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D2E0" w:themeColor="accent3" w:themeTint="BF"/>
          <w:left w:val="single" w:sz="8" w:space="0" w:color="F9D2E0" w:themeColor="accent3" w:themeTint="BF"/>
          <w:bottom w:val="single" w:sz="8" w:space="0" w:color="F9D2E0" w:themeColor="accent3" w:themeTint="BF"/>
          <w:right w:val="single" w:sz="8" w:space="0" w:color="F9D2E0" w:themeColor="accent3" w:themeTint="BF"/>
          <w:insideH w:val="nil"/>
          <w:insideV w:val="nil"/>
        </w:tcBorders>
        <w:shd w:val="clear" w:color="auto" w:fill="F8C4D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D2E0" w:themeColor="accent3" w:themeTint="BF"/>
          <w:left w:val="single" w:sz="8" w:space="0" w:color="F9D2E0" w:themeColor="accent3" w:themeTint="BF"/>
          <w:bottom w:val="single" w:sz="8" w:space="0" w:color="F9D2E0" w:themeColor="accent3" w:themeTint="BF"/>
          <w:right w:val="single" w:sz="8" w:space="0" w:color="F9D2E0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0F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F0F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4">
    <w:name w:val="Medium Shading 1 Accent 4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E4B" w:themeColor="accent4" w:themeTint="BF"/>
        <w:left w:val="single" w:sz="8" w:space="0" w:color="FCEE4B" w:themeColor="accent4" w:themeTint="BF"/>
        <w:bottom w:val="single" w:sz="8" w:space="0" w:color="FCEE4B" w:themeColor="accent4" w:themeTint="BF"/>
        <w:right w:val="single" w:sz="8" w:space="0" w:color="FCEE4B" w:themeColor="accent4" w:themeTint="BF"/>
        <w:insideH w:val="single" w:sz="8" w:space="0" w:color="FCEE4B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CEE4B" w:themeColor="accent4" w:themeTint="BF"/>
          <w:left w:val="single" w:sz="8" w:space="0" w:color="FCEE4B" w:themeColor="accent4" w:themeTint="BF"/>
          <w:bottom w:val="single" w:sz="8" w:space="0" w:color="FCEE4B" w:themeColor="accent4" w:themeTint="BF"/>
          <w:right w:val="single" w:sz="8" w:space="0" w:color="FCEE4B" w:themeColor="accent4" w:themeTint="BF"/>
          <w:insideH w:val="nil"/>
          <w:insideV w:val="nil"/>
        </w:tcBorders>
        <w:shd w:val="clear" w:color="auto" w:fill="FCEA1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CEE4B" w:themeColor="accent4" w:themeTint="BF"/>
          <w:left w:val="single" w:sz="8" w:space="0" w:color="FCEE4B" w:themeColor="accent4" w:themeTint="BF"/>
          <w:bottom w:val="single" w:sz="8" w:space="0" w:color="FCEE4B" w:themeColor="accent4" w:themeTint="BF"/>
          <w:right w:val="single" w:sz="8" w:space="0" w:color="FCEE4B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9C3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F9C3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5">
    <w:name w:val="Medium Shading 1 Accent 5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 w:themeTint="BF"/>
        <w:left w:val="single" w:sz="8" w:space="0" w:color="FFFFFF" w:themeColor="accent5" w:themeTint="BF"/>
        <w:bottom w:val="single" w:sz="8" w:space="0" w:color="FFFFFF" w:themeColor="accent5" w:themeTint="BF"/>
        <w:right w:val="single" w:sz="8" w:space="0" w:color="FFFFFF" w:themeColor="accent5" w:themeTint="BF"/>
        <w:insideH w:val="single" w:sz="8" w:space="0" w:color="FFFFFF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FFFF" w:themeColor="accent5" w:themeTint="BF"/>
          <w:left w:val="single" w:sz="8" w:space="0" w:color="FFFFFF" w:themeColor="accent5" w:themeTint="BF"/>
          <w:bottom w:val="single" w:sz="8" w:space="0" w:color="FFFFFF" w:themeColor="accent5" w:themeTint="BF"/>
          <w:right w:val="single" w:sz="8" w:space="0" w:color="FFFFFF" w:themeColor="accent5" w:themeTint="BF"/>
          <w:insideH w:val="nil"/>
          <w:insideV w:val="nil"/>
        </w:tcBorders>
        <w:shd w:val="clear" w:color="auto" w:fill="FFFFFF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5" w:themeTint="BF"/>
          <w:left w:val="single" w:sz="8" w:space="0" w:color="FFFFFF" w:themeColor="accent5" w:themeTint="BF"/>
          <w:bottom w:val="single" w:sz="8" w:space="0" w:color="FFFFFF" w:themeColor="accent5" w:themeTint="BF"/>
          <w:right w:val="single" w:sz="8" w:space="0" w:color="FFFFF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FFF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6">
    <w:name w:val="Medium Shading 1 Accent 6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 w:themeTint="BF"/>
        <w:left w:val="single" w:sz="8" w:space="0" w:color="FFFFFF" w:themeColor="accent6" w:themeTint="BF"/>
        <w:bottom w:val="single" w:sz="8" w:space="0" w:color="FFFFFF" w:themeColor="accent6" w:themeTint="BF"/>
        <w:right w:val="single" w:sz="8" w:space="0" w:color="FFFFFF" w:themeColor="accent6" w:themeTint="BF"/>
        <w:insideH w:val="single" w:sz="8" w:space="0" w:color="FFFFF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FFFF" w:themeColor="accent6" w:themeTint="BF"/>
          <w:left w:val="single" w:sz="8" w:space="0" w:color="FFFFFF" w:themeColor="accent6" w:themeTint="BF"/>
          <w:bottom w:val="single" w:sz="8" w:space="0" w:color="FFFFFF" w:themeColor="accent6" w:themeTint="BF"/>
          <w:right w:val="single" w:sz="8" w:space="0" w:color="FFFFFF" w:themeColor="accent6" w:themeTint="BF"/>
          <w:insideH w:val="nil"/>
          <w:insideV w:val="nil"/>
        </w:tcBorders>
        <w:shd w:val="clear" w:color="auto" w:fill="FFFFFF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6" w:themeTint="BF"/>
          <w:left w:val="single" w:sz="8" w:space="0" w:color="FFFFFF" w:themeColor="accent6" w:themeTint="BF"/>
          <w:bottom w:val="single" w:sz="8" w:space="0" w:color="FFFFFF" w:themeColor="accent6" w:themeTint="BF"/>
          <w:right w:val="single" w:sz="8" w:space="0" w:color="FFFFF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FFF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2">
    <w:name w:val="Medium Shading 2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1">
    <w:name w:val="Medium Shading 2 Accent 1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3344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334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3344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2">
    <w:name w:val="Medium Shading 2 Accent 2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5D8EA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8EA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5D8EA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3">
    <w:name w:val="Medium Shading 2 Accent 3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8C4D7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C4D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8C4D7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4">
    <w:name w:val="Medium Shading 2 Accent 4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CEA1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EA1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CEA1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5">
    <w:name w:val="Medium Shading 2 Accent 5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6">
    <w:name w:val="Medium Shading 2 Accent 6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En-ttedemessage">
    <w:name w:val="Message Header"/>
    <w:basedOn w:val="Normal"/>
    <w:link w:val="En-ttedemessageCar"/>
    <w:uiPriority w:val="99"/>
    <w:semiHidden/>
    <w:unhideWhenUsed/>
    <w:rsid w:val="0057222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asciiTheme="majorHAnsi" w:eastAsiaTheme="majorEastAsia" w:hAnsiTheme="majorHAnsi" w:cstheme="majorBidi"/>
      <w:szCs w:val="24"/>
    </w:rPr>
  </w:style>
  <w:style w:type="character" w:customStyle="1" w:styleId="En-ttedemessageCar">
    <w:name w:val="En-tête de message Car"/>
    <w:basedOn w:val="Policepardfaut"/>
    <w:link w:val="En-ttedemessage"/>
    <w:uiPriority w:val="99"/>
    <w:semiHidden/>
    <w:rsid w:val="00572222"/>
    <w:rPr>
      <w:rFonts w:asciiTheme="majorHAnsi" w:eastAsiaTheme="majorEastAsia" w:hAnsiTheme="majorHAnsi" w:cstheme="majorBidi"/>
      <w:kern w:val="16"/>
      <w:sz w:val="24"/>
      <w:szCs w:val="24"/>
      <w:shd w:val="pct20" w:color="auto" w:fill="auto"/>
      <w14:ligatures w14:val="standardContextual"/>
      <w14:numForm w14:val="oldStyle"/>
      <w14:numSpacing w14:val="proportional"/>
      <w14:cntxtAlts/>
    </w:rPr>
  </w:style>
  <w:style w:type="paragraph" w:styleId="Sansinterligne">
    <w:name w:val="No Spacing"/>
    <w:uiPriority w:val="1"/>
    <w:semiHidden/>
    <w:unhideWhenUsed/>
    <w:qFormat/>
    <w:rsid w:val="00572222"/>
    <w:pPr>
      <w:spacing w:after="0" w:line="240" w:lineRule="auto"/>
    </w:pPr>
    <w:rPr>
      <w:kern w:val="16"/>
      <w14:ligatures w14:val="standardContextual"/>
      <w14:numForm w14:val="oldStyle"/>
      <w14:numSpacing w14:val="proportional"/>
      <w14:cntxtAlts/>
    </w:rPr>
  </w:style>
  <w:style w:type="paragraph" w:styleId="NormalWeb">
    <w:name w:val="Normal (Web)"/>
    <w:basedOn w:val="Normal"/>
    <w:uiPriority w:val="99"/>
    <w:semiHidden/>
    <w:unhideWhenUsed/>
    <w:rsid w:val="00572222"/>
    <w:rPr>
      <w:rFonts w:ascii="Times New Roman" w:hAnsi="Times New Roman" w:cs="Times New Roman"/>
      <w:szCs w:val="24"/>
    </w:rPr>
  </w:style>
  <w:style w:type="paragraph" w:styleId="Retraitnormal">
    <w:name w:val="Normal Indent"/>
    <w:basedOn w:val="Normal"/>
    <w:uiPriority w:val="99"/>
    <w:semiHidden/>
    <w:unhideWhenUsed/>
    <w:rsid w:val="00572222"/>
    <w:pPr>
      <w:ind w:left="720"/>
    </w:pPr>
  </w:style>
  <w:style w:type="paragraph" w:styleId="Titredenote">
    <w:name w:val="Note Heading"/>
    <w:basedOn w:val="Normal"/>
    <w:next w:val="Normal"/>
    <w:link w:val="TitredenoteCar"/>
    <w:uiPriority w:val="99"/>
    <w:semiHidden/>
    <w:unhideWhenUsed/>
    <w:rsid w:val="00572222"/>
    <w:pPr>
      <w:spacing w:after="0" w:line="240" w:lineRule="auto"/>
    </w:pPr>
  </w:style>
  <w:style w:type="character" w:customStyle="1" w:styleId="TitredenoteCar">
    <w:name w:val="Titre de note Car"/>
    <w:basedOn w:val="Policepardfaut"/>
    <w:link w:val="Titredenot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Numrodepage">
    <w:name w:val="page number"/>
    <w:basedOn w:val="Policepardfaut"/>
    <w:uiPriority w:val="99"/>
    <w:semiHidden/>
    <w:unhideWhenUsed/>
    <w:rsid w:val="00572222"/>
    <w:rPr>
      <w:sz w:val="22"/>
    </w:rPr>
  </w:style>
  <w:style w:type="table" w:customStyle="1" w:styleId="Tableausimple11">
    <w:name w:val="Tableau simple 11"/>
    <w:basedOn w:val="TableauNormal"/>
    <w:uiPriority w:val="4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ausimple21">
    <w:name w:val="Tableau simple 21"/>
    <w:basedOn w:val="TableauNormal"/>
    <w:uiPriority w:val="41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Tableausimple31">
    <w:name w:val="Tableau simple 31"/>
    <w:basedOn w:val="TableauNormal"/>
    <w:uiPriority w:val="42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leausimple41">
    <w:name w:val="Tableau simple 41"/>
    <w:basedOn w:val="TableauNormal"/>
    <w:uiPriority w:val="43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ausimple51">
    <w:name w:val="Tableau simple 51"/>
    <w:basedOn w:val="TableauNormal"/>
    <w:uiPriority w:val="44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ebrut">
    <w:name w:val="Plain Text"/>
    <w:basedOn w:val="Normal"/>
    <w:link w:val="TextebrutCar"/>
    <w:uiPriority w:val="99"/>
    <w:semiHidden/>
    <w:unhideWhenUsed/>
    <w:rsid w:val="00572222"/>
    <w:pPr>
      <w:spacing w:after="0" w:line="240" w:lineRule="auto"/>
    </w:pPr>
    <w:rPr>
      <w:rFonts w:ascii="Consolas" w:hAnsi="Consolas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572222"/>
    <w:rPr>
      <w:rFonts w:ascii="Consolas" w:hAnsi="Consolas"/>
      <w:kern w:val="16"/>
      <w:sz w:val="22"/>
      <w:szCs w:val="21"/>
      <w14:ligatures w14:val="standardContextual"/>
      <w14:numForm w14:val="oldStyle"/>
      <w14:numSpacing w14:val="proportional"/>
      <w14:cntxtAlts/>
    </w:rPr>
  </w:style>
  <w:style w:type="paragraph" w:styleId="Citation">
    <w:name w:val="Quote"/>
    <w:basedOn w:val="Normal"/>
    <w:next w:val="Normal"/>
    <w:link w:val="CitationCar"/>
    <w:uiPriority w:val="29"/>
    <w:semiHidden/>
    <w:qFormat/>
    <w:rsid w:val="0057222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semiHidden/>
    <w:rsid w:val="00572222"/>
    <w:rPr>
      <w:i/>
      <w:iCs/>
      <w:color w:val="404040" w:themeColor="text1" w:themeTint="BF"/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Salutations">
    <w:name w:val="Salutation"/>
    <w:basedOn w:val="Normal"/>
    <w:next w:val="Normal"/>
    <w:link w:val="SalutationsCar"/>
    <w:uiPriority w:val="5"/>
    <w:qFormat/>
    <w:rsid w:val="00572222"/>
  </w:style>
  <w:style w:type="character" w:customStyle="1" w:styleId="SalutationsCar">
    <w:name w:val="Salutations Car"/>
    <w:basedOn w:val="Policepardfaut"/>
    <w:link w:val="Salutations"/>
    <w:uiPriority w:val="5"/>
    <w:rsid w:val="00752FC4"/>
  </w:style>
  <w:style w:type="paragraph" w:styleId="Signature">
    <w:name w:val="Signature"/>
    <w:basedOn w:val="Normal"/>
    <w:next w:val="Normal"/>
    <w:link w:val="SignatureCar"/>
    <w:uiPriority w:val="7"/>
    <w:qFormat/>
    <w:rsid w:val="00254E0D"/>
    <w:pPr>
      <w:contextualSpacing/>
    </w:pPr>
  </w:style>
  <w:style w:type="character" w:customStyle="1" w:styleId="SignatureCar">
    <w:name w:val="Signature Car"/>
    <w:basedOn w:val="Policepardfaut"/>
    <w:link w:val="Signature"/>
    <w:uiPriority w:val="7"/>
    <w:rsid w:val="00254E0D"/>
    <w:rPr>
      <w:color w:val="auto"/>
    </w:rPr>
  </w:style>
  <w:style w:type="character" w:styleId="lev">
    <w:name w:val="Strong"/>
    <w:basedOn w:val="Policepardfaut"/>
    <w:uiPriority w:val="19"/>
    <w:semiHidden/>
    <w:qFormat/>
    <w:rsid w:val="00572222"/>
    <w:rPr>
      <w:b/>
      <w:bCs/>
      <w:sz w:val="22"/>
    </w:rPr>
  </w:style>
  <w:style w:type="paragraph" w:styleId="Sous-titre">
    <w:name w:val="Subtitle"/>
    <w:basedOn w:val="Normal"/>
    <w:next w:val="Normal"/>
    <w:link w:val="Sous-titreCar"/>
    <w:uiPriority w:val="11"/>
    <w:semiHidden/>
    <w:unhideWhenUsed/>
    <w:qFormat/>
    <w:rsid w:val="0057222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semiHidden/>
    <w:rsid w:val="00572222"/>
    <w:rPr>
      <w:rFonts w:eastAsiaTheme="minorEastAsia"/>
      <w:color w:val="5A5A5A" w:themeColor="text1" w:themeTint="A5"/>
      <w:spacing w:val="15"/>
      <w:kern w:val="16"/>
      <w:sz w:val="22"/>
      <w:szCs w:val="22"/>
      <w14:ligatures w14:val="standardContextual"/>
      <w14:numForm w14:val="oldStyle"/>
      <w14:numSpacing w14:val="proportional"/>
      <w14:cntxtAlts/>
    </w:rPr>
  </w:style>
  <w:style w:type="character" w:styleId="Accentuationlgre">
    <w:name w:val="Subtle Emphasis"/>
    <w:basedOn w:val="Policepardfaut"/>
    <w:uiPriority w:val="19"/>
    <w:semiHidden/>
    <w:qFormat/>
    <w:rsid w:val="00572222"/>
    <w:rPr>
      <w:i/>
      <w:iCs/>
      <w:color w:val="404040" w:themeColor="text1" w:themeTint="BF"/>
      <w:sz w:val="22"/>
    </w:rPr>
  </w:style>
  <w:style w:type="character" w:styleId="Rfrencelgre">
    <w:name w:val="Subtle Reference"/>
    <w:basedOn w:val="Policepardfaut"/>
    <w:uiPriority w:val="31"/>
    <w:semiHidden/>
    <w:qFormat/>
    <w:rsid w:val="00572222"/>
    <w:rPr>
      <w:smallCaps/>
      <w:color w:val="5A5A5A" w:themeColor="text1" w:themeTint="A5"/>
      <w:sz w:val="22"/>
    </w:rPr>
  </w:style>
  <w:style w:type="table" w:styleId="Effetsdetableau3D1">
    <w:name w:val="Table 3D effects 1"/>
    <w:basedOn w:val="TableauNormal"/>
    <w:uiPriority w:val="99"/>
    <w:semiHidden/>
    <w:unhideWhenUsed/>
    <w:rsid w:val="00572222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2">
    <w:name w:val="Table 3D effects 2"/>
    <w:basedOn w:val="TableauNormal"/>
    <w:uiPriority w:val="99"/>
    <w:semiHidden/>
    <w:unhideWhenUsed/>
    <w:rsid w:val="00572222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uiPriority w:val="99"/>
    <w:semiHidden/>
    <w:unhideWhenUsed/>
    <w:rsid w:val="00572222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1">
    <w:name w:val="Table Classic 1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uiPriority w:val="99"/>
    <w:semiHidden/>
    <w:unhideWhenUsed/>
    <w:rsid w:val="00572222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1">
    <w:name w:val="Table Colorful 1"/>
    <w:basedOn w:val="TableauNormal"/>
    <w:uiPriority w:val="99"/>
    <w:semiHidden/>
    <w:unhideWhenUsed/>
    <w:rsid w:val="00572222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uiPriority w:val="99"/>
    <w:semiHidden/>
    <w:unhideWhenUsed/>
    <w:rsid w:val="00572222"/>
    <w:rPr>
      <w:color w:val="auto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uiPriority w:val="99"/>
    <w:semiHidden/>
    <w:unhideWhenUsed/>
    <w:rsid w:val="00572222"/>
    <w:rPr>
      <w:color w:val="auto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Colonnesdetableau1">
    <w:name w:val="Table Columns 1"/>
    <w:basedOn w:val="TableauNormal"/>
    <w:uiPriority w:val="99"/>
    <w:semiHidden/>
    <w:unhideWhenUsed/>
    <w:rsid w:val="00572222"/>
    <w:rPr>
      <w:b/>
      <w:bCs/>
      <w:color w:val="auto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uiPriority w:val="99"/>
    <w:semiHidden/>
    <w:unhideWhenUsed/>
    <w:rsid w:val="00572222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uiPriority w:val="99"/>
    <w:semiHidden/>
    <w:unhideWhenUsed/>
    <w:rsid w:val="00572222"/>
    <w:rPr>
      <w:b/>
      <w:bCs/>
      <w:color w:val="auto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uiPriority w:val="99"/>
    <w:semiHidden/>
    <w:unhideWhenUsed/>
    <w:rsid w:val="00572222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uiPriority w:val="99"/>
    <w:semiHidden/>
    <w:unhideWhenUsed/>
    <w:rsid w:val="00572222"/>
    <w:rPr>
      <w:color w:val="auto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ntemporain">
    <w:name w:val="Table Contemporary"/>
    <w:basedOn w:val="TableauNormal"/>
    <w:uiPriority w:val="99"/>
    <w:semiHidden/>
    <w:unhideWhenUsed/>
    <w:rsid w:val="00572222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aulgant">
    <w:name w:val="Table Elegant"/>
    <w:basedOn w:val="TableauNormal"/>
    <w:uiPriority w:val="99"/>
    <w:semiHidden/>
    <w:unhideWhenUsed/>
    <w:rsid w:val="00572222"/>
    <w:rPr>
      <w:color w:val="auto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1">
    <w:name w:val="Table Grid 1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uiPriority w:val="99"/>
    <w:semiHidden/>
    <w:unhideWhenUsed/>
    <w:rsid w:val="00572222"/>
    <w:rPr>
      <w:color w:val="auto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uiPriority w:val="99"/>
    <w:semiHidden/>
    <w:unhideWhenUsed/>
    <w:rsid w:val="00572222"/>
    <w:rPr>
      <w:color w:val="auto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uiPriority w:val="99"/>
    <w:semiHidden/>
    <w:unhideWhenUsed/>
    <w:rsid w:val="00572222"/>
    <w:rPr>
      <w:b/>
      <w:bCs/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lledetableauclaire1">
    <w:name w:val="Grille de tableau claire1"/>
    <w:basedOn w:val="TableauNormal"/>
    <w:uiPriority w:val="45"/>
    <w:rsid w:val="00572222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auliste1">
    <w:name w:val="Table List 1"/>
    <w:basedOn w:val="TableauNormal"/>
    <w:uiPriority w:val="99"/>
    <w:semiHidden/>
    <w:unhideWhenUsed/>
    <w:rsid w:val="00572222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uiPriority w:val="99"/>
    <w:semiHidden/>
    <w:unhideWhenUsed/>
    <w:rsid w:val="00572222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uiPriority w:val="99"/>
    <w:semiHidden/>
    <w:unhideWhenUsed/>
    <w:rsid w:val="00572222"/>
    <w:rPr>
      <w:color w:val="auto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uiPriority w:val="99"/>
    <w:semiHidden/>
    <w:unhideWhenUsed/>
    <w:rsid w:val="00572222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uiPriority w:val="99"/>
    <w:semiHidden/>
    <w:unhideWhenUsed/>
    <w:rsid w:val="00572222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desrfrencesjuridiques">
    <w:name w:val="table of authorities"/>
    <w:basedOn w:val="Normal"/>
    <w:next w:val="Normal"/>
    <w:uiPriority w:val="99"/>
    <w:semiHidden/>
    <w:unhideWhenUsed/>
    <w:rsid w:val="00572222"/>
    <w:pPr>
      <w:spacing w:after="0"/>
      <w:ind w:left="220" w:hanging="220"/>
    </w:pPr>
  </w:style>
  <w:style w:type="paragraph" w:styleId="Tabledesillustrations">
    <w:name w:val="table of figures"/>
    <w:basedOn w:val="Normal"/>
    <w:next w:val="Normal"/>
    <w:uiPriority w:val="99"/>
    <w:semiHidden/>
    <w:unhideWhenUsed/>
    <w:rsid w:val="00572222"/>
    <w:pPr>
      <w:spacing w:after="0"/>
    </w:pPr>
  </w:style>
  <w:style w:type="table" w:styleId="Tableauprofessionnel">
    <w:name w:val="Table Professional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simple1">
    <w:name w:val="Table Simple 1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uiPriority w:val="99"/>
    <w:semiHidden/>
    <w:unhideWhenUsed/>
    <w:rsid w:val="00572222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ple1">
    <w:name w:val="Table Subtle 1"/>
    <w:basedOn w:val="TableauNormal"/>
    <w:uiPriority w:val="99"/>
    <w:semiHidden/>
    <w:unhideWhenUsed/>
    <w:rsid w:val="00572222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uiPriority w:val="99"/>
    <w:semiHidden/>
    <w:unhideWhenUsed/>
    <w:rsid w:val="00572222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hmedutableau">
    <w:name w:val="Table Theme"/>
    <w:basedOn w:val="TableauNormal"/>
    <w:uiPriority w:val="99"/>
    <w:semiHidden/>
    <w:unhideWhenUsed/>
    <w:rsid w:val="005722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web1">
    <w:name w:val="Table Web 1"/>
    <w:basedOn w:val="TableauNormal"/>
    <w:uiPriority w:val="99"/>
    <w:semiHidden/>
    <w:unhideWhenUsed/>
    <w:rsid w:val="00572222"/>
    <w:rPr>
      <w:color w:val="auto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uiPriority w:val="99"/>
    <w:semiHidden/>
    <w:unhideWhenUsed/>
    <w:rsid w:val="00572222"/>
    <w:rPr>
      <w:color w:val="auto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uiPriority w:val="99"/>
    <w:semiHidden/>
    <w:unhideWhenUsed/>
    <w:rsid w:val="00572222"/>
    <w:rPr>
      <w:color w:val="auto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re">
    <w:name w:val="Title"/>
    <w:basedOn w:val="Normal"/>
    <w:next w:val="Normal"/>
    <w:link w:val="TitreCar"/>
    <w:uiPriority w:val="10"/>
    <w:semiHidden/>
    <w:qFormat/>
    <w:rsid w:val="0057222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semiHidden/>
    <w:rsid w:val="00572222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  <w14:ligatures w14:val="standardContextual"/>
      <w14:numForm w14:val="oldStyle"/>
      <w14:numSpacing w14:val="proportional"/>
      <w14:cntxtAlts/>
    </w:rPr>
  </w:style>
  <w:style w:type="paragraph" w:styleId="TitreTR">
    <w:name w:val="toa heading"/>
    <w:basedOn w:val="Normal"/>
    <w:next w:val="Normal"/>
    <w:uiPriority w:val="99"/>
    <w:semiHidden/>
    <w:unhideWhenUsed/>
    <w:rsid w:val="00572222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572222"/>
    <w:pPr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rsid w:val="00572222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semiHidden/>
    <w:unhideWhenUsed/>
    <w:rsid w:val="00572222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semiHidden/>
    <w:unhideWhenUsed/>
    <w:rsid w:val="00572222"/>
    <w:pPr>
      <w:spacing w:after="100"/>
      <w:ind w:left="660"/>
    </w:pPr>
  </w:style>
  <w:style w:type="paragraph" w:styleId="TM5">
    <w:name w:val="toc 5"/>
    <w:basedOn w:val="Normal"/>
    <w:next w:val="Normal"/>
    <w:autoRedefine/>
    <w:uiPriority w:val="39"/>
    <w:semiHidden/>
    <w:unhideWhenUsed/>
    <w:rsid w:val="00572222"/>
    <w:pPr>
      <w:spacing w:after="100"/>
      <w:ind w:left="880"/>
    </w:pPr>
  </w:style>
  <w:style w:type="paragraph" w:styleId="TM6">
    <w:name w:val="toc 6"/>
    <w:basedOn w:val="Normal"/>
    <w:next w:val="Normal"/>
    <w:autoRedefine/>
    <w:uiPriority w:val="39"/>
    <w:semiHidden/>
    <w:unhideWhenUsed/>
    <w:rsid w:val="00572222"/>
    <w:pPr>
      <w:spacing w:after="100"/>
      <w:ind w:left="1100"/>
    </w:pPr>
  </w:style>
  <w:style w:type="paragraph" w:styleId="TM7">
    <w:name w:val="toc 7"/>
    <w:basedOn w:val="Normal"/>
    <w:next w:val="Normal"/>
    <w:autoRedefine/>
    <w:uiPriority w:val="39"/>
    <w:semiHidden/>
    <w:unhideWhenUsed/>
    <w:rsid w:val="00572222"/>
    <w:pPr>
      <w:spacing w:after="100"/>
      <w:ind w:left="132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572222"/>
    <w:pPr>
      <w:spacing w:after="100"/>
      <w:ind w:left="1540"/>
    </w:pPr>
  </w:style>
  <w:style w:type="paragraph" w:styleId="TM9">
    <w:name w:val="toc 9"/>
    <w:basedOn w:val="Normal"/>
    <w:next w:val="Normal"/>
    <w:autoRedefine/>
    <w:uiPriority w:val="39"/>
    <w:semiHidden/>
    <w:unhideWhenUsed/>
    <w:rsid w:val="00572222"/>
    <w:pPr>
      <w:spacing w:after="100"/>
      <w:ind w:left="1760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572222"/>
    <w:pPr>
      <w:spacing w:before="240"/>
      <w:outlineLvl w:val="9"/>
    </w:pPr>
    <w:rPr>
      <w:b w:val="0"/>
      <w:bCs w:val="0"/>
      <w:color w:val="0B2632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12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0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9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34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11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061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51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8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51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9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0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89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95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64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4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2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711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5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700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906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77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23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92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oter" Target="footer1.xml"/><Relationship Id="rId8" Type="http://schemas.openxmlformats.org/officeDocument/2006/relationships/webSettings" Target="webSettings.xml"/><Relationship Id="rId51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bina%20robert\AppData\Roaming\Microsoft\Templates\En-t&#234;te%20aux%20formes%20organiques.dotx" TargetMode="External"/></Relationships>
</file>

<file path=word/theme/theme1.xml><?xml version="1.0" encoding="utf-8"?>
<a:theme xmlns:a="http://schemas.openxmlformats.org/drawingml/2006/main" name="Personal Letterhead">
  <a:themeElements>
    <a:clrScheme name="Label LS2-05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0F3344"/>
      </a:accent1>
      <a:accent2>
        <a:srgbClr val="E5D8EA"/>
      </a:accent2>
      <a:accent3>
        <a:srgbClr val="F8C4D7"/>
      </a:accent3>
      <a:accent4>
        <a:srgbClr val="FCEA10"/>
      </a:accent4>
      <a:accent5>
        <a:srgbClr val="FFFFFF"/>
      </a:accent5>
      <a:accent6>
        <a:srgbClr val="FFFFFF"/>
      </a:accent6>
      <a:hlink>
        <a:srgbClr val="0070C0"/>
      </a:hlink>
      <a:folHlink>
        <a:srgbClr val="FF000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10" ma:contentTypeDescription="Create a new document." ma:contentTypeScope="" ma:versionID="e3b47856d4cf355c0dacb39e1084d14f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845a615265fdb1f7b12cc65ac20ecbd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004731-2B80-4934-A058-BD0BA9AC604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2BC7322-48DF-48AE-9E00-47942D1716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3AE803B-26EA-40FF-870A-D0EF6A324646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FDF35FDD-CAD0-4EB0-8A27-34937B3E33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En-tête aux formes organiques</Template>
  <TotalTime>48</TotalTime>
  <Pages>9</Pages>
  <Words>911</Words>
  <Characters>5011</Characters>
  <Application>Microsoft Office Word</Application>
  <DocSecurity>0</DocSecurity>
  <Lines>41</Lines>
  <Paragraphs>11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sabina robert</dc:creator>
  <cp:keywords/>
  <dc:description/>
  <cp:lastModifiedBy>sabina robert</cp:lastModifiedBy>
  <cp:revision>3</cp:revision>
  <cp:lastPrinted>2021-02-08T18:27:00Z</cp:lastPrinted>
  <dcterms:created xsi:type="dcterms:W3CDTF">2021-02-08T17:34:00Z</dcterms:created>
  <dcterms:modified xsi:type="dcterms:W3CDTF">2021-02-08T18:27:00Z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